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5CB1CE" w14:textId="70BADB68" w:rsidR="00DB6D02" w:rsidRDefault="00DB6D02">
      <w:pPr>
        <w:pStyle w:val="Image"/>
      </w:pPr>
    </w:p>
    <w:sectPr w:rsidR="00DB6D02" w:rsidSect="000416E9">
      <w:headerReference w:type="even" r:id="rId8"/>
      <w:pgSz w:w="12240" w:h="15840"/>
      <w:pgMar w:top="1440" w:right="2160" w:bottom="1440" w:left="2160" w:header="720" w:footer="720" w:gutter="187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63B7FB" w14:textId="77777777" w:rsidR="004317F6" w:rsidRDefault="004317F6" w:rsidP="003D3B00">
      <w:pPr>
        <w:spacing w:after="0"/>
      </w:pPr>
      <w:r>
        <w:separator/>
      </w:r>
    </w:p>
  </w:endnote>
  <w:endnote w:type="continuationSeparator" w:id="0">
    <w:p w14:paraId="1C36F29C" w14:textId="77777777" w:rsidR="004317F6" w:rsidRDefault="004317F6" w:rsidP="003D3B0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MU Serif Roman">
    <w:panose1 w:val="02000603000000000000"/>
    <w:charset w:val="00"/>
    <w:family w:val="auto"/>
    <w:pitch w:val="variable"/>
    <w:sig w:usb0="E10002FF" w:usb1="5201E9EB" w:usb2="02020004" w:usb3="00000000" w:csb0="0000019F" w:csb1="00000000"/>
  </w:font>
  <w:font w:name="CMU Serif">
    <w:panose1 w:val="02000603000000000000"/>
    <w:charset w:val="00"/>
    <w:family w:val="auto"/>
    <w:pitch w:val="variable"/>
    <w:sig w:usb0="E10002FF" w:usb1="5201E1EB" w:usb2="00020004" w:usb3="00000000" w:csb0="000001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inion Pro">
    <w:altName w:val="Cambria"/>
    <w:panose1 w:val="02040503050201020203"/>
    <w:charset w:val="00"/>
    <w:family w:val="roman"/>
    <w:pitch w:val="variable"/>
    <w:sig w:usb0="60000287" w:usb1="00000001" w:usb2="00000000" w:usb3="00000000" w:csb0="0000019F" w:csb1="00000000"/>
  </w:font>
  <w:font w:name="Times New Roman (Body CS)">
    <w:altName w:val="Times New Roman"/>
    <w:panose1 w:val="020B0604020202020204"/>
    <w:charset w:val="00"/>
    <w:family w:val="roman"/>
    <w:pitch w:val="default"/>
  </w:font>
  <w:font w:name="Segoe UI Historic">
    <w:panose1 w:val="020B0502040204020203"/>
    <w:charset w:val="00"/>
    <w:family w:val="swiss"/>
    <w:pitch w:val="variable"/>
    <w:sig w:usb0="800001EF" w:usb1="02000002" w:usb2="0060C08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Warnock Pro Caption">
    <w:altName w:val="﷽﷽﷽﷽﷽﷽﷽﷽Pro Caption"/>
    <w:panose1 w:val="020A060305050B020204"/>
    <w:charset w:val="00"/>
    <w:family w:val="roman"/>
    <w:notTrueType/>
    <w:pitch w:val="variable"/>
    <w:sig w:usb0="00000287" w:usb1="00000001" w:usb2="00000000" w:usb3="00000000" w:csb0="0000009F" w:csb1="00000000"/>
  </w:font>
  <w:font w:name="Baskerville">
    <w:altName w:val="Baskerville Old Face"/>
    <w:panose1 w:val="02020502070401020303"/>
    <w:charset w:val="00"/>
    <w:family w:val="roman"/>
    <w:pitch w:val="variable"/>
    <w:sig w:usb0="80000067" w:usb1="02000000" w:usb2="00000000" w:usb3="00000000" w:csb0="0000019F" w:csb1="00000000"/>
  </w:font>
  <w:font w:name="Warnock Pro">
    <w:altName w:val="﷽﷽﷽﷽﷽﷽﷽﷽Pro"/>
    <w:panose1 w:val="020A060306050B020204"/>
    <w:charset w:val="00"/>
    <w:family w:val="roman"/>
    <w:notTrueType/>
    <w:pitch w:val="variable"/>
    <w:sig w:usb0="00000287" w:usb1="00000001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kolar Latin">
    <w:altName w:val="Calibri"/>
    <w:panose1 w:val="02000503040300000004"/>
    <w:charset w:val="00"/>
    <w:family w:val="auto"/>
    <w:notTrueType/>
    <w:pitch w:val="variable"/>
    <w:sig w:usb0="A000004F" w:usb1="00000023" w:usb2="00000000" w:usb3="00000000" w:csb0="0000019F" w:csb1="00000000"/>
  </w:font>
  <w:font w:name="Proxima Nova">
    <w:altName w:val="Tahoma"/>
    <w:panose1 w:val="02000506030000020004"/>
    <w:charset w:val="00"/>
    <w:family w:val="auto"/>
    <w:notTrueType/>
    <w:pitch w:val="variable"/>
    <w:sig w:usb0="20000287" w:usb1="00000001" w:usb2="00000000" w:usb3="00000000" w:csb0="0000019F" w:csb1="00000000"/>
  </w:font>
  <w:font w:name="Skolar Latin Semibold">
    <w:altName w:val="Calibri"/>
    <w:panose1 w:val="02000703040300000004"/>
    <w:charset w:val="00"/>
    <w:family w:val="auto"/>
    <w:notTrueType/>
    <w:pitch w:val="variable"/>
    <w:sig w:usb0="A000004F" w:usb1="0000002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 New Roman (Headings CS)">
    <w:altName w:val="Times New Roman"/>
    <w:panose1 w:val="020B0604020202020204"/>
    <w:charset w:val="00"/>
    <w:family w:val="roman"/>
    <w:notTrueType/>
    <w:pitch w:val="default"/>
  </w:font>
  <w:font w:name="Skolar Latin Light">
    <w:altName w:val="Calibri"/>
    <w:panose1 w:val="02000403040300000004"/>
    <w:charset w:val="00"/>
    <w:family w:val="auto"/>
    <w:notTrueType/>
    <w:pitch w:val="variable"/>
    <w:sig w:usb0="A000004F" w:usb1="00000023" w:usb2="00000000" w:usb3="00000000" w:csb0="0000019F" w:csb1="00000000"/>
  </w:font>
  <w:font w:name="Calibri (Body)">
    <w:altName w:val="Calibri"/>
    <w:panose1 w:val="020B0604020202020204"/>
    <w:charset w:val="00"/>
    <w:family w:val="roman"/>
    <w:pitch w:val="default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Courier">
    <w:altName w:val="Courier New"/>
    <w:panose1 w:val="00000000000000000000"/>
    <w:charset w:val="00"/>
    <w:family w:val="auto"/>
    <w:pitch w:val="variable"/>
    <w:sig w:usb0="00000003" w:usb1="00000000" w:usb2="00000000" w:usb3="00000000" w:csb0="00000003" w:csb1="00000000"/>
  </w:font>
  <w:font w:name="CMU SERIF UPRIGHT ITALIC UPRIGH">
    <w:panose1 w:val="02000603000000000000"/>
    <w:charset w:val="00"/>
    <w:family w:val="auto"/>
    <w:pitch w:val="variable"/>
    <w:sig w:usb0="E10002FF" w:usb1="5201E1EB" w:usb2="00020004" w:usb3="00000000" w:csb0="0000011F" w:csb1="00000000"/>
  </w:font>
  <w:font w:name="Arial">
    <w:altName w:val="Helvetica"/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898CB2" w14:textId="77777777" w:rsidR="004317F6" w:rsidRDefault="004317F6" w:rsidP="003D3B00">
      <w:pPr>
        <w:spacing w:after="0"/>
      </w:pPr>
      <w:r>
        <w:separator/>
      </w:r>
    </w:p>
  </w:footnote>
  <w:footnote w:type="continuationSeparator" w:id="0">
    <w:p w14:paraId="6B7DB55C" w14:textId="77777777" w:rsidR="004317F6" w:rsidRDefault="004317F6" w:rsidP="003D3B0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170601804"/>
      <w:docPartObj>
        <w:docPartGallery w:val="Page Numbers (Top of Page)"/>
        <w:docPartUnique/>
      </w:docPartObj>
    </w:sdtPr>
    <w:sdtContent>
      <w:p w14:paraId="4E3580DB" w14:textId="77777777" w:rsidR="004B5681" w:rsidRDefault="004B5681" w:rsidP="0034504B">
        <w:pPr>
          <w:pStyle w:val="Header"/>
          <w:framePr w:wrap="none" w:vAnchor="text" w:hAnchor="margin" w:xAlign="outside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ii</w:t>
        </w:r>
        <w:r>
          <w:rPr>
            <w:rStyle w:val="PageNumber"/>
          </w:rPr>
          <w:fldChar w:fldCharType="end"/>
        </w:r>
      </w:p>
    </w:sdtContent>
  </w:sdt>
  <w:p w14:paraId="759D3EBA" w14:textId="77777777" w:rsidR="004B5681" w:rsidRDefault="004B5681" w:rsidP="004B5681">
    <w:pPr>
      <w:pStyle w:val="Header"/>
      <w:framePr w:wrap="none" w:vAnchor="text" w:hAnchor="margin" w:xAlign="outside" w:y="1"/>
      <w:ind w:right="360" w:firstLine="360"/>
      <w:rPr>
        <w:rStyle w:val="PageNumber"/>
      </w:rPr>
    </w:pPr>
  </w:p>
  <w:p w14:paraId="2C7C585D" w14:textId="77777777" w:rsidR="004B5681" w:rsidRDefault="004B5681" w:rsidP="00926AA0">
    <w:pPr>
      <w:pStyle w:val="Header"/>
      <w:tabs>
        <w:tab w:val="left" w:pos="90"/>
        <w:tab w:val="left" w:pos="180"/>
      </w:tabs>
      <w:ind w:right="360" w:firstLine="36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206F6"/>
    <w:lvl w:ilvl="0">
      <w:start w:val="1"/>
      <w:numFmt w:val="decimal"/>
      <w:pStyle w:val="Index8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406B9D2"/>
    <w:lvl w:ilvl="0">
      <w:start w:val="1"/>
      <w:numFmt w:val="decimal"/>
      <w:pStyle w:val="Index7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Continue2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Continue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BC857D8"/>
    <w:lvl w:ilvl="0">
      <w:start w:val="1"/>
      <w:numFmt w:val="bullet"/>
      <w:pStyle w:val="Index4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0786354"/>
    <w:lvl w:ilvl="0">
      <w:start w:val="1"/>
      <w:numFmt w:val="bullet"/>
      <w:pStyle w:val="Index3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876B790"/>
    <w:lvl w:ilvl="0">
      <w:start w:val="1"/>
      <w:numFmt w:val="bullet"/>
      <w:lvlText w:val="o"/>
      <w:lvlJc w:val="left"/>
      <w:pPr>
        <w:ind w:left="936" w:hanging="360"/>
      </w:pPr>
      <w:rPr>
        <w:rFonts w:ascii="Courier New" w:hAnsi="Courier New" w:hint="default"/>
      </w:rPr>
    </w:lvl>
  </w:abstractNum>
  <w:abstractNum w:abstractNumId="8" w15:restartNumberingAfterBreak="0">
    <w:nsid w:val="FFFFFF88"/>
    <w:multiLevelType w:val="singleLevel"/>
    <w:tmpl w:val="8FBA5B86"/>
    <w:lvl w:ilvl="0">
      <w:start w:val="1"/>
      <w:numFmt w:val="decimal"/>
      <w:pStyle w:val="ListBullet"/>
      <w:lvlText w:val="%1."/>
      <w:lvlJc w:val="left"/>
      <w:pPr>
        <w:ind w:left="360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</w:abstractNum>
  <w:abstractNum w:abstractNumId="9" w15:restartNumberingAfterBreak="0">
    <w:nsid w:val="FFFFFF89"/>
    <w:multiLevelType w:val="singleLevel"/>
    <w:tmpl w:val="BE1E04A8"/>
    <w:lvl w:ilvl="0">
      <w:start w:val="1"/>
      <w:numFmt w:val="bullet"/>
      <w:pStyle w:val="ListNumber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1B4406"/>
    <w:multiLevelType w:val="hybridMultilevel"/>
    <w:tmpl w:val="D2D60664"/>
    <w:lvl w:ilvl="0" w:tplc="55AE7168">
      <w:start w:val="4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8E4F45"/>
    <w:multiLevelType w:val="hybridMultilevel"/>
    <w:tmpl w:val="D2BAD162"/>
    <w:lvl w:ilvl="0" w:tplc="2FDC99A8">
      <w:start w:val="1"/>
      <w:numFmt w:val="decimal"/>
      <w:pStyle w:val="ListBullet4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994" w:hanging="360"/>
      </w:pPr>
    </w:lvl>
    <w:lvl w:ilvl="2" w:tplc="0409001B" w:tentative="1">
      <w:start w:val="1"/>
      <w:numFmt w:val="lowerRoman"/>
      <w:lvlText w:val="%3."/>
      <w:lvlJc w:val="right"/>
      <w:pPr>
        <w:ind w:left="1714" w:hanging="180"/>
      </w:pPr>
    </w:lvl>
    <w:lvl w:ilvl="3" w:tplc="0409000F" w:tentative="1">
      <w:start w:val="1"/>
      <w:numFmt w:val="decimal"/>
      <w:lvlText w:val="%4."/>
      <w:lvlJc w:val="left"/>
      <w:pPr>
        <w:ind w:left="2434" w:hanging="360"/>
      </w:pPr>
    </w:lvl>
    <w:lvl w:ilvl="4" w:tplc="04090019" w:tentative="1">
      <w:start w:val="1"/>
      <w:numFmt w:val="lowerLetter"/>
      <w:lvlText w:val="%5."/>
      <w:lvlJc w:val="left"/>
      <w:pPr>
        <w:ind w:left="3154" w:hanging="360"/>
      </w:pPr>
    </w:lvl>
    <w:lvl w:ilvl="5" w:tplc="0409001B" w:tentative="1">
      <w:start w:val="1"/>
      <w:numFmt w:val="lowerRoman"/>
      <w:lvlText w:val="%6."/>
      <w:lvlJc w:val="right"/>
      <w:pPr>
        <w:ind w:left="3874" w:hanging="180"/>
      </w:pPr>
    </w:lvl>
    <w:lvl w:ilvl="6" w:tplc="0409000F" w:tentative="1">
      <w:start w:val="1"/>
      <w:numFmt w:val="decimal"/>
      <w:lvlText w:val="%7."/>
      <w:lvlJc w:val="left"/>
      <w:pPr>
        <w:ind w:left="4594" w:hanging="360"/>
      </w:pPr>
    </w:lvl>
    <w:lvl w:ilvl="7" w:tplc="04090019" w:tentative="1">
      <w:start w:val="1"/>
      <w:numFmt w:val="lowerLetter"/>
      <w:lvlText w:val="%8."/>
      <w:lvlJc w:val="left"/>
      <w:pPr>
        <w:ind w:left="5314" w:hanging="360"/>
      </w:pPr>
    </w:lvl>
    <w:lvl w:ilvl="8" w:tplc="0409001B" w:tentative="1">
      <w:start w:val="1"/>
      <w:numFmt w:val="lowerRoman"/>
      <w:lvlText w:val="%9."/>
      <w:lvlJc w:val="right"/>
      <w:pPr>
        <w:ind w:left="6034" w:hanging="180"/>
      </w:pPr>
    </w:lvl>
  </w:abstractNum>
  <w:abstractNum w:abstractNumId="12" w15:restartNumberingAfterBreak="0">
    <w:nsid w:val="157564C9"/>
    <w:multiLevelType w:val="multilevel"/>
    <w:tmpl w:val="9BB26602"/>
    <w:lvl w:ilvl="0">
      <w:start w:val="1"/>
      <w:numFmt w:val="decimal"/>
      <w:pStyle w:val="Quote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17D74694"/>
    <w:multiLevelType w:val="hybridMultilevel"/>
    <w:tmpl w:val="E53E27A4"/>
    <w:lvl w:ilvl="0" w:tplc="19D0BE96">
      <w:start w:val="1"/>
      <w:numFmt w:val="bullet"/>
      <w:pStyle w:val="ISBN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272B21"/>
    <w:multiLevelType w:val="hybridMultilevel"/>
    <w:tmpl w:val="7FA2EEDC"/>
    <w:lvl w:ilvl="0" w:tplc="A212224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6A93038"/>
    <w:multiLevelType w:val="hybridMultilevel"/>
    <w:tmpl w:val="B590FA7C"/>
    <w:lvl w:ilvl="0" w:tplc="FC9EBB6E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642975345">
    <w:abstractNumId w:val="8"/>
  </w:num>
  <w:num w:numId="2" w16cid:durableId="1099830288">
    <w:abstractNumId w:val="8"/>
  </w:num>
  <w:num w:numId="3" w16cid:durableId="32314336">
    <w:abstractNumId w:val="8"/>
  </w:num>
  <w:num w:numId="4" w16cid:durableId="430517949">
    <w:abstractNumId w:val="11"/>
  </w:num>
  <w:num w:numId="5" w16cid:durableId="194076116">
    <w:abstractNumId w:val="9"/>
  </w:num>
  <w:num w:numId="6" w16cid:durableId="1953245285">
    <w:abstractNumId w:val="9"/>
  </w:num>
  <w:num w:numId="7" w16cid:durableId="560799083">
    <w:abstractNumId w:val="13"/>
  </w:num>
  <w:num w:numId="8" w16cid:durableId="1864514903">
    <w:abstractNumId w:val="11"/>
  </w:num>
  <w:num w:numId="9" w16cid:durableId="528178056">
    <w:abstractNumId w:val="11"/>
  </w:num>
  <w:num w:numId="10" w16cid:durableId="635573560">
    <w:abstractNumId w:val="11"/>
  </w:num>
  <w:num w:numId="11" w16cid:durableId="651300501">
    <w:abstractNumId w:val="11"/>
  </w:num>
  <w:num w:numId="12" w16cid:durableId="532965391">
    <w:abstractNumId w:val="11"/>
  </w:num>
  <w:num w:numId="13" w16cid:durableId="1317033195">
    <w:abstractNumId w:val="9"/>
  </w:num>
  <w:num w:numId="14" w16cid:durableId="1399019202">
    <w:abstractNumId w:val="7"/>
  </w:num>
  <w:num w:numId="15" w16cid:durableId="816922759">
    <w:abstractNumId w:val="7"/>
  </w:num>
  <w:num w:numId="16" w16cid:durableId="459349982">
    <w:abstractNumId w:val="6"/>
  </w:num>
  <w:num w:numId="17" w16cid:durableId="1609464473">
    <w:abstractNumId w:val="6"/>
  </w:num>
  <w:num w:numId="18" w16cid:durableId="1239629426">
    <w:abstractNumId w:val="5"/>
  </w:num>
  <w:num w:numId="19" w16cid:durableId="396780399">
    <w:abstractNumId w:val="5"/>
  </w:num>
  <w:num w:numId="20" w16cid:durableId="1078793756">
    <w:abstractNumId w:val="4"/>
  </w:num>
  <w:num w:numId="21" w16cid:durableId="1048457062">
    <w:abstractNumId w:val="4"/>
  </w:num>
  <w:num w:numId="22" w16cid:durableId="1334842050">
    <w:abstractNumId w:val="3"/>
  </w:num>
  <w:num w:numId="23" w16cid:durableId="1687555280">
    <w:abstractNumId w:val="3"/>
  </w:num>
  <w:num w:numId="24" w16cid:durableId="206262021">
    <w:abstractNumId w:val="2"/>
  </w:num>
  <w:num w:numId="25" w16cid:durableId="1960144678">
    <w:abstractNumId w:val="2"/>
  </w:num>
  <w:num w:numId="26" w16cid:durableId="662052190">
    <w:abstractNumId w:val="1"/>
  </w:num>
  <w:num w:numId="27" w16cid:durableId="538133074">
    <w:abstractNumId w:val="1"/>
  </w:num>
  <w:num w:numId="28" w16cid:durableId="2010449575">
    <w:abstractNumId w:val="0"/>
  </w:num>
  <w:num w:numId="29" w16cid:durableId="581646411">
    <w:abstractNumId w:val="0"/>
  </w:num>
  <w:num w:numId="30" w16cid:durableId="1404372747">
    <w:abstractNumId w:val="10"/>
  </w:num>
  <w:num w:numId="31" w16cid:durableId="1462383642">
    <w:abstractNumId w:val="14"/>
  </w:num>
  <w:num w:numId="32" w16cid:durableId="436220418">
    <w:abstractNumId w:val="15"/>
  </w:num>
  <w:num w:numId="33" w16cid:durableId="2091387402">
    <w:abstractNumId w:val="12"/>
  </w:num>
  <w:num w:numId="34" w16cid:durableId="148395983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mirrorMargins/>
  <w:proofState w:spelling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5272"/>
    <w:rsid w:val="000416E9"/>
    <w:rsid w:val="0007141C"/>
    <w:rsid w:val="00074365"/>
    <w:rsid w:val="00080FA3"/>
    <w:rsid w:val="000A4067"/>
    <w:rsid w:val="001149C4"/>
    <w:rsid w:val="001271F9"/>
    <w:rsid w:val="00155FBD"/>
    <w:rsid w:val="00156CF1"/>
    <w:rsid w:val="0016335A"/>
    <w:rsid w:val="00170FC0"/>
    <w:rsid w:val="00181932"/>
    <w:rsid w:val="00182F8C"/>
    <w:rsid w:val="001A0E5A"/>
    <w:rsid w:val="001B4006"/>
    <w:rsid w:val="001C512B"/>
    <w:rsid w:val="0026002B"/>
    <w:rsid w:val="00263121"/>
    <w:rsid w:val="00276602"/>
    <w:rsid w:val="002C066C"/>
    <w:rsid w:val="0030416F"/>
    <w:rsid w:val="003410E0"/>
    <w:rsid w:val="00373EC1"/>
    <w:rsid w:val="003D3B00"/>
    <w:rsid w:val="003E6CDB"/>
    <w:rsid w:val="003F68AE"/>
    <w:rsid w:val="004317F6"/>
    <w:rsid w:val="00472A2B"/>
    <w:rsid w:val="004B5681"/>
    <w:rsid w:val="004D0056"/>
    <w:rsid w:val="005860A2"/>
    <w:rsid w:val="005863EC"/>
    <w:rsid w:val="005915E7"/>
    <w:rsid w:val="005A77B1"/>
    <w:rsid w:val="005D06AC"/>
    <w:rsid w:val="005D1664"/>
    <w:rsid w:val="006411F1"/>
    <w:rsid w:val="006D2AC5"/>
    <w:rsid w:val="006E61FB"/>
    <w:rsid w:val="006F4368"/>
    <w:rsid w:val="0075002A"/>
    <w:rsid w:val="00783C47"/>
    <w:rsid w:val="007975F5"/>
    <w:rsid w:val="007C5E49"/>
    <w:rsid w:val="007E0F8A"/>
    <w:rsid w:val="007F7EFE"/>
    <w:rsid w:val="00830425"/>
    <w:rsid w:val="008C2733"/>
    <w:rsid w:val="008D1586"/>
    <w:rsid w:val="00926AA0"/>
    <w:rsid w:val="00950C08"/>
    <w:rsid w:val="00985AAF"/>
    <w:rsid w:val="00990356"/>
    <w:rsid w:val="009A7353"/>
    <w:rsid w:val="009F6ECE"/>
    <w:rsid w:val="00A21760"/>
    <w:rsid w:val="00A50024"/>
    <w:rsid w:val="00A53F10"/>
    <w:rsid w:val="00A56BC1"/>
    <w:rsid w:val="00AB61AD"/>
    <w:rsid w:val="00AD4AE1"/>
    <w:rsid w:val="00B12645"/>
    <w:rsid w:val="00B45272"/>
    <w:rsid w:val="00B54E06"/>
    <w:rsid w:val="00B759FD"/>
    <w:rsid w:val="00B95130"/>
    <w:rsid w:val="00BA5BA5"/>
    <w:rsid w:val="00BB2DC8"/>
    <w:rsid w:val="00C633A1"/>
    <w:rsid w:val="00C905B8"/>
    <w:rsid w:val="00C974A3"/>
    <w:rsid w:val="00CE04B5"/>
    <w:rsid w:val="00CF6D5A"/>
    <w:rsid w:val="00D176A4"/>
    <w:rsid w:val="00D221DE"/>
    <w:rsid w:val="00D27E59"/>
    <w:rsid w:val="00D42061"/>
    <w:rsid w:val="00D44A89"/>
    <w:rsid w:val="00D93776"/>
    <w:rsid w:val="00DB6D02"/>
    <w:rsid w:val="00DC68C9"/>
    <w:rsid w:val="00DF119B"/>
    <w:rsid w:val="00E06D6D"/>
    <w:rsid w:val="00E773FF"/>
    <w:rsid w:val="00E94356"/>
    <w:rsid w:val="00E952AC"/>
    <w:rsid w:val="00EB3AA8"/>
    <w:rsid w:val="00EC519C"/>
    <w:rsid w:val="00F601F1"/>
    <w:rsid w:val="00F83B0F"/>
    <w:rsid w:val="00F9028B"/>
    <w:rsid w:val="00FB1221"/>
    <w:rsid w:val="00FE1ACE"/>
    <w:rsid w:val="00FF0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1F784D"/>
  <w14:defaultImageDpi w14:val="330"/>
  <w15:chartTrackingRefBased/>
  <w15:docId w15:val="{642F9FF0-12F2-4541-A73D-EFE008698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" w:unhideWhenUsed="1" w:qFormat="1"/>
    <w:lsdException w:name="List Number" w:semiHidden="1" w:uiPriority="9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 w:qFormat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21DE"/>
    <w:pPr>
      <w:spacing w:after="110"/>
      <w:ind w:firstLine="144"/>
      <w:contextualSpacing/>
    </w:pPr>
    <w:rPr>
      <w:rFonts w:ascii="CMU Serif Roman" w:hAnsi="CMU Serif Roman" w:cs="Times New Roman"/>
      <w:sz w:val="22"/>
    </w:rPr>
  </w:style>
  <w:style w:type="paragraph" w:styleId="Heading1">
    <w:name w:val="heading 1"/>
    <w:next w:val="Normal"/>
    <w:link w:val="Heading1Char"/>
    <w:uiPriority w:val="9"/>
    <w:qFormat/>
    <w:rsid w:val="006D2AC5"/>
    <w:pPr>
      <w:keepNext/>
      <w:keepLines/>
      <w:snapToGrid w:val="0"/>
      <w:spacing w:before="1440" w:after="140" w:line="264" w:lineRule="auto"/>
      <w:jc w:val="center"/>
      <w:outlineLvl w:val="0"/>
    </w:pPr>
    <w:rPr>
      <w:rFonts w:ascii="CMU Serif" w:eastAsiaTheme="minorEastAsia" w:hAnsi="CMU Serif" w:cstheme="majorBidi"/>
      <w:b/>
      <w:bCs/>
      <w:smallCaps/>
      <w:noProof/>
      <w:color w:val="000000" w:themeColor="text1"/>
      <w:sz w:val="28"/>
      <w:szCs w:val="28"/>
      <w:lang w:val="en-GB" w:eastAsia="en-GB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DF119B"/>
    <w:pPr>
      <w:keepNext/>
      <w:keepLines/>
      <w:adjustRightInd w:val="0"/>
      <w:spacing w:before="240" w:after="120"/>
      <w:ind w:left="288" w:hanging="288"/>
      <w:mirrorIndents/>
      <w:outlineLvl w:val="1"/>
    </w:pPr>
    <w:rPr>
      <w:rFonts w:eastAsia="DengXian" w:cstheme="majorBidi"/>
      <w:b/>
      <w:bCs/>
      <w:smallCaps/>
      <w:color w:val="000000" w:themeColor="text1"/>
      <w:sz w:val="26"/>
      <w:szCs w:val="26"/>
      <w:shd w:val="clear" w:color="auto" w:fill="FFFFFF"/>
      <w:lang w:val="en-IN" w:eastAsia="zh-CN"/>
    </w:rPr>
  </w:style>
  <w:style w:type="paragraph" w:styleId="Heading3">
    <w:name w:val="heading 3"/>
    <w:basedOn w:val="Heading2"/>
    <w:next w:val="Normal"/>
    <w:link w:val="Heading3Char"/>
    <w:uiPriority w:val="9"/>
    <w:unhideWhenUsed/>
    <w:rsid w:val="003D3B00"/>
    <w:pPr>
      <w:spacing w:before="0" w:after="0"/>
      <w:outlineLvl w:val="2"/>
    </w:pPr>
    <w:rPr>
      <w:bCs w:val="0"/>
      <w:sz w:val="22"/>
    </w:rPr>
  </w:style>
  <w:style w:type="paragraph" w:styleId="Heading4">
    <w:name w:val="heading 4"/>
    <w:basedOn w:val="Heading3"/>
    <w:next w:val="BodyText"/>
    <w:link w:val="Heading4Char"/>
    <w:uiPriority w:val="9"/>
    <w:unhideWhenUsed/>
    <w:qFormat/>
    <w:rsid w:val="00F601F1"/>
    <w:pPr>
      <w:outlineLvl w:val="3"/>
    </w:pPr>
    <w:rPr>
      <w:rFonts w:asciiTheme="majorHAnsi" w:hAnsiTheme="majorHAnsi"/>
      <w:b w:val="0"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601F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601F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601F1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601F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472C4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601F1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SP-Dialogue">
    <w:name w:val="CSP - Dialogue"/>
    <w:basedOn w:val="Normal"/>
    <w:qFormat/>
    <w:rsid w:val="001B4006"/>
    <w:pPr>
      <w:widowControl w:val="0"/>
      <w:spacing w:after="60"/>
      <w:ind w:left="288" w:hanging="288"/>
      <w:jc w:val="both"/>
    </w:pPr>
    <w:rPr>
      <w:rFonts w:ascii="Minion Pro" w:hAnsi="Minion Pro" w:cs="Times New Roman (Body CS)"/>
      <w:smallCaps/>
      <w:szCs w:val="22"/>
    </w:rPr>
  </w:style>
  <w:style w:type="paragraph" w:customStyle="1" w:styleId="CSP-BodytextflushleftPoem">
    <w:name w:val="CSP - Body text flush left Poem"/>
    <w:basedOn w:val="Normal"/>
    <w:qFormat/>
    <w:rsid w:val="007F7EFE"/>
    <w:pPr>
      <w:snapToGrid w:val="0"/>
      <w:spacing w:after="60"/>
      <w:ind w:left="288" w:hanging="288"/>
      <w:mirrorIndents/>
    </w:pPr>
    <w:rPr>
      <w:rFonts w:ascii="Segoe UI Historic" w:hAnsi="Segoe UI Historic" w:cs="Palatino Linotype"/>
      <w:noProof/>
      <w:color w:val="000000"/>
      <w:kern w:val="32"/>
      <w:lang w:eastAsia="tr-TR"/>
    </w:rPr>
  </w:style>
  <w:style w:type="paragraph" w:customStyle="1" w:styleId="Signatureinchapterdisplay">
    <w:name w:val="Signature in chapter display"/>
    <w:basedOn w:val="Signature"/>
    <w:qFormat/>
    <w:rsid w:val="00276602"/>
    <w:pPr>
      <w:spacing w:after="120"/>
      <w:ind w:left="0"/>
    </w:pPr>
    <w:rPr>
      <w:rFonts w:ascii="Warnock Pro Caption" w:eastAsia="Calibri" w:hAnsi="Warnock Pro Caption"/>
      <w:i w:val="0"/>
      <w:color w:val="000000"/>
      <w:szCs w:val="20"/>
    </w:rPr>
  </w:style>
  <w:style w:type="paragraph" w:styleId="Signature">
    <w:name w:val="Signature"/>
    <w:basedOn w:val="Normal"/>
    <w:link w:val="SignatureChar"/>
    <w:uiPriority w:val="99"/>
    <w:unhideWhenUsed/>
    <w:rsid w:val="00926AA0"/>
    <w:pPr>
      <w:adjustRightInd w:val="0"/>
      <w:snapToGrid w:val="0"/>
      <w:ind w:left="1728" w:hanging="288"/>
      <w:jc w:val="right"/>
    </w:pPr>
    <w:rPr>
      <w:rFonts w:eastAsia="DengXian"/>
      <w:i/>
      <w:lang w:val="en-IN" w:eastAsia="zh-CN"/>
    </w:rPr>
  </w:style>
  <w:style w:type="character" w:customStyle="1" w:styleId="SignatureChar">
    <w:name w:val="Signature Char"/>
    <w:basedOn w:val="DefaultParagraphFont"/>
    <w:link w:val="Signature"/>
    <w:uiPriority w:val="99"/>
    <w:rsid w:val="00926AA0"/>
    <w:rPr>
      <w:rFonts w:ascii="Baskerville" w:eastAsia="DengXian" w:hAnsi="Baskerville" w:cs="Times New Roman"/>
      <w:i/>
      <w:sz w:val="22"/>
      <w:lang w:val="en-IN" w:eastAsia="zh-CN"/>
    </w:rPr>
  </w:style>
  <w:style w:type="paragraph" w:customStyle="1" w:styleId="Quoteoflettersalutation">
    <w:name w:val="Quote of letter salutation"/>
    <w:basedOn w:val="Normal"/>
    <w:qFormat/>
    <w:rsid w:val="00276602"/>
    <w:pPr>
      <w:snapToGrid w:val="0"/>
      <w:spacing w:after="100" w:line="288" w:lineRule="auto"/>
      <w:ind w:left="576" w:right="288" w:hanging="288"/>
      <w:jc w:val="both"/>
    </w:pPr>
    <w:rPr>
      <w:rFonts w:ascii="Warnock Pro" w:hAnsi="Warnock Pro" w:cs="Verdana"/>
      <w:bCs/>
      <w:i/>
      <w:iCs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601F1"/>
    <w:pPr>
      <w:snapToGrid w:val="0"/>
      <w:spacing w:line="264" w:lineRule="auto"/>
      <w:ind w:left="432" w:right="432" w:firstLine="288"/>
      <w:jc w:val="both"/>
    </w:pPr>
    <w:rPr>
      <w:rFonts w:eastAsiaTheme="minorEastAsia" w:cstheme="minorBidi"/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601F1"/>
    <w:rPr>
      <w:rFonts w:ascii="Skolar Latin" w:eastAsiaTheme="minorEastAsia" w:hAnsi="Skolar Latin"/>
      <w:i/>
      <w:iCs/>
      <w:color w:val="000000" w:themeColor="text1"/>
      <w:sz w:val="22"/>
    </w:rPr>
  </w:style>
  <w:style w:type="paragraph" w:customStyle="1" w:styleId="Quoteofletter">
    <w:name w:val="Quote of letter"/>
    <w:basedOn w:val="Quote"/>
    <w:qFormat/>
    <w:rsid w:val="00276602"/>
    <w:pPr>
      <w:spacing w:after="100" w:line="288" w:lineRule="auto"/>
    </w:pPr>
    <w:rPr>
      <w:iCs w:val="0"/>
    </w:rPr>
  </w:style>
  <w:style w:type="paragraph" w:customStyle="1" w:styleId="Quoteoflettercontainingsong">
    <w:name w:val="Quote of letter containing song"/>
    <w:basedOn w:val="Quoteofletter"/>
    <w:qFormat/>
    <w:rsid w:val="00276602"/>
    <w:rPr>
      <w:i w:val="0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6D2AC5"/>
    <w:rPr>
      <w:rFonts w:ascii="CMU Serif" w:eastAsiaTheme="minorEastAsia" w:hAnsi="CMU Serif" w:cstheme="majorBidi"/>
      <w:b/>
      <w:bCs/>
      <w:smallCaps/>
      <w:noProof/>
      <w:color w:val="000000" w:themeColor="text1"/>
      <w:sz w:val="28"/>
      <w:szCs w:val="28"/>
      <w:lang w:val="en-GB" w:eastAsia="en-GB"/>
    </w:rPr>
  </w:style>
  <w:style w:type="paragraph" w:customStyle="1" w:styleId="CSP-FrontMatterBodyText">
    <w:name w:val="CSP - Front Matter Body Text"/>
    <w:basedOn w:val="Normal"/>
    <w:autoRedefine/>
    <w:qFormat/>
    <w:rsid w:val="000A4067"/>
    <w:pPr>
      <w:widowControl w:val="0"/>
      <w:snapToGrid w:val="0"/>
      <w:ind w:firstLine="288"/>
      <w:jc w:val="center"/>
    </w:pPr>
    <w:rPr>
      <w:rFonts w:ascii="Proxima Nova" w:eastAsia="Calibri" w:hAnsi="Proxima Nova"/>
      <w:szCs w:val="22"/>
    </w:rPr>
  </w:style>
  <w:style w:type="character" w:customStyle="1" w:styleId="Heading2Char">
    <w:name w:val="Heading 2 Char"/>
    <w:basedOn w:val="DefaultParagraphFont"/>
    <w:link w:val="Heading2"/>
    <w:uiPriority w:val="9"/>
    <w:rsid w:val="00DF119B"/>
    <w:rPr>
      <w:rFonts w:ascii="Baskerville" w:eastAsia="DengXian" w:hAnsi="Baskerville" w:cstheme="majorBidi"/>
      <w:b/>
      <w:bCs/>
      <w:smallCaps/>
      <w:color w:val="000000" w:themeColor="text1"/>
      <w:sz w:val="26"/>
      <w:szCs w:val="26"/>
      <w:lang w:val="en-IN" w:eastAsia="zh-CN"/>
    </w:rPr>
  </w:style>
  <w:style w:type="character" w:customStyle="1" w:styleId="Heading3Char">
    <w:name w:val="Heading 3 Char"/>
    <w:basedOn w:val="DefaultParagraphFont"/>
    <w:link w:val="Heading3"/>
    <w:uiPriority w:val="9"/>
    <w:rsid w:val="003D3B00"/>
    <w:rPr>
      <w:rFonts w:ascii="Baskerville" w:eastAsia="DengXian" w:hAnsi="Baskerville" w:cstheme="majorBidi"/>
      <w:b/>
      <w:smallCaps/>
      <w:color w:val="000000" w:themeColor="text1"/>
      <w:sz w:val="22"/>
      <w:szCs w:val="26"/>
      <w:lang w:val="en-IN" w:eastAsia="zh-CN"/>
    </w:rPr>
  </w:style>
  <w:style w:type="paragraph" w:styleId="BodyText">
    <w:name w:val="Body Text"/>
    <w:basedOn w:val="Normal"/>
    <w:link w:val="BodyTextChar"/>
    <w:uiPriority w:val="99"/>
    <w:unhideWhenUsed/>
    <w:rsid w:val="00BA5BA5"/>
    <w:pPr>
      <w:adjustRightInd w:val="0"/>
      <w:snapToGrid w:val="0"/>
      <w:spacing w:after="120" w:line="288" w:lineRule="auto"/>
      <w:ind w:firstLine="288"/>
      <w:jc w:val="both"/>
    </w:pPr>
    <w:rPr>
      <w:rFonts w:eastAsiaTheme="minorEastAsia" w:cs="Times New Roman (Body CS)"/>
      <w:color w:val="0D0D0D" w:themeColor="text1" w:themeTint="F2"/>
      <w:sz w:val="24"/>
      <w:lang w:eastAsia="zh-CN"/>
    </w:rPr>
  </w:style>
  <w:style w:type="character" w:customStyle="1" w:styleId="BodyTextChar">
    <w:name w:val="Body Text Char"/>
    <w:basedOn w:val="DefaultParagraphFont"/>
    <w:link w:val="BodyText"/>
    <w:uiPriority w:val="99"/>
    <w:rsid w:val="00BA5BA5"/>
    <w:rPr>
      <w:rFonts w:ascii="Skolar Latin" w:eastAsiaTheme="minorEastAsia" w:hAnsi="Skolar Latin" w:cs="Times New Roman (Body CS)"/>
      <w:color w:val="0D0D0D" w:themeColor="text1" w:themeTint="F2"/>
      <w:lang w:eastAsia="zh-CN"/>
    </w:rPr>
  </w:style>
  <w:style w:type="paragraph" w:customStyle="1" w:styleId="SeparatorDingbat">
    <w:name w:val="Separator Dingbat"/>
    <w:basedOn w:val="Normal"/>
    <w:autoRedefine/>
    <w:qFormat/>
    <w:rsid w:val="00F601F1"/>
    <w:pPr>
      <w:spacing w:before="110"/>
      <w:jc w:val="center"/>
    </w:pPr>
    <w:rPr>
      <w:rFonts w:ascii="Skolar Latin Semibold" w:hAnsi="Skolar Latin Semibold" w:cs="Cambria Math"/>
      <w:b/>
      <w:bCs/>
    </w:rPr>
  </w:style>
  <w:style w:type="paragraph" w:styleId="Header">
    <w:name w:val="header"/>
    <w:basedOn w:val="BodyText"/>
    <w:link w:val="HeaderChar"/>
    <w:uiPriority w:val="99"/>
    <w:unhideWhenUsed/>
    <w:qFormat/>
    <w:rsid w:val="00F601F1"/>
    <w:pPr>
      <w:tabs>
        <w:tab w:val="center" w:pos="4680"/>
        <w:tab w:val="right" w:pos="9360"/>
      </w:tabs>
      <w:spacing w:line="240" w:lineRule="auto"/>
      <w:ind w:firstLine="0"/>
    </w:pPr>
    <w:rPr>
      <w:smallCaps/>
      <w:color w:val="000000" w:themeColor="text1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F601F1"/>
    <w:rPr>
      <w:rFonts w:ascii="Skolar Latin" w:eastAsiaTheme="minorEastAsia" w:hAnsi="Skolar Latin" w:cs="Times New Roman (Body CS)"/>
      <w:smallCaps/>
      <w:color w:val="000000" w:themeColor="text1"/>
      <w:sz w:val="20"/>
      <w:szCs w:val="20"/>
      <w:lang w:eastAsia="zh-CN"/>
    </w:rPr>
  </w:style>
  <w:style w:type="paragraph" w:styleId="ListNumber">
    <w:name w:val="List Number"/>
    <w:basedOn w:val="Normal"/>
    <w:uiPriority w:val="9"/>
    <w:unhideWhenUsed/>
    <w:qFormat/>
    <w:rsid w:val="00F601F1"/>
    <w:pPr>
      <w:adjustRightInd w:val="0"/>
      <w:snapToGrid w:val="0"/>
      <w:spacing w:after="120" w:line="288" w:lineRule="auto"/>
      <w:ind w:left="720" w:hanging="360"/>
    </w:pPr>
  </w:style>
  <w:style w:type="paragraph" w:customStyle="1" w:styleId="Dateline">
    <w:name w:val="Dateline"/>
    <w:basedOn w:val="Signature"/>
    <w:qFormat/>
    <w:rsid w:val="00F601F1"/>
    <w:pPr>
      <w:jc w:val="left"/>
    </w:pPr>
    <w:rPr>
      <w:smallCaps/>
    </w:rPr>
  </w:style>
  <w:style w:type="paragraph" w:customStyle="1" w:styleId="Annotation">
    <w:name w:val="Annotation"/>
    <w:basedOn w:val="Normal"/>
    <w:next w:val="CSP-BodytextflushleftPoem"/>
    <w:qFormat/>
    <w:rsid w:val="00D27E59"/>
    <w:pPr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snapToGrid w:val="0"/>
      <w:spacing w:after="90"/>
    </w:pPr>
    <w:rPr>
      <w:rFonts w:cstheme="minorHAnsi"/>
      <w:sz w:val="18"/>
    </w:rPr>
  </w:style>
  <w:style w:type="paragraph" w:customStyle="1" w:styleId="BodyText-flushleft">
    <w:name w:val="Body Text - flush left"/>
    <w:basedOn w:val="BodyText"/>
    <w:qFormat/>
    <w:rsid w:val="00F601F1"/>
    <w:pPr>
      <w:spacing w:after="0"/>
      <w:ind w:firstLine="0"/>
    </w:pPr>
  </w:style>
  <w:style w:type="paragraph" w:customStyle="1" w:styleId="Dedicationtext">
    <w:name w:val="Dedication text"/>
    <w:basedOn w:val="Signature"/>
    <w:qFormat/>
    <w:rsid w:val="00F601F1"/>
    <w:pPr>
      <w:spacing w:line="276" w:lineRule="auto"/>
      <w:ind w:left="0" w:firstLine="288"/>
    </w:pPr>
    <w:rPr>
      <w:i w:val="0"/>
    </w:rPr>
  </w:style>
  <w:style w:type="paragraph" w:styleId="Caption">
    <w:name w:val="caption"/>
    <w:basedOn w:val="Normal"/>
    <w:next w:val="Caption2"/>
    <w:uiPriority w:val="35"/>
    <w:unhideWhenUsed/>
    <w:qFormat/>
    <w:rsid w:val="00B95130"/>
    <w:pPr>
      <w:adjustRightInd w:val="0"/>
      <w:snapToGrid w:val="0"/>
      <w:spacing w:line="264" w:lineRule="auto"/>
      <w:ind w:left="144" w:hanging="144"/>
      <w:jc w:val="both"/>
    </w:pPr>
    <w:rPr>
      <w:rFonts w:asciiTheme="minorHAnsi" w:hAnsiTheme="minorHAnsi" w:cstheme="minorHAnsi"/>
      <w:b/>
      <w:iCs/>
      <w:sz w:val="20"/>
      <w:szCs w:val="20"/>
    </w:rPr>
  </w:style>
  <w:style w:type="paragraph" w:customStyle="1" w:styleId="Tabletext">
    <w:name w:val="Table text"/>
    <w:basedOn w:val="Normal"/>
    <w:qFormat/>
    <w:rsid w:val="00E773FF"/>
    <w:pPr>
      <w:snapToGrid w:val="0"/>
      <w:spacing w:after="100"/>
    </w:pPr>
    <w:rPr>
      <w:color w:val="595959" w:themeColor="text1" w:themeTint="A6"/>
      <w:sz w:val="20"/>
      <w:szCs w:val="20"/>
    </w:rPr>
  </w:style>
  <w:style w:type="paragraph" w:styleId="ListBullet">
    <w:name w:val="List Bullet"/>
    <w:basedOn w:val="BodyText"/>
    <w:uiPriority w:val="9"/>
    <w:unhideWhenUsed/>
    <w:qFormat/>
    <w:rsid w:val="00F601F1"/>
    <w:pPr>
      <w:numPr>
        <w:numId w:val="1"/>
      </w:numPr>
      <w:tabs>
        <w:tab w:val="num" w:pos="360"/>
      </w:tabs>
      <w:ind w:left="576" w:hanging="288"/>
    </w:pPr>
  </w:style>
  <w:style w:type="paragraph" w:customStyle="1" w:styleId="Image">
    <w:name w:val="Image"/>
    <w:basedOn w:val="Caption"/>
    <w:qFormat/>
    <w:rsid w:val="00B95130"/>
    <w:pPr>
      <w:spacing w:after="200" w:line="240" w:lineRule="auto"/>
      <w:ind w:left="0" w:firstLine="0"/>
      <w:jc w:val="center"/>
    </w:pPr>
    <w:rPr>
      <w:noProof/>
    </w:rPr>
  </w:style>
  <w:style w:type="paragraph" w:styleId="FootnoteText">
    <w:name w:val="footnote text"/>
    <w:basedOn w:val="BodyText"/>
    <w:link w:val="FootnoteTextChar"/>
    <w:uiPriority w:val="99"/>
    <w:unhideWhenUsed/>
    <w:qFormat/>
    <w:rsid w:val="00F601F1"/>
    <w:pPr>
      <w:spacing w:after="0" w:line="264" w:lineRule="auto"/>
      <w:ind w:left="144" w:hanging="144"/>
      <w:jc w:val="left"/>
    </w:pPr>
    <w:rPr>
      <w:sz w:val="18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601F1"/>
    <w:rPr>
      <w:rFonts w:ascii="Skolar Latin" w:eastAsiaTheme="minorEastAsia" w:hAnsi="Skolar Latin" w:cs="Times New Roman (Body CS)"/>
      <w:color w:val="0D0D0D" w:themeColor="text1" w:themeTint="F2"/>
      <w:sz w:val="18"/>
      <w:szCs w:val="20"/>
      <w:lang w:eastAsia="zh-CN"/>
    </w:rPr>
  </w:style>
  <w:style w:type="character" w:customStyle="1" w:styleId="Heading4Char">
    <w:name w:val="Heading 4 Char"/>
    <w:basedOn w:val="DefaultParagraphFont"/>
    <w:link w:val="Heading4"/>
    <w:uiPriority w:val="9"/>
    <w:rsid w:val="00F601F1"/>
    <w:rPr>
      <w:rFonts w:asciiTheme="majorHAnsi" w:eastAsia="DengXian" w:hAnsiTheme="majorHAnsi" w:cstheme="majorBidi"/>
      <w:b/>
      <w:bCs/>
      <w:iCs/>
      <w:smallCaps/>
      <w:color w:val="000000" w:themeColor="text1"/>
      <w:sz w:val="22"/>
      <w:szCs w:val="26"/>
      <w:lang w:val="en-IN" w:eastAsia="zh-CN"/>
    </w:rPr>
  </w:style>
  <w:style w:type="paragraph" w:customStyle="1" w:styleId="TitlePageSubtitle">
    <w:name w:val="Title Page Subtitle"/>
    <w:basedOn w:val="Normal"/>
    <w:qFormat/>
    <w:rsid w:val="00E06D6D"/>
    <w:pPr>
      <w:spacing w:after="300"/>
      <w:jc w:val="center"/>
    </w:pPr>
    <w:rPr>
      <w:rFonts w:eastAsiaTheme="majorEastAsia" w:cs="Times New Roman (Headings CS)"/>
      <w:b/>
      <w:smallCaps/>
      <w:color w:val="323E4F" w:themeColor="text2" w:themeShade="BF"/>
      <w:spacing w:val="5"/>
      <w:kern w:val="28"/>
      <w:sz w:val="72"/>
      <w:szCs w:val="52"/>
    </w:rPr>
  </w:style>
  <w:style w:type="paragraph" w:customStyle="1" w:styleId="ISBNBullet">
    <w:name w:val="ISBN Bullet"/>
    <w:basedOn w:val="ListBullet"/>
    <w:qFormat/>
    <w:rsid w:val="00EB3AA8"/>
    <w:pPr>
      <w:numPr>
        <w:numId w:val="7"/>
      </w:numPr>
    </w:pPr>
  </w:style>
  <w:style w:type="paragraph" w:customStyle="1" w:styleId="BodyTextFlushLeft">
    <w:name w:val="Body Text Flush Left"/>
    <w:basedOn w:val="BodyText"/>
    <w:qFormat/>
    <w:rsid w:val="00EB3AA8"/>
    <w:pPr>
      <w:spacing w:after="0" w:line="264" w:lineRule="auto"/>
      <w:ind w:firstLine="0"/>
      <w:jc w:val="left"/>
    </w:pPr>
  </w:style>
  <w:style w:type="paragraph" w:customStyle="1" w:styleId="PullQuote">
    <w:name w:val="Pull Quote"/>
    <w:basedOn w:val="Normal"/>
    <w:qFormat/>
    <w:rsid w:val="0016335A"/>
    <w:pPr>
      <w:adjustRightInd w:val="0"/>
      <w:snapToGrid w:val="0"/>
      <w:jc w:val="right"/>
    </w:pPr>
    <w:rPr>
      <w:rFonts w:ascii="Skolar Latin Light" w:eastAsia="Calibri" w:hAnsi="Skolar Latin Light"/>
      <w:b/>
      <w:i/>
      <w:iCs/>
      <w:sz w:val="28"/>
    </w:rPr>
  </w:style>
  <w:style w:type="paragraph" w:styleId="Footer">
    <w:name w:val="footer"/>
    <w:basedOn w:val="Normal"/>
    <w:link w:val="FooterChar"/>
    <w:uiPriority w:val="99"/>
    <w:unhideWhenUsed/>
    <w:qFormat/>
    <w:rsid w:val="00F601F1"/>
    <w:pPr>
      <w:framePr w:wrap="none" w:vAnchor="text" w:hAnchor="margin" w:xAlign="outside" w:y="1"/>
      <w:tabs>
        <w:tab w:val="center" w:pos="4680"/>
        <w:tab w:val="right" w:pos="9360"/>
      </w:tabs>
    </w:pPr>
    <w:rPr>
      <w:smallCaps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F601F1"/>
    <w:rPr>
      <w:rFonts w:ascii="Skolar Latin" w:hAnsi="Skolar Latin" w:cs="Times New Roman"/>
      <w:smallCaps/>
      <w:sz w:val="20"/>
    </w:rPr>
  </w:style>
  <w:style w:type="paragraph" w:customStyle="1" w:styleId="Caption2">
    <w:name w:val="Caption 2"/>
    <w:basedOn w:val="Caption"/>
    <w:qFormat/>
    <w:rsid w:val="00BA5BA5"/>
    <w:pPr>
      <w:adjustRightInd/>
      <w:snapToGrid/>
      <w:spacing w:after="100"/>
      <w:ind w:left="0" w:firstLine="0"/>
    </w:pPr>
    <w:rPr>
      <w:bCs/>
      <w:iCs w:val="0"/>
    </w:rPr>
  </w:style>
  <w:style w:type="paragraph" w:styleId="TOC1">
    <w:name w:val="toc 1"/>
    <w:basedOn w:val="BodyText"/>
    <w:uiPriority w:val="39"/>
    <w:unhideWhenUsed/>
    <w:qFormat/>
    <w:rsid w:val="0016335A"/>
    <w:pPr>
      <w:tabs>
        <w:tab w:val="right" w:leader="dot" w:pos="5760"/>
      </w:tabs>
      <w:spacing w:after="0"/>
      <w:ind w:left="288" w:right="-288" w:hanging="288"/>
    </w:pPr>
    <w:rPr>
      <w:noProof/>
      <w:sz w:val="22"/>
    </w:rPr>
  </w:style>
  <w:style w:type="paragraph" w:styleId="TOC2">
    <w:name w:val="toc 2"/>
    <w:basedOn w:val="TOC1"/>
    <w:uiPriority w:val="39"/>
    <w:unhideWhenUsed/>
    <w:qFormat/>
    <w:rsid w:val="00F601F1"/>
    <w:pPr>
      <w:tabs>
        <w:tab w:val="right" w:pos="6480"/>
      </w:tabs>
      <w:ind w:left="576" w:right="288"/>
      <w:mirrorIndents/>
    </w:pPr>
  </w:style>
  <w:style w:type="paragraph" w:styleId="TOC3">
    <w:name w:val="toc 3"/>
    <w:basedOn w:val="TOC2"/>
    <w:next w:val="Normal"/>
    <w:uiPriority w:val="39"/>
    <w:unhideWhenUsed/>
    <w:qFormat/>
    <w:rsid w:val="00F601F1"/>
    <w:pPr>
      <w:tabs>
        <w:tab w:val="clear" w:pos="6480"/>
      </w:tabs>
      <w:ind w:left="446" w:right="187"/>
      <w:mirrorIndents w:val="0"/>
    </w:pPr>
    <w:rPr>
      <w:rFonts w:cs="Calibri (Body)"/>
      <w:iCs/>
      <w:noProof w:val="0"/>
      <w:szCs w:val="20"/>
    </w:rPr>
  </w:style>
  <w:style w:type="paragraph" w:customStyle="1" w:styleId="Bibliography-Numbered">
    <w:name w:val="Bibliography - Numbered"/>
    <w:basedOn w:val="Bibliography"/>
    <w:qFormat/>
    <w:rsid w:val="00F601F1"/>
    <w:pPr>
      <w:ind w:left="720" w:hanging="432"/>
      <w:jc w:val="left"/>
    </w:pPr>
  </w:style>
  <w:style w:type="paragraph" w:styleId="Bibliography">
    <w:name w:val="Bibliography"/>
    <w:basedOn w:val="BodyText"/>
    <w:next w:val="Normal"/>
    <w:uiPriority w:val="37"/>
    <w:unhideWhenUsed/>
    <w:qFormat/>
    <w:rsid w:val="00F601F1"/>
    <w:pPr>
      <w:spacing w:after="60" w:line="264" w:lineRule="auto"/>
      <w:ind w:left="288" w:hanging="288"/>
    </w:pPr>
    <w:rPr>
      <w:rFonts w:eastAsiaTheme="minorHAnsi" w:cstheme="minorBidi"/>
      <w:color w:val="595959" w:themeColor="text1" w:themeTint="A6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01F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01F1"/>
    <w:rPr>
      <w:rFonts w:ascii="Segoe UI" w:hAnsi="Segoe UI" w:cs="Segoe UI"/>
      <w:sz w:val="18"/>
      <w:szCs w:val="18"/>
    </w:rPr>
  </w:style>
  <w:style w:type="paragraph" w:styleId="BlockText">
    <w:name w:val="Block Text"/>
    <w:basedOn w:val="Normal"/>
    <w:uiPriority w:val="99"/>
    <w:semiHidden/>
    <w:unhideWhenUsed/>
    <w:rsid w:val="00F601F1"/>
    <w:pPr>
      <w:pBdr>
        <w:top w:val="single" w:sz="2" w:space="10" w:color="4472C4" w:themeColor="accent1" w:frame="1"/>
        <w:left w:val="single" w:sz="2" w:space="10" w:color="4472C4" w:themeColor="accent1" w:frame="1"/>
        <w:bottom w:val="single" w:sz="2" w:space="10" w:color="4472C4" w:themeColor="accent1" w:frame="1"/>
        <w:right w:val="single" w:sz="2" w:space="10" w:color="4472C4" w:themeColor="accent1" w:frame="1"/>
      </w:pBdr>
      <w:spacing w:after="120" w:line="259" w:lineRule="auto"/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  <w:sz w:val="30"/>
      <w:szCs w:val="30"/>
    </w:rPr>
  </w:style>
  <w:style w:type="paragraph" w:styleId="BodyText2">
    <w:name w:val="Body Text 2"/>
    <w:basedOn w:val="Normal"/>
    <w:link w:val="BodyText2Char"/>
    <w:uiPriority w:val="99"/>
    <w:unhideWhenUsed/>
    <w:rsid w:val="00F601F1"/>
    <w:pPr>
      <w:spacing w:after="120" w:line="480" w:lineRule="auto"/>
    </w:pPr>
    <w:rPr>
      <w:rFonts w:asciiTheme="minorHAnsi" w:eastAsiaTheme="minorEastAsia" w:hAnsiTheme="minorHAnsi" w:cstheme="minorBidi"/>
    </w:rPr>
  </w:style>
  <w:style w:type="character" w:customStyle="1" w:styleId="BodyText2Char">
    <w:name w:val="Body Text 2 Char"/>
    <w:basedOn w:val="DefaultParagraphFont"/>
    <w:link w:val="BodyText2"/>
    <w:uiPriority w:val="99"/>
    <w:rsid w:val="00F601F1"/>
    <w:rPr>
      <w:rFonts w:eastAsiaTheme="minorEastAsia"/>
      <w:sz w:val="22"/>
    </w:rPr>
  </w:style>
  <w:style w:type="paragraph" w:styleId="BodyText3">
    <w:name w:val="Body Text 3"/>
    <w:basedOn w:val="Normal"/>
    <w:link w:val="BodyText3Char"/>
    <w:uiPriority w:val="99"/>
    <w:unhideWhenUsed/>
    <w:rsid w:val="00F601F1"/>
    <w:pPr>
      <w:spacing w:after="120"/>
    </w:pPr>
    <w:rPr>
      <w:rFonts w:asciiTheme="minorHAnsi" w:eastAsiaTheme="minorEastAsia" w:hAnsiTheme="minorHAnsi" w:cstheme="minorBidi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F601F1"/>
    <w:rPr>
      <w:rFonts w:eastAsiaTheme="minorEastAsia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F601F1"/>
    <w:pPr>
      <w:spacing w:line="259" w:lineRule="auto"/>
      <w:ind w:firstLine="360"/>
      <w:jc w:val="left"/>
    </w:pPr>
    <w:rPr>
      <w:rFonts w:eastAsiaTheme="minorHAnsi"/>
      <w:color w:val="595959" w:themeColor="text1" w:themeTint="A6"/>
      <w:sz w:val="30"/>
      <w:szCs w:val="3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F601F1"/>
    <w:rPr>
      <w:rFonts w:ascii="Skolar Latin" w:eastAsiaTheme="minorHAnsi" w:hAnsi="Skolar Latin" w:cs="Times New Roman (Body CS)"/>
      <w:color w:val="595959" w:themeColor="text1" w:themeTint="A6"/>
      <w:sz w:val="30"/>
      <w:szCs w:val="30"/>
      <w:lang w:eastAsia="zh-C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601F1"/>
    <w:pPr>
      <w:spacing w:after="120" w:line="259" w:lineRule="auto"/>
      <w:ind w:left="283"/>
    </w:pPr>
    <w:rPr>
      <w:rFonts w:asciiTheme="minorHAnsi" w:eastAsiaTheme="minorHAnsi" w:hAnsiTheme="minorHAnsi" w:cstheme="minorBidi"/>
      <w:color w:val="595959" w:themeColor="text1" w:themeTint="A6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F601F1"/>
    <w:rPr>
      <w:rFonts w:eastAsiaTheme="minorHAnsi"/>
      <w:color w:val="595959" w:themeColor="text1" w:themeTint="A6"/>
      <w:sz w:val="30"/>
      <w:szCs w:val="30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F601F1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F601F1"/>
    <w:rPr>
      <w:rFonts w:eastAsiaTheme="minorHAnsi"/>
      <w:color w:val="595959" w:themeColor="text1" w:themeTint="A6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601F1"/>
    <w:pPr>
      <w:spacing w:after="120" w:line="480" w:lineRule="auto"/>
      <w:ind w:left="283"/>
    </w:pPr>
    <w:rPr>
      <w:rFonts w:asciiTheme="minorHAnsi" w:eastAsiaTheme="minorHAnsi" w:hAnsiTheme="minorHAnsi" w:cstheme="minorBidi"/>
      <w:color w:val="595959" w:themeColor="text1" w:themeTint="A6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F601F1"/>
    <w:rPr>
      <w:rFonts w:eastAsiaTheme="minorHAnsi"/>
      <w:color w:val="595959" w:themeColor="text1" w:themeTint="A6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601F1"/>
    <w:pPr>
      <w:spacing w:after="120" w:line="259" w:lineRule="auto"/>
      <w:ind w:left="283"/>
    </w:pPr>
    <w:rPr>
      <w:rFonts w:asciiTheme="minorHAnsi" w:eastAsiaTheme="minorHAnsi" w:hAnsiTheme="minorHAnsi" w:cstheme="minorBidi"/>
      <w:color w:val="595959" w:themeColor="text1" w:themeTint="A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F601F1"/>
    <w:rPr>
      <w:rFonts w:eastAsiaTheme="minorHAnsi"/>
      <w:color w:val="595959" w:themeColor="text1" w:themeTint="A6"/>
      <w:sz w:val="22"/>
      <w:szCs w:val="16"/>
    </w:rPr>
  </w:style>
  <w:style w:type="character" w:styleId="BookTitle">
    <w:name w:val="Book Title"/>
    <w:basedOn w:val="DefaultParagraphFont"/>
    <w:uiPriority w:val="33"/>
    <w:qFormat/>
    <w:rsid w:val="00F601F1"/>
    <w:rPr>
      <w:b/>
      <w:bCs/>
      <w:smallCaps/>
      <w:spacing w:val="5"/>
    </w:rPr>
  </w:style>
  <w:style w:type="paragraph" w:customStyle="1" w:styleId="ChapterByline">
    <w:name w:val="Chapter Byline"/>
    <w:basedOn w:val="Heading2"/>
    <w:next w:val="BodyText"/>
    <w:qFormat/>
    <w:rsid w:val="00F601F1"/>
    <w:pPr>
      <w:jc w:val="center"/>
    </w:pPr>
    <w:rPr>
      <w:b w:val="0"/>
      <w:i/>
    </w:rPr>
  </w:style>
  <w:style w:type="paragraph" w:customStyle="1" w:styleId="Characters">
    <w:name w:val="Characters"/>
    <w:basedOn w:val="BodyText"/>
    <w:qFormat/>
    <w:rsid w:val="00F601F1"/>
    <w:rPr>
      <w:smallCaps/>
    </w:rPr>
  </w:style>
  <w:style w:type="paragraph" w:styleId="Closing">
    <w:name w:val="Closing"/>
    <w:basedOn w:val="Normal"/>
    <w:link w:val="ClosingChar"/>
    <w:uiPriority w:val="99"/>
    <w:semiHidden/>
    <w:unhideWhenUsed/>
    <w:rsid w:val="00F601F1"/>
    <w:pPr>
      <w:ind w:left="4252"/>
    </w:pPr>
    <w:rPr>
      <w:rFonts w:asciiTheme="minorHAnsi" w:eastAsiaTheme="minorHAnsi" w:hAnsiTheme="minorHAnsi" w:cstheme="minorBidi"/>
      <w:color w:val="595959" w:themeColor="text1" w:themeTint="A6"/>
      <w:sz w:val="30"/>
      <w:szCs w:val="30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F601F1"/>
    <w:rPr>
      <w:rFonts w:eastAsiaTheme="minorHAnsi"/>
      <w:color w:val="595959" w:themeColor="text1" w:themeTint="A6"/>
      <w:sz w:val="30"/>
      <w:szCs w:val="30"/>
    </w:rPr>
  </w:style>
  <w:style w:type="character" w:styleId="CommentReference">
    <w:name w:val="annotation reference"/>
    <w:basedOn w:val="DefaultParagraphFont"/>
    <w:uiPriority w:val="99"/>
    <w:semiHidden/>
    <w:unhideWhenUsed/>
    <w:rsid w:val="00F601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601F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601F1"/>
    <w:rPr>
      <w:rFonts w:ascii="Skolar Latin" w:hAnsi="Skolar Lati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01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01F1"/>
    <w:rPr>
      <w:rFonts w:ascii="Skolar Latin" w:hAnsi="Skolar Latin" w:cs="Times New Roman"/>
      <w:b/>
      <w:bCs/>
      <w:sz w:val="20"/>
      <w:szCs w:val="20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F601F1"/>
    <w:pPr>
      <w:spacing w:after="120" w:line="259" w:lineRule="auto"/>
    </w:pPr>
    <w:rPr>
      <w:rFonts w:asciiTheme="minorHAnsi" w:eastAsiaTheme="minorHAnsi" w:hAnsiTheme="minorHAnsi" w:cstheme="minorBidi"/>
      <w:color w:val="595959" w:themeColor="text1" w:themeTint="A6"/>
      <w:sz w:val="30"/>
      <w:szCs w:val="30"/>
    </w:rPr>
  </w:style>
  <w:style w:type="character" w:customStyle="1" w:styleId="DateChar">
    <w:name w:val="Date Char"/>
    <w:basedOn w:val="DefaultParagraphFont"/>
    <w:link w:val="Date"/>
    <w:uiPriority w:val="99"/>
    <w:semiHidden/>
    <w:rsid w:val="00F601F1"/>
    <w:rPr>
      <w:rFonts w:eastAsiaTheme="minorHAnsi"/>
      <w:color w:val="595959" w:themeColor="text1" w:themeTint="A6"/>
      <w:sz w:val="30"/>
      <w:szCs w:val="30"/>
    </w:rPr>
  </w:style>
  <w:style w:type="paragraph" w:customStyle="1" w:styleId="Dedication">
    <w:name w:val="Dedication"/>
    <w:basedOn w:val="Heading1"/>
    <w:qFormat/>
    <w:rsid w:val="00F601F1"/>
  </w:style>
  <w:style w:type="paragraph" w:styleId="DocumentMap">
    <w:name w:val="Document Map"/>
    <w:basedOn w:val="Normal"/>
    <w:link w:val="DocumentMapChar"/>
    <w:uiPriority w:val="99"/>
    <w:semiHidden/>
    <w:unhideWhenUsed/>
    <w:rsid w:val="00F601F1"/>
    <w:rPr>
      <w:rFonts w:ascii="Segoe UI" w:eastAsiaTheme="minorHAnsi" w:hAnsi="Segoe UI" w:cs="Segoe UI"/>
      <w:color w:val="595959" w:themeColor="text1" w:themeTint="A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601F1"/>
    <w:rPr>
      <w:rFonts w:ascii="Segoe UI" w:eastAsiaTheme="minorHAnsi" w:hAnsi="Segoe UI" w:cs="Segoe UI"/>
      <w:color w:val="595959" w:themeColor="text1" w:themeTint="A6"/>
      <w:sz w:val="22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F601F1"/>
    <w:rPr>
      <w:rFonts w:asciiTheme="minorHAnsi" w:eastAsiaTheme="minorHAnsi" w:hAnsiTheme="minorHAnsi" w:cstheme="minorBidi"/>
      <w:color w:val="595959" w:themeColor="text1" w:themeTint="A6"/>
      <w:sz w:val="30"/>
      <w:szCs w:val="30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F601F1"/>
    <w:rPr>
      <w:rFonts w:eastAsiaTheme="minorHAnsi"/>
      <w:color w:val="595959" w:themeColor="text1" w:themeTint="A6"/>
      <w:sz w:val="30"/>
      <w:szCs w:val="30"/>
    </w:rPr>
  </w:style>
  <w:style w:type="character" w:styleId="EndnoteReference">
    <w:name w:val="endnote reference"/>
    <w:basedOn w:val="DefaultParagraphFont"/>
    <w:uiPriority w:val="99"/>
    <w:unhideWhenUsed/>
    <w:rsid w:val="00F601F1"/>
    <w:rPr>
      <w:vertAlign w:val="superscript"/>
    </w:rPr>
  </w:style>
  <w:style w:type="paragraph" w:styleId="EndnoteText">
    <w:name w:val="endnote text"/>
    <w:basedOn w:val="Normal"/>
    <w:link w:val="EndnoteTextChar"/>
    <w:unhideWhenUsed/>
    <w:rsid w:val="00F601F1"/>
    <w:rPr>
      <w:rFonts w:ascii="Times New Roman" w:eastAsia="DengXian" w:hAnsi="Times New Roman"/>
      <w:color w:val="000000"/>
      <w:sz w:val="20"/>
      <w:szCs w:val="20"/>
      <w:lang w:eastAsia="zh-CN"/>
    </w:rPr>
  </w:style>
  <w:style w:type="character" w:customStyle="1" w:styleId="EndnoteTextChar">
    <w:name w:val="Endnote Text Char"/>
    <w:basedOn w:val="DefaultParagraphFont"/>
    <w:link w:val="EndnoteText"/>
    <w:rsid w:val="00F601F1"/>
    <w:rPr>
      <w:rFonts w:ascii="Times New Roman" w:eastAsia="DengXian" w:hAnsi="Times New Roman" w:cs="Times New Roman"/>
      <w:color w:val="000000"/>
      <w:sz w:val="20"/>
      <w:szCs w:val="20"/>
      <w:lang w:eastAsia="zh-CN"/>
    </w:rPr>
  </w:style>
  <w:style w:type="paragraph" w:styleId="EnvelopeAddress">
    <w:name w:val="envelope address"/>
    <w:basedOn w:val="Normal"/>
    <w:uiPriority w:val="99"/>
    <w:semiHidden/>
    <w:unhideWhenUsed/>
    <w:rsid w:val="00F601F1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color w:val="595959" w:themeColor="text1" w:themeTint="A6"/>
      <w:sz w:val="24"/>
    </w:rPr>
  </w:style>
  <w:style w:type="paragraph" w:styleId="EnvelopeReturn">
    <w:name w:val="envelope return"/>
    <w:basedOn w:val="Normal"/>
    <w:uiPriority w:val="99"/>
    <w:semiHidden/>
    <w:unhideWhenUsed/>
    <w:rsid w:val="00F601F1"/>
    <w:rPr>
      <w:rFonts w:asciiTheme="majorHAnsi" w:eastAsiaTheme="majorEastAsia" w:hAnsiTheme="majorHAnsi" w:cstheme="majorBidi"/>
      <w:color w:val="595959" w:themeColor="text1" w:themeTint="A6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F601F1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F601F1"/>
    <w:rPr>
      <w:color w:val="2B579A"/>
      <w:shd w:val="clear" w:color="auto" w:fill="E6E6E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601F1"/>
    <w:rPr>
      <w:rFonts w:asciiTheme="majorHAnsi" w:eastAsiaTheme="majorEastAsia" w:hAnsiTheme="majorHAnsi" w:cstheme="majorBidi"/>
      <w:color w:val="1F3763" w:themeColor="accent1" w:themeShade="7F"/>
      <w:sz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601F1"/>
    <w:rPr>
      <w:rFonts w:asciiTheme="majorHAnsi" w:eastAsiaTheme="majorEastAsia" w:hAnsiTheme="majorHAnsi" w:cstheme="majorBidi"/>
      <w:i/>
      <w:iCs/>
      <w:color w:val="1F3763" w:themeColor="accent1" w:themeShade="7F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601F1"/>
    <w:rPr>
      <w:rFonts w:asciiTheme="majorHAnsi" w:eastAsiaTheme="majorEastAsia" w:hAnsiTheme="majorHAnsi" w:cstheme="majorBidi"/>
      <w:i/>
      <w:iCs/>
      <w:color w:val="404040" w:themeColor="text1" w:themeTint="BF"/>
      <w:sz w:val="2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601F1"/>
    <w:rPr>
      <w:rFonts w:asciiTheme="majorHAnsi" w:eastAsiaTheme="majorEastAsia" w:hAnsiTheme="majorHAnsi" w:cstheme="majorBidi"/>
      <w:color w:val="4472C4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601F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HTMLAcronym">
    <w:name w:val="HTML Acronym"/>
    <w:basedOn w:val="DefaultParagraphFont"/>
    <w:uiPriority w:val="99"/>
    <w:semiHidden/>
    <w:unhideWhenUsed/>
    <w:rsid w:val="00F601F1"/>
  </w:style>
  <w:style w:type="paragraph" w:styleId="HTMLAddress">
    <w:name w:val="HTML Address"/>
    <w:basedOn w:val="Normal"/>
    <w:link w:val="HTMLAddressChar"/>
    <w:uiPriority w:val="99"/>
    <w:semiHidden/>
    <w:unhideWhenUsed/>
    <w:rsid w:val="00F601F1"/>
    <w:rPr>
      <w:rFonts w:asciiTheme="minorHAnsi" w:eastAsiaTheme="minorHAnsi" w:hAnsiTheme="minorHAnsi" w:cstheme="minorBidi"/>
      <w:i/>
      <w:iCs/>
      <w:color w:val="595959" w:themeColor="text1" w:themeTint="A6"/>
      <w:sz w:val="30"/>
      <w:szCs w:val="30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F601F1"/>
    <w:rPr>
      <w:rFonts w:eastAsiaTheme="minorHAnsi"/>
      <w:i/>
      <w:iCs/>
      <w:color w:val="595959" w:themeColor="text1" w:themeTint="A6"/>
      <w:sz w:val="30"/>
      <w:szCs w:val="30"/>
    </w:rPr>
  </w:style>
  <w:style w:type="character" w:styleId="HTMLCite">
    <w:name w:val="HTML Cite"/>
    <w:basedOn w:val="DefaultParagraphFont"/>
    <w:uiPriority w:val="99"/>
    <w:semiHidden/>
    <w:unhideWhenUsed/>
    <w:rsid w:val="00F601F1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F601F1"/>
    <w:rPr>
      <w:rFonts w:ascii="Consolas" w:hAnsi="Consolas"/>
      <w:sz w:val="22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F601F1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F601F1"/>
    <w:rPr>
      <w:rFonts w:ascii="Consolas" w:hAnsi="Consolas"/>
      <w:sz w:val="22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601F1"/>
    <w:rPr>
      <w:rFonts w:ascii="Consolas" w:eastAsiaTheme="minorHAnsi" w:hAnsi="Consolas" w:cstheme="minorBidi"/>
      <w:color w:val="595959" w:themeColor="text1" w:themeTint="A6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601F1"/>
    <w:rPr>
      <w:rFonts w:ascii="Consolas" w:eastAsiaTheme="minorHAnsi" w:hAnsi="Consolas"/>
      <w:color w:val="595959" w:themeColor="text1" w:themeTint="A6"/>
      <w:sz w:val="22"/>
      <w:szCs w:val="20"/>
    </w:rPr>
  </w:style>
  <w:style w:type="character" w:styleId="HTMLSample">
    <w:name w:val="HTML Sample"/>
    <w:basedOn w:val="DefaultParagraphFont"/>
    <w:uiPriority w:val="99"/>
    <w:semiHidden/>
    <w:unhideWhenUsed/>
    <w:rsid w:val="00F601F1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F601F1"/>
    <w:rPr>
      <w:rFonts w:ascii="Consolas" w:hAnsi="Consolas"/>
      <w:sz w:val="22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F601F1"/>
    <w:rPr>
      <w:i/>
      <w:iCs/>
    </w:rPr>
  </w:style>
  <w:style w:type="character" w:styleId="Hyperlink">
    <w:name w:val="Hyperlink"/>
    <w:basedOn w:val="DefaultParagraphFont"/>
    <w:uiPriority w:val="99"/>
    <w:unhideWhenUsed/>
    <w:rsid w:val="00F601F1"/>
    <w:rPr>
      <w:color w:val="0563C1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F601F1"/>
    <w:pPr>
      <w:ind w:left="300" w:hanging="300"/>
    </w:pPr>
    <w:rPr>
      <w:rFonts w:asciiTheme="minorHAnsi" w:eastAsiaTheme="minorHAnsi" w:hAnsiTheme="minorHAnsi" w:cstheme="minorBidi"/>
      <w:color w:val="595959" w:themeColor="text1" w:themeTint="A6"/>
      <w:sz w:val="30"/>
      <w:szCs w:val="30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F601F1"/>
    <w:pPr>
      <w:ind w:left="600" w:hanging="300"/>
    </w:pPr>
    <w:rPr>
      <w:rFonts w:asciiTheme="minorHAnsi" w:eastAsiaTheme="minorHAnsi" w:hAnsiTheme="minorHAnsi" w:cstheme="minorBidi"/>
      <w:color w:val="595959" w:themeColor="text1" w:themeTint="A6"/>
      <w:sz w:val="30"/>
      <w:szCs w:val="30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F601F1"/>
    <w:pPr>
      <w:numPr>
        <w:numId w:val="19"/>
      </w:numPr>
    </w:pPr>
    <w:rPr>
      <w:rFonts w:asciiTheme="minorHAnsi" w:eastAsiaTheme="minorHAnsi" w:hAnsiTheme="minorHAnsi" w:cstheme="minorBidi"/>
      <w:color w:val="595959" w:themeColor="text1" w:themeTint="A6"/>
      <w:sz w:val="30"/>
      <w:szCs w:val="30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F601F1"/>
    <w:pPr>
      <w:numPr>
        <w:numId w:val="21"/>
      </w:numPr>
    </w:pPr>
    <w:rPr>
      <w:rFonts w:asciiTheme="minorHAnsi" w:eastAsiaTheme="minorHAnsi" w:hAnsiTheme="minorHAnsi" w:cstheme="minorBidi"/>
      <w:color w:val="595959" w:themeColor="text1" w:themeTint="A6"/>
      <w:sz w:val="30"/>
      <w:szCs w:val="30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F601F1"/>
    <w:pPr>
      <w:ind w:left="1500" w:hanging="300"/>
    </w:pPr>
    <w:rPr>
      <w:rFonts w:asciiTheme="minorHAnsi" w:eastAsiaTheme="minorHAnsi" w:hAnsiTheme="minorHAnsi" w:cstheme="minorBidi"/>
      <w:color w:val="595959" w:themeColor="text1" w:themeTint="A6"/>
      <w:sz w:val="30"/>
      <w:szCs w:val="30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F601F1"/>
    <w:pPr>
      <w:ind w:left="1800" w:hanging="300"/>
    </w:pPr>
    <w:rPr>
      <w:rFonts w:asciiTheme="minorHAnsi" w:eastAsiaTheme="minorHAnsi" w:hAnsiTheme="minorHAnsi" w:cstheme="minorBidi"/>
      <w:color w:val="595959" w:themeColor="text1" w:themeTint="A6"/>
      <w:sz w:val="30"/>
      <w:szCs w:val="30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F601F1"/>
    <w:pPr>
      <w:numPr>
        <w:numId w:val="27"/>
      </w:numPr>
    </w:pPr>
    <w:rPr>
      <w:rFonts w:asciiTheme="minorHAnsi" w:eastAsiaTheme="minorHAnsi" w:hAnsiTheme="minorHAnsi" w:cstheme="minorBidi"/>
      <w:color w:val="595959" w:themeColor="text1" w:themeTint="A6"/>
      <w:sz w:val="30"/>
      <w:szCs w:val="30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F601F1"/>
    <w:pPr>
      <w:numPr>
        <w:numId w:val="29"/>
      </w:numPr>
    </w:pPr>
    <w:rPr>
      <w:rFonts w:asciiTheme="minorHAnsi" w:eastAsiaTheme="minorHAnsi" w:hAnsiTheme="minorHAnsi" w:cstheme="minorBidi"/>
      <w:color w:val="595959" w:themeColor="text1" w:themeTint="A6"/>
      <w:sz w:val="30"/>
      <w:szCs w:val="30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F601F1"/>
    <w:pPr>
      <w:ind w:left="2700" w:hanging="300"/>
    </w:pPr>
    <w:rPr>
      <w:rFonts w:asciiTheme="minorHAnsi" w:eastAsiaTheme="minorHAnsi" w:hAnsiTheme="minorHAnsi" w:cstheme="minorBidi"/>
      <w:color w:val="595959" w:themeColor="text1" w:themeTint="A6"/>
      <w:sz w:val="30"/>
      <w:szCs w:val="30"/>
    </w:rPr>
  </w:style>
  <w:style w:type="paragraph" w:styleId="IndexHeading">
    <w:name w:val="index heading"/>
    <w:basedOn w:val="Normal"/>
    <w:next w:val="Index1"/>
    <w:uiPriority w:val="99"/>
    <w:semiHidden/>
    <w:unhideWhenUsed/>
    <w:rsid w:val="00F601F1"/>
    <w:pPr>
      <w:spacing w:after="120" w:line="259" w:lineRule="auto"/>
    </w:pPr>
    <w:rPr>
      <w:rFonts w:asciiTheme="majorHAnsi" w:eastAsiaTheme="majorEastAsia" w:hAnsiTheme="majorHAnsi" w:cstheme="majorBidi"/>
      <w:b/>
      <w:bCs/>
      <w:color w:val="595959" w:themeColor="text1" w:themeTint="A6"/>
      <w:sz w:val="30"/>
      <w:szCs w:val="30"/>
    </w:rPr>
  </w:style>
  <w:style w:type="character" w:styleId="LineNumber">
    <w:name w:val="line number"/>
    <w:basedOn w:val="DefaultParagraphFont"/>
    <w:uiPriority w:val="99"/>
    <w:semiHidden/>
    <w:unhideWhenUsed/>
    <w:rsid w:val="00F601F1"/>
  </w:style>
  <w:style w:type="paragraph" w:styleId="List">
    <w:name w:val="List"/>
    <w:basedOn w:val="Normal"/>
    <w:uiPriority w:val="99"/>
    <w:unhideWhenUsed/>
    <w:rsid w:val="00F601F1"/>
    <w:pPr>
      <w:ind w:left="360" w:hanging="360"/>
    </w:pPr>
    <w:rPr>
      <w:rFonts w:asciiTheme="minorHAnsi" w:eastAsiaTheme="minorEastAsia" w:hAnsiTheme="minorHAnsi" w:cstheme="minorBidi"/>
    </w:rPr>
  </w:style>
  <w:style w:type="paragraph" w:styleId="List2">
    <w:name w:val="List 2"/>
    <w:basedOn w:val="Normal"/>
    <w:uiPriority w:val="99"/>
    <w:unhideWhenUsed/>
    <w:rsid w:val="00F601F1"/>
    <w:pPr>
      <w:ind w:left="720" w:hanging="360"/>
    </w:pPr>
    <w:rPr>
      <w:rFonts w:asciiTheme="minorHAnsi" w:eastAsiaTheme="minorEastAsia" w:hAnsiTheme="minorHAnsi" w:cstheme="minorBidi"/>
    </w:rPr>
  </w:style>
  <w:style w:type="paragraph" w:styleId="List3">
    <w:name w:val="List 3"/>
    <w:basedOn w:val="Normal"/>
    <w:uiPriority w:val="99"/>
    <w:unhideWhenUsed/>
    <w:rsid w:val="00F601F1"/>
    <w:pPr>
      <w:ind w:left="1080" w:hanging="360"/>
    </w:pPr>
    <w:rPr>
      <w:rFonts w:asciiTheme="minorHAnsi" w:eastAsiaTheme="minorEastAsia" w:hAnsiTheme="minorHAnsi" w:cstheme="minorBidi"/>
    </w:rPr>
  </w:style>
  <w:style w:type="paragraph" w:styleId="List4">
    <w:name w:val="List 4"/>
    <w:basedOn w:val="Normal"/>
    <w:uiPriority w:val="99"/>
    <w:semiHidden/>
    <w:unhideWhenUsed/>
    <w:rsid w:val="00F601F1"/>
    <w:pPr>
      <w:spacing w:after="120" w:line="259" w:lineRule="auto"/>
      <w:ind w:left="1132" w:hanging="283"/>
    </w:pPr>
    <w:rPr>
      <w:rFonts w:asciiTheme="minorHAnsi" w:eastAsiaTheme="minorHAnsi" w:hAnsiTheme="minorHAnsi" w:cstheme="minorBidi"/>
      <w:color w:val="595959" w:themeColor="text1" w:themeTint="A6"/>
      <w:sz w:val="30"/>
      <w:szCs w:val="30"/>
    </w:rPr>
  </w:style>
  <w:style w:type="paragraph" w:styleId="List5">
    <w:name w:val="List 5"/>
    <w:basedOn w:val="Normal"/>
    <w:uiPriority w:val="99"/>
    <w:semiHidden/>
    <w:unhideWhenUsed/>
    <w:rsid w:val="00F601F1"/>
    <w:pPr>
      <w:spacing w:after="120" w:line="259" w:lineRule="auto"/>
      <w:ind w:left="1415" w:hanging="283"/>
    </w:pPr>
    <w:rPr>
      <w:rFonts w:asciiTheme="minorHAnsi" w:eastAsiaTheme="minorHAnsi" w:hAnsiTheme="minorHAnsi" w:cstheme="minorBidi"/>
      <w:color w:val="595959" w:themeColor="text1" w:themeTint="A6"/>
      <w:sz w:val="30"/>
      <w:szCs w:val="30"/>
    </w:rPr>
  </w:style>
  <w:style w:type="paragraph" w:styleId="ListBullet2">
    <w:name w:val="List Bullet 2"/>
    <w:basedOn w:val="ListBullet"/>
    <w:uiPriority w:val="99"/>
    <w:unhideWhenUsed/>
    <w:rsid w:val="00F601F1"/>
    <w:pPr>
      <w:numPr>
        <w:numId w:val="0"/>
      </w:numPr>
      <w:tabs>
        <w:tab w:val="num" w:pos="936"/>
        <w:tab w:val="num" w:pos="1080"/>
      </w:tabs>
      <w:ind w:left="936" w:hanging="360"/>
    </w:pPr>
  </w:style>
  <w:style w:type="paragraph" w:styleId="ListBullet3">
    <w:name w:val="List Bullet 3"/>
    <w:basedOn w:val="Normal"/>
    <w:uiPriority w:val="99"/>
    <w:unhideWhenUsed/>
    <w:rsid w:val="00F601F1"/>
    <w:pPr>
      <w:tabs>
        <w:tab w:val="num" w:pos="1080"/>
      </w:tabs>
      <w:ind w:left="1080" w:hanging="360"/>
    </w:pPr>
    <w:rPr>
      <w:rFonts w:asciiTheme="minorHAnsi" w:eastAsiaTheme="minorEastAsia" w:hAnsiTheme="minorHAnsi" w:cstheme="minorBidi"/>
    </w:rPr>
  </w:style>
  <w:style w:type="paragraph" w:styleId="ListBullet4">
    <w:name w:val="List Bullet 4"/>
    <w:basedOn w:val="Normal"/>
    <w:uiPriority w:val="99"/>
    <w:semiHidden/>
    <w:unhideWhenUsed/>
    <w:rsid w:val="00F601F1"/>
    <w:pPr>
      <w:numPr>
        <w:numId w:val="10"/>
      </w:numPr>
      <w:tabs>
        <w:tab w:val="num" w:pos="1209"/>
      </w:tabs>
      <w:spacing w:after="120" w:line="259" w:lineRule="auto"/>
      <w:ind w:left="1209"/>
    </w:pPr>
    <w:rPr>
      <w:rFonts w:asciiTheme="minorHAnsi" w:eastAsiaTheme="minorHAnsi" w:hAnsiTheme="minorHAnsi" w:cstheme="minorBidi"/>
      <w:color w:val="595959" w:themeColor="text1" w:themeTint="A6"/>
      <w:sz w:val="30"/>
      <w:szCs w:val="30"/>
    </w:rPr>
  </w:style>
  <w:style w:type="paragraph" w:styleId="ListBullet5">
    <w:name w:val="List Bullet 5"/>
    <w:basedOn w:val="Normal"/>
    <w:uiPriority w:val="99"/>
    <w:semiHidden/>
    <w:unhideWhenUsed/>
    <w:rsid w:val="00F601F1"/>
    <w:pPr>
      <w:tabs>
        <w:tab w:val="num" w:pos="1492"/>
      </w:tabs>
      <w:spacing w:after="120" w:line="259" w:lineRule="auto"/>
      <w:ind w:left="1492" w:hanging="360"/>
    </w:pPr>
    <w:rPr>
      <w:rFonts w:asciiTheme="minorHAnsi" w:eastAsiaTheme="minorHAnsi" w:hAnsiTheme="minorHAnsi" w:cstheme="minorBidi"/>
      <w:color w:val="595959" w:themeColor="text1" w:themeTint="A6"/>
      <w:sz w:val="30"/>
      <w:szCs w:val="30"/>
    </w:rPr>
  </w:style>
  <w:style w:type="paragraph" w:styleId="ListContinue">
    <w:name w:val="List Continue"/>
    <w:basedOn w:val="Normal"/>
    <w:uiPriority w:val="99"/>
    <w:unhideWhenUsed/>
    <w:rsid w:val="00F601F1"/>
    <w:pPr>
      <w:numPr>
        <w:numId w:val="23"/>
      </w:numPr>
      <w:spacing w:after="120"/>
    </w:pPr>
    <w:rPr>
      <w:rFonts w:asciiTheme="minorHAnsi" w:eastAsiaTheme="minorEastAsia" w:hAnsiTheme="minorHAnsi" w:cstheme="minorBidi"/>
    </w:rPr>
  </w:style>
  <w:style w:type="paragraph" w:styleId="ListContinue2">
    <w:name w:val="List Continue 2"/>
    <w:basedOn w:val="Normal"/>
    <w:uiPriority w:val="99"/>
    <w:unhideWhenUsed/>
    <w:rsid w:val="00F601F1"/>
    <w:pPr>
      <w:numPr>
        <w:numId w:val="25"/>
      </w:numPr>
      <w:spacing w:after="120"/>
    </w:pPr>
    <w:rPr>
      <w:rFonts w:asciiTheme="minorHAnsi" w:eastAsiaTheme="minorEastAsia" w:hAnsiTheme="minorHAnsi" w:cstheme="minorBidi"/>
    </w:rPr>
  </w:style>
  <w:style w:type="paragraph" w:styleId="ListContinue3">
    <w:name w:val="List Continue 3"/>
    <w:basedOn w:val="Normal"/>
    <w:uiPriority w:val="99"/>
    <w:unhideWhenUsed/>
    <w:rsid w:val="00F601F1"/>
    <w:pPr>
      <w:spacing w:after="120"/>
      <w:ind w:left="1080"/>
    </w:pPr>
    <w:rPr>
      <w:rFonts w:asciiTheme="minorHAnsi" w:eastAsiaTheme="minorEastAsia" w:hAnsiTheme="minorHAnsi" w:cstheme="minorBidi"/>
    </w:rPr>
  </w:style>
  <w:style w:type="paragraph" w:styleId="ListContinue4">
    <w:name w:val="List Continue 4"/>
    <w:basedOn w:val="Normal"/>
    <w:uiPriority w:val="99"/>
    <w:semiHidden/>
    <w:unhideWhenUsed/>
    <w:rsid w:val="00F601F1"/>
    <w:pPr>
      <w:spacing w:after="120" w:line="259" w:lineRule="auto"/>
      <w:ind w:left="1132"/>
    </w:pPr>
    <w:rPr>
      <w:rFonts w:asciiTheme="minorHAnsi" w:eastAsiaTheme="minorHAnsi" w:hAnsiTheme="minorHAnsi" w:cstheme="minorBidi"/>
      <w:color w:val="595959" w:themeColor="text1" w:themeTint="A6"/>
      <w:sz w:val="30"/>
      <w:szCs w:val="30"/>
    </w:rPr>
  </w:style>
  <w:style w:type="paragraph" w:styleId="ListContinue5">
    <w:name w:val="List Continue 5"/>
    <w:basedOn w:val="Normal"/>
    <w:uiPriority w:val="99"/>
    <w:semiHidden/>
    <w:unhideWhenUsed/>
    <w:rsid w:val="00F601F1"/>
    <w:pPr>
      <w:spacing w:after="120" w:line="259" w:lineRule="auto"/>
      <w:ind w:left="1415"/>
    </w:pPr>
    <w:rPr>
      <w:rFonts w:asciiTheme="minorHAnsi" w:eastAsiaTheme="minorHAnsi" w:hAnsiTheme="minorHAnsi" w:cstheme="minorBidi"/>
      <w:color w:val="595959" w:themeColor="text1" w:themeTint="A6"/>
      <w:sz w:val="30"/>
      <w:szCs w:val="30"/>
    </w:rPr>
  </w:style>
  <w:style w:type="paragraph" w:styleId="ListNumber2">
    <w:name w:val="List Number 2"/>
    <w:basedOn w:val="Normal"/>
    <w:uiPriority w:val="99"/>
    <w:unhideWhenUsed/>
    <w:rsid w:val="00F601F1"/>
    <w:pPr>
      <w:tabs>
        <w:tab w:val="num" w:pos="720"/>
      </w:tabs>
      <w:ind w:left="720" w:hanging="360"/>
    </w:pPr>
    <w:rPr>
      <w:rFonts w:asciiTheme="minorHAnsi" w:eastAsiaTheme="minorEastAsia" w:hAnsiTheme="minorHAnsi" w:cstheme="minorBidi"/>
    </w:rPr>
  </w:style>
  <w:style w:type="paragraph" w:styleId="ListNumber3">
    <w:name w:val="List Number 3"/>
    <w:basedOn w:val="Normal"/>
    <w:uiPriority w:val="99"/>
    <w:unhideWhenUsed/>
    <w:rsid w:val="00F601F1"/>
    <w:pPr>
      <w:numPr>
        <w:numId w:val="5"/>
      </w:numPr>
      <w:tabs>
        <w:tab w:val="clear" w:pos="360"/>
        <w:tab w:val="num" w:pos="1080"/>
      </w:tabs>
      <w:ind w:left="1080"/>
    </w:pPr>
    <w:rPr>
      <w:rFonts w:asciiTheme="minorHAnsi" w:eastAsiaTheme="minorEastAsia" w:hAnsiTheme="minorHAnsi" w:cstheme="minorBidi"/>
    </w:rPr>
  </w:style>
  <w:style w:type="paragraph" w:styleId="ListNumber4">
    <w:name w:val="List Number 4"/>
    <w:basedOn w:val="Normal"/>
    <w:uiPriority w:val="99"/>
    <w:semiHidden/>
    <w:unhideWhenUsed/>
    <w:rsid w:val="00F601F1"/>
    <w:pPr>
      <w:tabs>
        <w:tab w:val="num" w:pos="1209"/>
      </w:tabs>
      <w:spacing w:after="120" w:line="259" w:lineRule="auto"/>
      <w:ind w:left="1209" w:hanging="360"/>
    </w:pPr>
    <w:rPr>
      <w:rFonts w:asciiTheme="minorHAnsi" w:eastAsiaTheme="minorHAnsi" w:hAnsiTheme="minorHAnsi" w:cstheme="minorBidi"/>
      <w:color w:val="595959" w:themeColor="text1" w:themeTint="A6"/>
      <w:sz w:val="30"/>
      <w:szCs w:val="30"/>
    </w:rPr>
  </w:style>
  <w:style w:type="paragraph" w:styleId="ListNumber5">
    <w:name w:val="List Number 5"/>
    <w:basedOn w:val="Normal"/>
    <w:uiPriority w:val="99"/>
    <w:semiHidden/>
    <w:unhideWhenUsed/>
    <w:rsid w:val="00F601F1"/>
    <w:pPr>
      <w:tabs>
        <w:tab w:val="num" w:pos="1492"/>
      </w:tabs>
      <w:spacing w:after="120" w:line="259" w:lineRule="auto"/>
      <w:ind w:left="1492" w:hanging="360"/>
    </w:pPr>
    <w:rPr>
      <w:rFonts w:asciiTheme="minorHAnsi" w:eastAsiaTheme="minorHAnsi" w:hAnsiTheme="minorHAnsi" w:cstheme="minorBidi"/>
      <w:color w:val="595959" w:themeColor="text1" w:themeTint="A6"/>
      <w:sz w:val="30"/>
      <w:szCs w:val="30"/>
    </w:rPr>
  </w:style>
  <w:style w:type="paragraph" w:styleId="ListParagraph">
    <w:name w:val="List Paragraph"/>
    <w:basedOn w:val="Normal"/>
    <w:uiPriority w:val="34"/>
    <w:qFormat/>
    <w:rsid w:val="00F601F1"/>
    <w:pPr>
      <w:ind w:left="720"/>
    </w:pPr>
    <w:rPr>
      <w:rFonts w:asciiTheme="minorHAnsi" w:eastAsiaTheme="minorEastAsia" w:hAnsiTheme="minorHAnsi" w:cstheme="minorBidi"/>
    </w:rPr>
  </w:style>
  <w:style w:type="paragraph" w:styleId="MacroText">
    <w:name w:val="macro"/>
    <w:link w:val="MacroTextChar"/>
    <w:uiPriority w:val="99"/>
    <w:unhideWhenUsed/>
    <w:rsid w:val="00F601F1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F601F1"/>
    <w:rPr>
      <w:rFonts w:ascii="Courier" w:eastAsiaTheme="minorEastAsia" w:hAnsi="Courier"/>
      <w:sz w:val="20"/>
      <w:szCs w:val="20"/>
    </w:rPr>
  </w:style>
  <w:style w:type="character" w:styleId="Mention">
    <w:name w:val="Mention"/>
    <w:basedOn w:val="DefaultParagraphFont"/>
    <w:uiPriority w:val="99"/>
    <w:semiHidden/>
    <w:unhideWhenUsed/>
    <w:rsid w:val="00F601F1"/>
    <w:rPr>
      <w:color w:val="2B579A"/>
      <w:shd w:val="clear" w:color="auto" w:fill="E6E6E6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F601F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color w:val="595959" w:themeColor="text1" w:themeTint="A6"/>
      <w:sz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F601F1"/>
    <w:rPr>
      <w:rFonts w:asciiTheme="majorHAnsi" w:eastAsiaTheme="majorEastAsia" w:hAnsiTheme="majorHAnsi" w:cstheme="majorBidi"/>
      <w:color w:val="595959" w:themeColor="text1" w:themeTint="A6"/>
      <w:shd w:val="pct20" w:color="auto" w:fill="auto"/>
    </w:rPr>
  </w:style>
  <w:style w:type="paragraph" w:customStyle="1" w:styleId="Nestedlistnumber">
    <w:name w:val="Nested list number"/>
    <w:basedOn w:val="ListBullet"/>
    <w:qFormat/>
    <w:rsid w:val="00F601F1"/>
    <w:pPr>
      <w:numPr>
        <w:numId w:val="0"/>
      </w:numPr>
      <w:ind w:left="648" w:hanging="360"/>
    </w:pPr>
  </w:style>
  <w:style w:type="paragraph" w:styleId="NormalWeb">
    <w:name w:val="Normal (Web)"/>
    <w:basedOn w:val="Normal"/>
    <w:uiPriority w:val="99"/>
    <w:unhideWhenUsed/>
    <w:rsid w:val="00F601F1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styleId="NormalIndent">
    <w:name w:val="Normal Indent"/>
    <w:basedOn w:val="Normal"/>
    <w:uiPriority w:val="99"/>
    <w:semiHidden/>
    <w:unhideWhenUsed/>
    <w:rsid w:val="00F601F1"/>
    <w:pPr>
      <w:spacing w:after="120" w:line="259" w:lineRule="auto"/>
      <w:ind w:left="720"/>
    </w:pPr>
    <w:rPr>
      <w:rFonts w:asciiTheme="minorHAnsi" w:eastAsiaTheme="minorHAnsi" w:hAnsiTheme="minorHAnsi" w:cstheme="minorBidi"/>
      <w:color w:val="595959" w:themeColor="text1" w:themeTint="A6"/>
      <w:sz w:val="30"/>
      <w:szCs w:val="3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F601F1"/>
    <w:rPr>
      <w:rFonts w:asciiTheme="minorHAnsi" w:eastAsiaTheme="minorHAnsi" w:hAnsiTheme="minorHAnsi" w:cstheme="minorBidi"/>
      <w:color w:val="595959" w:themeColor="text1" w:themeTint="A6"/>
      <w:sz w:val="30"/>
      <w:szCs w:val="30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F601F1"/>
    <w:rPr>
      <w:rFonts w:eastAsiaTheme="minorHAnsi"/>
      <w:color w:val="595959" w:themeColor="text1" w:themeTint="A6"/>
      <w:sz w:val="30"/>
      <w:szCs w:val="30"/>
    </w:rPr>
  </w:style>
  <w:style w:type="character" w:styleId="PageNumber">
    <w:name w:val="page number"/>
    <w:uiPriority w:val="99"/>
    <w:rsid w:val="00F601F1"/>
    <w:rPr>
      <w:rFonts w:ascii="Skolar Latin" w:hAnsi="Skolar Latin"/>
      <w:b w:val="0"/>
      <w:i w:val="0"/>
      <w:sz w:val="18"/>
    </w:rPr>
  </w:style>
  <w:style w:type="paragraph" w:customStyle="1" w:styleId="Part">
    <w:name w:val="Part"/>
    <w:basedOn w:val="Heading1"/>
    <w:qFormat/>
    <w:rsid w:val="00F601F1"/>
    <w:pPr>
      <w:spacing w:before="2880" w:line="240" w:lineRule="auto"/>
    </w:pPr>
    <w:rPr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F601F1"/>
    <w:rPr>
      <w:color w:val="595959" w:themeColor="text1" w:themeTint="A6"/>
    </w:rPr>
  </w:style>
  <w:style w:type="table" w:styleId="PlainTable1">
    <w:name w:val="Plain Table 1"/>
    <w:basedOn w:val="TableNormal"/>
    <w:uiPriority w:val="41"/>
    <w:rsid w:val="00F601F1"/>
    <w:rPr>
      <w:rFonts w:eastAsiaTheme="minorHAnsi"/>
      <w:color w:val="595959" w:themeColor="text1" w:themeTint="A6"/>
      <w:sz w:val="30"/>
      <w:szCs w:val="30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F601F1"/>
    <w:rPr>
      <w:rFonts w:eastAsiaTheme="minorHAnsi"/>
      <w:color w:val="595959" w:themeColor="text1" w:themeTint="A6"/>
      <w:sz w:val="30"/>
      <w:szCs w:val="30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F601F1"/>
    <w:rPr>
      <w:rFonts w:eastAsiaTheme="minorHAnsi"/>
      <w:color w:val="595959" w:themeColor="text1" w:themeTint="A6"/>
      <w:sz w:val="30"/>
      <w:szCs w:val="30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F601F1"/>
    <w:rPr>
      <w:rFonts w:eastAsiaTheme="minorHAnsi"/>
      <w:color w:val="595959" w:themeColor="text1" w:themeTint="A6"/>
      <w:sz w:val="30"/>
      <w:szCs w:val="3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F601F1"/>
    <w:rPr>
      <w:rFonts w:eastAsiaTheme="minorHAnsi"/>
      <w:color w:val="595959" w:themeColor="text1" w:themeTint="A6"/>
      <w:sz w:val="30"/>
      <w:szCs w:val="30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PlainText">
    <w:name w:val="Plain Text"/>
    <w:basedOn w:val="Normal"/>
    <w:link w:val="PlainTextChar"/>
    <w:uiPriority w:val="99"/>
    <w:semiHidden/>
    <w:unhideWhenUsed/>
    <w:rsid w:val="00F601F1"/>
    <w:rPr>
      <w:rFonts w:ascii="Consolas" w:eastAsiaTheme="minorHAnsi" w:hAnsi="Consolas" w:cstheme="minorBidi"/>
      <w:color w:val="595959" w:themeColor="text1" w:themeTint="A6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F601F1"/>
    <w:rPr>
      <w:rFonts w:ascii="Consolas" w:eastAsiaTheme="minorHAnsi" w:hAnsi="Consolas"/>
      <w:color w:val="595959" w:themeColor="text1" w:themeTint="A6"/>
      <w:sz w:val="22"/>
      <w:szCs w:val="21"/>
    </w:rPr>
  </w:style>
  <w:style w:type="paragraph" w:customStyle="1" w:styleId="Quotebullet">
    <w:name w:val="Quote bullet"/>
    <w:basedOn w:val="Quote"/>
    <w:qFormat/>
    <w:rsid w:val="00F601F1"/>
    <w:pPr>
      <w:numPr>
        <w:numId w:val="33"/>
      </w:numPr>
      <w:adjustRightInd w:val="0"/>
      <w:ind w:hanging="288"/>
      <w:mirrorIndents/>
    </w:pPr>
  </w:style>
  <w:style w:type="paragraph" w:customStyle="1" w:styleId="QuoteListNumber">
    <w:name w:val="Quote List Number"/>
    <w:basedOn w:val="Quote"/>
    <w:qFormat/>
    <w:rsid w:val="00F601F1"/>
    <w:pPr>
      <w:tabs>
        <w:tab w:val="num" w:pos="720"/>
      </w:tabs>
      <w:adjustRightInd w:val="0"/>
      <w:ind w:left="1440" w:hanging="360"/>
      <w:mirrorIndents/>
      <w:jc w:val="left"/>
    </w:pPr>
  </w:style>
  <w:style w:type="paragraph" w:customStyle="1" w:styleId="Quotesignature">
    <w:name w:val="Quote signature"/>
    <w:basedOn w:val="Quote"/>
    <w:next w:val="BodyText"/>
    <w:qFormat/>
    <w:rsid w:val="00F601F1"/>
    <w:pPr>
      <w:adjustRightInd w:val="0"/>
      <w:ind w:left="720" w:right="720" w:hanging="720"/>
      <w:mirrorIndents/>
      <w:jc w:val="right"/>
    </w:pPr>
    <w:rPr>
      <w:lang w:val="en-AU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F601F1"/>
    <w:pPr>
      <w:spacing w:after="120" w:line="259" w:lineRule="auto"/>
    </w:pPr>
    <w:rPr>
      <w:rFonts w:asciiTheme="minorHAnsi" w:eastAsiaTheme="minorHAnsi" w:hAnsiTheme="minorHAnsi" w:cstheme="minorBidi"/>
      <w:color w:val="595959" w:themeColor="text1" w:themeTint="A6"/>
      <w:sz w:val="30"/>
      <w:szCs w:val="30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F601F1"/>
    <w:rPr>
      <w:rFonts w:eastAsiaTheme="minorHAnsi"/>
      <w:color w:val="595959" w:themeColor="text1" w:themeTint="A6"/>
      <w:sz w:val="30"/>
      <w:szCs w:val="30"/>
    </w:rPr>
  </w:style>
  <w:style w:type="character" w:styleId="SmartHyperlink">
    <w:name w:val="Smart Hyperlink"/>
    <w:basedOn w:val="DefaultParagraphFont"/>
    <w:uiPriority w:val="99"/>
    <w:semiHidden/>
    <w:unhideWhenUsed/>
    <w:rsid w:val="00F601F1"/>
    <w:rPr>
      <w:u w:val="dotted"/>
    </w:rPr>
  </w:style>
  <w:style w:type="character" w:styleId="Strong">
    <w:name w:val="Strong"/>
    <w:basedOn w:val="DefaultParagraphFont"/>
    <w:uiPriority w:val="22"/>
    <w:qFormat/>
    <w:rsid w:val="00F601F1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F601F1"/>
    <w:pPr>
      <w:numPr>
        <w:ilvl w:val="1"/>
      </w:numPr>
      <w:ind w:firstLine="144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601F1"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table" w:styleId="TableGrid">
    <w:name w:val="Table Grid"/>
    <w:basedOn w:val="TableNormal"/>
    <w:uiPriority w:val="39"/>
    <w:rsid w:val="00F601F1"/>
    <w:rPr>
      <w:rFonts w:eastAsiaTheme="minorEastAsia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uiPriority w:val="99"/>
    <w:semiHidden/>
    <w:unhideWhenUsed/>
    <w:rsid w:val="00F601F1"/>
    <w:pPr>
      <w:spacing w:after="120" w:line="259" w:lineRule="auto"/>
    </w:pPr>
    <w:rPr>
      <w:rFonts w:eastAsiaTheme="minorHAnsi"/>
      <w:sz w:val="30"/>
      <w:szCs w:val="3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F601F1"/>
    <w:pPr>
      <w:spacing w:after="120" w:line="259" w:lineRule="auto"/>
    </w:pPr>
    <w:rPr>
      <w:rFonts w:eastAsiaTheme="minorHAnsi"/>
      <w:sz w:val="30"/>
      <w:szCs w:val="30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F601F1"/>
    <w:pPr>
      <w:spacing w:after="120" w:line="259" w:lineRule="auto"/>
    </w:pPr>
    <w:rPr>
      <w:rFonts w:eastAsiaTheme="minorHAnsi"/>
      <w:sz w:val="30"/>
      <w:szCs w:val="30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F601F1"/>
    <w:pPr>
      <w:spacing w:after="120" w:line="259" w:lineRule="auto"/>
    </w:pPr>
    <w:rPr>
      <w:rFonts w:eastAsiaTheme="minorHAnsi"/>
      <w:sz w:val="30"/>
      <w:szCs w:val="30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F601F1"/>
    <w:pPr>
      <w:spacing w:after="120" w:line="259" w:lineRule="auto"/>
    </w:pPr>
    <w:rPr>
      <w:rFonts w:eastAsiaTheme="minorHAnsi"/>
      <w:sz w:val="30"/>
      <w:szCs w:val="3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F601F1"/>
    <w:pPr>
      <w:spacing w:after="120" w:line="259" w:lineRule="auto"/>
    </w:pPr>
    <w:rPr>
      <w:rFonts w:eastAsiaTheme="minorHAnsi"/>
      <w:sz w:val="30"/>
      <w:szCs w:val="3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F601F1"/>
    <w:pPr>
      <w:spacing w:after="120" w:line="259" w:lineRule="auto"/>
    </w:pPr>
    <w:rPr>
      <w:rFonts w:eastAsiaTheme="minorHAnsi"/>
      <w:b/>
      <w:bCs/>
      <w:sz w:val="30"/>
      <w:szCs w:val="3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F601F1"/>
    <w:pPr>
      <w:spacing w:after="120" w:line="259" w:lineRule="auto"/>
    </w:pPr>
    <w:rPr>
      <w:rFonts w:eastAsiaTheme="minorHAnsi"/>
      <w:sz w:val="30"/>
      <w:szCs w:val="30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F601F1"/>
    <w:rPr>
      <w:rFonts w:eastAsiaTheme="minorHAnsi"/>
      <w:color w:val="595959" w:themeColor="text1" w:themeTint="A6"/>
      <w:sz w:val="30"/>
      <w:szCs w:val="30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10">
    <w:name w:val="Table Grid1"/>
    <w:basedOn w:val="TableNormal"/>
    <w:next w:val="TableGrid"/>
    <w:uiPriority w:val="39"/>
    <w:rsid w:val="00F601F1"/>
    <w:rPr>
      <w:rFonts w:eastAsiaTheme="minorEastAsia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List1">
    <w:name w:val="Table List 1"/>
    <w:basedOn w:val="TableNormal"/>
    <w:uiPriority w:val="99"/>
    <w:semiHidden/>
    <w:unhideWhenUsed/>
    <w:rsid w:val="00F601F1"/>
    <w:pPr>
      <w:spacing w:after="120" w:line="259" w:lineRule="auto"/>
    </w:pPr>
    <w:rPr>
      <w:rFonts w:eastAsiaTheme="minorHAnsi"/>
      <w:color w:val="595959" w:themeColor="text1" w:themeTint="A6"/>
      <w:sz w:val="30"/>
      <w:szCs w:val="30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F601F1"/>
    <w:pPr>
      <w:spacing w:after="120" w:line="259" w:lineRule="auto"/>
    </w:pPr>
    <w:rPr>
      <w:rFonts w:eastAsiaTheme="minorHAnsi"/>
      <w:color w:val="595959" w:themeColor="text1" w:themeTint="A6"/>
      <w:sz w:val="30"/>
      <w:szCs w:val="30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F601F1"/>
    <w:pPr>
      <w:spacing w:after="120" w:line="259" w:lineRule="auto"/>
    </w:pPr>
    <w:rPr>
      <w:rFonts w:eastAsiaTheme="minorHAnsi"/>
      <w:sz w:val="30"/>
      <w:szCs w:val="30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F601F1"/>
    <w:pPr>
      <w:spacing w:after="120" w:line="259" w:lineRule="auto"/>
    </w:pPr>
    <w:rPr>
      <w:rFonts w:eastAsiaTheme="minorHAnsi"/>
      <w:sz w:val="30"/>
      <w:szCs w:val="3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F601F1"/>
    <w:pPr>
      <w:spacing w:after="120" w:line="259" w:lineRule="auto"/>
    </w:pPr>
    <w:rPr>
      <w:rFonts w:eastAsiaTheme="minorHAnsi"/>
      <w:sz w:val="30"/>
      <w:szCs w:val="3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F601F1"/>
    <w:pPr>
      <w:spacing w:after="120" w:line="259" w:lineRule="auto"/>
    </w:pPr>
    <w:rPr>
      <w:rFonts w:eastAsiaTheme="minorHAnsi"/>
      <w:sz w:val="30"/>
      <w:szCs w:val="3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F601F1"/>
    <w:pPr>
      <w:spacing w:after="120" w:line="259" w:lineRule="auto"/>
    </w:pPr>
    <w:rPr>
      <w:rFonts w:eastAsiaTheme="minorHAnsi"/>
      <w:color w:val="595959" w:themeColor="text1" w:themeTint="A6"/>
      <w:sz w:val="30"/>
      <w:szCs w:val="30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F601F1"/>
    <w:pPr>
      <w:spacing w:after="120" w:line="259" w:lineRule="auto"/>
    </w:pPr>
    <w:rPr>
      <w:rFonts w:eastAsiaTheme="minorHAnsi"/>
      <w:color w:val="595959" w:themeColor="text1" w:themeTint="A6"/>
      <w:sz w:val="30"/>
      <w:szCs w:val="3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rsid w:val="00F601F1"/>
    <w:pPr>
      <w:spacing w:line="259" w:lineRule="auto"/>
      <w:ind w:left="300" w:hanging="300"/>
    </w:pPr>
    <w:rPr>
      <w:rFonts w:asciiTheme="minorHAnsi" w:eastAsiaTheme="minorHAnsi" w:hAnsiTheme="minorHAnsi" w:cstheme="minorBidi"/>
      <w:color w:val="595959" w:themeColor="text1" w:themeTint="A6"/>
      <w:sz w:val="30"/>
      <w:szCs w:val="30"/>
    </w:rPr>
  </w:style>
  <w:style w:type="paragraph" w:styleId="TableofFigures">
    <w:name w:val="table of figures"/>
    <w:basedOn w:val="TOC1"/>
    <w:next w:val="Normal"/>
    <w:uiPriority w:val="99"/>
    <w:unhideWhenUsed/>
    <w:rsid w:val="00EC519C"/>
    <w:pPr>
      <w:spacing w:line="259" w:lineRule="auto"/>
    </w:pPr>
    <w:rPr>
      <w:rFonts w:asciiTheme="minorHAnsi" w:eastAsiaTheme="minorHAnsi" w:hAnsiTheme="minorHAnsi" w:cstheme="minorBidi"/>
      <w:szCs w:val="22"/>
    </w:rPr>
  </w:style>
  <w:style w:type="table" w:styleId="TableProfessional">
    <w:name w:val="Table Professional"/>
    <w:basedOn w:val="TableNormal"/>
    <w:uiPriority w:val="99"/>
    <w:semiHidden/>
    <w:unhideWhenUsed/>
    <w:rsid w:val="00F601F1"/>
    <w:pPr>
      <w:spacing w:after="120" w:line="259" w:lineRule="auto"/>
    </w:pPr>
    <w:rPr>
      <w:rFonts w:eastAsiaTheme="minorHAnsi"/>
      <w:sz w:val="30"/>
      <w:szCs w:val="3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Tabletext2">
    <w:name w:val="Table text 2"/>
    <w:basedOn w:val="Tabletext"/>
    <w:qFormat/>
    <w:rsid w:val="00F601F1"/>
    <w:pPr>
      <w:adjustRightInd w:val="0"/>
      <w:ind w:left="288"/>
      <w:mirrorIndents/>
    </w:pPr>
  </w:style>
  <w:style w:type="table" w:styleId="TableTheme">
    <w:name w:val="Table Theme"/>
    <w:basedOn w:val="TableNormal"/>
    <w:uiPriority w:val="99"/>
    <w:semiHidden/>
    <w:unhideWhenUsed/>
    <w:rsid w:val="00F601F1"/>
    <w:pPr>
      <w:spacing w:after="120" w:line="259" w:lineRule="auto"/>
    </w:pPr>
    <w:rPr>
      <w:rFonts w:eastAsiaTheme="minorHAnsi"/>
      <w:color w:val="595959" w:themeColor="text1" w:themeTint="A6"/>
      <w:sz w:val="30"/>
      <w:szCs w:val="3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PageByline">
    <w:name w:val="Title Page Byline"/>
    <w:basedOn w:val="Title"/>
    <w:qFormat/>
    <w:rsid w:val="006D2AC5"/>
    <w:pPr>
      <w:pBdr>
        <w:bottom w:val="single" w:sz="8" w:space="4" w:color="4472C4" w:themeColor="accent1"/>
      </w:pBdr>
      <w:spacing w:after="300"/>
    </w:pPr>
    <w:rPr>
      <w:rFonts w:ascii="CMU Serif Roman" w:hAnsi="CMU Serif Roman" w:cs="Times New Roman (Headings CS)"/>
      <w:b/>
      <w:smallCaps/>
      <w:color w:val="323E4F" w:themeColor="text2" w:themeShade="BF"/>
      <w:spacing w:val="5"/>
      <w:sz w:val="48"/>
      <w:szCs w:val="52"/>
    </w:rPr>
  </w:style>
  <w:style w:type="paragraph" w:customStyle="1" w:styleId="TitlePageNimbleLogotype">
    <w:name w:val="Title Page Nimble Logotype"/>
    <w:basedOn w:val="TitlePageByline"/>
    <w:autoRedefine/>
    <w:qFormat/>
    <w:rsid w:val="006F4368"/>
    <w:pPr>
      <w:pBdr>
        <w:bottom w:val="none" w:sz="0" w:space="0" w:color="auto"/>
      </w:pBdr>
      <w:jc w:val="right"/>
    </w:pPr>
    <w:rPr>
      <w:bCs/>
      <w:sz w:val="28"/>
      <w:szCs w:val="28"/>
    </w:rPr>
  </w:style>
  <w:style w:type="paragraph" w:customStyle="1" w:styleId="TitlePageTitle">
    <w:name w:val="Title Page Title"/>
    <w:basedOn w:val="Normal"/>
    <w:autoRedefine/>
    <w:qFormat/>
    <w:rsid w:val="001149C4"/>
    <w:pPr>
      <w:spacing w:after="300"/>
      <w:jc w:val="center"/>
    </w:pPr>
    <w:rPr>
      <w:rFonts w:eastAsiaTheme="majorEastAsia" w:cstheme="majorBidi"/>
      <w:b/>
      <w:bCs/>
      <w:smallCaps/>
      <w:color w:val="323E4F" w:themeColor="text2" w:themeShade="BF"/>
      <w:spacing w:val="5"/>
      <w:kern w:val="28"/>
      <w:sz w:val="96"/>
      <w:szCs w:val="52"/>
    </w:rPr>
  </w:style>
  <w:style w:type="paragraph" w:styleId="TOAHeading">
    <w:name w:val="toa heading"/>
    <w:basedOn w:val="Normal"/>
    <w:next w:val="Normal"/>
    <w:uiPriority w:val="99"/>
    <w:semiHidden/>
    <w:unhideWhenUsed/>
    <w:rsid w:val="00F601F1"/>
    <w:pPr>
      <w:spacing w:before="120" w:after="120" w:line="259" w:lineRule="auto"/>
    </w:pPr>
    <w:rPr>
      <w:rFonts w:asciiTheme="majorHAnsi" w:eastAsiaTheme="majorEastAsia" w:hAnsiTheme="majorHAnsi" w:cstheme="majorBidi"/>
      <w:b/>
      <w:bCs/>
      <w:color w:val="595959" w:themeColor="text1" w:themeTint="A6"/>
      <w:sz w:val="24"/>
    </w:rPr>
  </w:style>
  <w:style w:type="paragraph" w:styleId="TOC4">
    <w:name w:val="toc 4"/>
    <w:basedOn w:val="Normal"/>
    <w:next w:val="Normal"/>
    <w:autoRedefine/>
    <w:uiPriority w:val="39"/>
    <w:unhideWhenUsed/>
    <w:rsid w:val="00F601F1"/>
    <w:pPr>
      <w:tabs>
        <w:tab w:val="right" w:leader="dot" w:pos="9360"/>
      </w:tabs>
      <w:spacing w:after="100"/>
      <w:ind w:left="720"/>
    </w:pPr>
    <w:rPr>
      <w:rFonts w:asciiTheme="minorHAnsi" w:eastAsiaTheme="minorEastAsia" w:hAnsiTheme="minorHAnsi" w:cstheme="minorBidi"/>
      <w:sz w:val="24"/>
    </w:rPr>
  </w:style>
  <w:style w:type="paragraph" w:styleId="TOC5">
    <w:name w:val="toc 5"/>
    <w:basedOn w:val="Normal"/>
    <w:next w:val="Normal"/>
    <w:autoRedefine/>
    <w:uiPriority w:val="39"/>
    <w:unhideWhenUsed/>
    <w:rsid w:val="00F601F1"/>
    <w:pPr>
      <w:spacing w:after="100"/>
      <w:ind w:left="960"/>
    </w:pPr>
    <w:rPr>
      <w:rFonts w:asciiTheme="minorHAnsi" w:eastAsiaTheme="minorEastAsia" w:hAnsiTheme="minorHAnsi" w:cstheme="minorBidi"/>
      <w:sz w:val="24"/>
    </w:rPr>
  </w:style>
  <w:style w:type="paragraph" w:styleId="TOC6">
    <w:name w:val="toc 6"/>
    <w:basedOn w:val="Normal"/>
    <w:next w:val="Normal"/>
    <w:autoRedefine/>
    <w:uiPriority w:val="39"/>
    <w:unhideWhenUsed/>
    <w:rsid w:val="00F601F1"/>
    <w:pPr>
      <w:spacing w:after="100"/>
      <w:ind w:left="1200"/>
    </w:pPr>
    <w:rPr>
      <w:rFonts w:asciiTheme="minorHAnsi" w:eastAsiaTheme="minorEastAsia" w:hAnsiTheme="minorHAnsi" w:cstheme="minorBidi"/>
      <w:sz w:val="24"/>
    </w:rPr>
  </w:style>
  <w:style w:type="paragraph" w:styleId="TOC7">
    <w:name w:val="toc 7"/>
    <w:basedOn w:val="Normal"/>
    <w:next w:val="Normal"/>
    <w:autoRedefine/>
    <w:uiPriority w:val="39"/>
    <w:unhideWhenUsed/>
    <w:rsid w:val="00F601F1"/>
    <w:pPr>
      <w:spacing w:after="100"/>
      <w:ind w:left="1440"/>
    </w:pPr>
    <w:rPr>
      <w:rFonts w:asciiTheme="minorHAnsi" w:eastAsiaTheme="minorEastAsia" w:hAnsiTheme="minorHAnsi" w:cstheme="minorBidi"/>
      <w:sz w:val="24"/>
    </w:rPr>
  </w:style>
  <w:style w:type="paragraph" w:styleId="TOC8">
    <w:name w:val="toc 8"/>
    <w:basedOn w:val="Normal"/>
    <w:next w:val="Normal"/>
    <w:autoRedefine/>
    <w:uiPriority w:val="39"/>
    <w:unhideWhenUsed/>
    <w:rsid w:val="00F601F1"/>
    <w:pPr>
      <w:spacing w:after="100"/>
      <w:ind w:left="1680"/>
    </w:pPr>
    <w:rPr>
      <w:rFonts w:asciiTheme="minorHAnsi" w:eastAsiaTheme="minorEastAsia" w:hAnsiTheme="minorHAnsi" w:cstheme="minorBidi"/>
      <w:sz w:val="24"/>
    </w:rPr>
  </w:style>
  <w:style w:type="paragraph" w:styleId="TOC9">
    <w:name w:val="toc 9"/>
    <w:basedOn w:val="Normal"/>
    <w:next w:val="Normal"/>
    <w:autoRedefine/>
    <w:uiPriority w:val="39"/>
    <w:unhideWhenUsed/>
    <w:rsid w:val="00F601F1"/>
    <w:pPr>
      <w:spacing w:after="100"/>
      <w:ind w:left="1920"/>
    </w:pPr>
    <w:rPr>
      <w:rFonts w:asciiTheme="minorHAnsi" w:eastAsiaTheme="minorEastAsia" w:hAnsiTheme="minorHAnsi" w:cstheme="minorBidi"/>
      <w:sz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601F1"/>
    <w:pPr>
      <w:outlineLvl w:val="9"/>
    </w:pPr>
  </w:style>
  <w:style w:type="character" w:styleId="UnresolvedMention">
    <w:name w:val="Unresolved Mention"/>
    <w:basedOn w:val="DefaultParagraphFont"/>
    <w:uiPriority w:val="99"/>
    <w:semiHidden/>
    <w:unhideWhenUsed/>
    <w:rsid w:val="00F601F1"/>
    <w:rPr>
      <w:color w:val="605E5C"/>
      <w:shd w:val="clear" w:color="auto" w:fill="E1DFDD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601F1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601F1"/>
    <w:rPr>
      <w:color w:val="605E5C"/>
      <w:shd w:val="clear" w:color="auto" w:fill="E1DFDD"/>
    </w:rPr>
  </w:style>
  <w:style w:type="paragraph" w:styleId="Title">
    <w:name w:val="Title"/>
    <w:basedOn w:val="Normal"/>
    <w:next w:val="Normal"/>
    <w:link w:val="TitleChar"/>
    <w:uiPriority w:val="10"/>
    <w:qFormat/>
    <w:rsid w:val="001633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633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PullQuoteCentered">
    <w:name w:val="Pull Quote Centered"/>
    <w:basedOn w:val="PullQuote"/>
    <w:next w:val="BodyText"/>
    <w:qFormat/>
    <w:rsid w:val="0016335A"/>
    <w:pPr>
      <w:spacing w:line="288" w:lineRule="auto"/>
      <w:ind w:left="1800" w:right="1800"/>
      <w:jc w:val="center"/>
    </w:pPr>
  </w:style>
  <w:style w:type="paragraph" w:customStyle="1" w:styleId="PullQuoteSignature">
    <w:name w:val="Pull Quote Signature"/>
    <w:basedOn w:val="PullQuoteCentered"/>
    <w:qFormat/>
    <w:rsid w:val="0016335A"/>
    <w:pPr>
      <w:jc w:val="right"/>
    </w:pPr>
  </w:style>
  <w:style w:type="paragraph" w:customStyle="1" w:styleId="ConciseSummaries">
    <w:name w:val="Concise Summaries"/>
    <w:basedOn w:val="Normal"/>
    <w:qFormat/>
    <w:rsid w:val="00FF069E"/>
    <w:pPr>
      <w:jc w:val="both"/>
    </w:pPr>
  </w:style>
  <w:style w:type="character" w:styleId="FootnoteReference">
    <w:name w:val="footnote reference"/>
    <w:basedOn w:val="DefaultParagraphFont"/>
    <w:uiPriority w:val="99"/>
    <w:semiHidden/>
    <w:unhideWhenUsed/>
    <w:rsid w:val="00C974A3"/>
    <w:rPr>
      <w:vertAlign w:val="superscript"/>
    </w:rPr>
  </w:style>
  <w:style w:type="paragraph" w:customStyle="1" w:styleId="DiscursiveTOC">
    <w:name w:val="Discursive TOC"/>
    <w:basedOn w:val="Tabletext"/>
    <w:qFormat/>
    <w:rsid w:val="00155FBD"/>
    <w:rPr>
      <w:rFonts w:ascii="CMU SERIF UPRIGHT ITALIC UPRIGH" w:hAnsi="CMU SERIF UPRIGHT ITALIC UPRIGH"/>
    </w:rPr>
  </w:style>
  <w:style w:type="paragraph" w:customStyle="1" w:styleId="tocdiscursive">
    <w:name w:val="toc discursive"/>
    <w:basedOn w:val="Tabletext"/>
    <w:qFormat/>
    <w:rsid w:val="007975F5"/>
    <w:pPr>
      <w:adjustRightInd w:val="0"/>
      <w:spacing w:after="0"/>
      <w:ind w:left="576" w:hanging="576"/>
      <w:mirrorIndents/>
    </w:pPr>
    <w:rPr>
      <w:rFonts w:ascii="CMU SERIF UPRIGHT ITALIC UPRIGH" w:hAnsi="CMU SERIF UPRIGHT ITALIC UPRIGH"/>
    </w:rPr>
  </w:style>
  <w:style w:type="paragraph" w:customStyle="1" w:styleId="Default">
    <w:name w:val="Default"/>
    <w:rsid w:val="001149C4"/>
    <w:pPr>
      <w:autoSpaceDE w:val="0"/>
      <w:autoSpaceDN w:val="0"/>
      <w:adjustRightInd w:val="0"/>
    </w:pPr>
    <w:rPr>
      <w:rFonts w:ascii="Arial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091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57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96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2C4D514-C74B-9049-A7E5-05CE52EB1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Fred Z</dc:creator>
  <cp:keywords/>
  <dc:description/>
  <cp:lastModifiedBy>Fred Z</cp:lastModifiedBy>
  <cp:revision>2</cp:revision>
  <cp:lastPrinted>2023-02-09T21:41:00Z</cp:lastPrinted>
  <dcterms:created xsi:type="dcterms:W3CDTF">2023-02-09T21:55:00Z</dcterms:created>
  <dcterms:modified xsi:type="dcterms:W3CDTF">2023-02-09T21:55:00Z</dcterms:modified>
</cp:coreProperties>
</file>