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Caption">
    <w:name w:val="caption"/>
    <w:basedOn w:val="Normal"/>
    <w:next w:val="Normal"/>
    <w:uiPriority w:val="35"/>
    <w:qFormat/>
    <w:pPr>
      <w:spacing w:before="120" w:after="240"/>
    </w:pPr>
    <w:rPr>
      <w:i/>
      <w:iCs/>
      <w:color w:val="595959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