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????? ???????? ?????????? ?????????</w:t>
      </w:r>
    </w:p>
    <w:p>
      <w:r>
        <w:t>??????: gordey_var2. ???? ??????: GordeyDriveDB. ???????????: SQL Server Express, Windows Authentication.</w:t>
      </w:r>
    </w:p>
    <w:p>
      <w:pPr>
        <w:pStyle w:val="Heading1"/>
      </w:pPr>
      <w:r>
        <w:t>???????? ?????? ? ??</w:t>
      </w:r>
    </w:p>
    <w:p>
      <w:r>
        <w:t>UserRoles: 3</w:t>
      </w:r>
    </w:p>
    <w:p>
      <w:r>
        <w:t>Users: 10</w:t>
      </w:r>
    </w:p>
    <w:p>
      <w:r>
        <w:t>Goods: 10</w:t>
      </w:r>
    </w:p>
    <w:p>
      <w:r>
        <w:t>DeliveryPoints: 36</w:t>
      </w:r>
    </w:p>
    <w:p>
      <w:r>
        <w:t>ClientOrders: 10</w:t>
      </w:r>
    </w:p>
    <w:p>
      <w:r>
        <w:t>OrderProducts: 20</w:t>
      </w:r>
    </w:p>
    <w:p>
      <w:pPr>
        <w:pStyle w:val="Heading1"/>
      </w:pPr>
      <w:r>
        <w:t>??????????? ???????</w:t>
      </w:r>
    </w:p>
    <w:p>
      <w:pPr>
        <w:pStyle w:val="ListBullet"/>
      </w:pPr>
      <w:r>
        <w:t>???? ????? ??????????? ??????</w:t>
      </w:r>
    </w:p>
    <w:p>
      <w:pPr>
        <w:pStyle w:val="ListBullet"/>
      </w:pPr>
      <w:r>
        <w:t>???? ??????</w:t>
      </w:r>
    </w:p>
    <w:p>
      <w:pPr>
        <w:pStyle w:val="ListBullet"/>
      </w:pPr>
      <w:r>
        <w:t>??????????? ???????????? ?? ???? ??????</w:t>
      </w:r>
    </w:p>
    <w:p>
      <w:pPr>
        <w:pStyle w:val="ListBullet"/>
      </w:pPr>
      <w:r>
        <w:t>??????????? ??? ???????????? ?????? ??????</w:t>
      </w:r>
    </w:p>
    <w:p>
      <w:pPr>
        <w:pStyle w:val="ListBullet"/>
      </w:pPr>
      <w:r>
        <w:t>???????? ?????? ???????</w:t>
      </w:r>
    </w:p>
    <w:p>
      <w:pPr>
        <w:pStyle w:val="ListBullet"/>
      </w:pPr>
      <w:r>
        <w:t>???? ??????? ??????????? ?? ????? resources</w:t>
      </w:r>
    </w:p>
    <w:p>
      <w:pPr>
        <w:pStyle w:val="ListBullet"/>
      </w:pPr>
      <w:r>
        <w:t>?????, ?????????? ? ?????????? ???????? ????????? ? ??????????????</w:t>
      </w:r>
    </w:p>
    <w:p>
      <w:pPr>
        <w:pStyle w:val="ListBullet"/>
      </w:pPr>
      <w:r>
        <w:t>????????? ?????? ?????? 15%</w:t>
      </w:r>
    </w:p>
    <w:p>
      <w:pPr>
        <w:pStyle w:val="ListBullet"/>
      </w:pPr>
      <w:r>
        <w:t>????? ????????? ?????? ??? ???????</w:t>
      </w:r>
    </w:p>
    <w:p>
      <w:pPr>
        <w:pStyle w:val="ListBullet"/>
      </w:pPr>
      <w:r>
        <w:t>?????????? ? ?????????????? ?????? ???????????????</w:t>
      </w:r>
    </w:p>
    <w:p>
      <w:pPr>
        <w:pStyle w:val="ListBullet"/>
      </w:pPr>
      <w:r>
        <w:t>?????? ???????? ??????, ??????? ???? ? ??????</w:t>
      </w:r>
    </w:p>
    <w:p>
      <w:pPr>
        <w:pStyle w:val="ListBullet"/>
      </w:pPr>
      <w:r>
        <w:t>???????? ??????? ? ??????? ??????</w:t>
      </w:r>
    </w:p>
    <w:p>
      <w:pPr>
        <w:pStyle w:val="Heading1"/>
      </w:pPr>
      <w:r>
        <w:t>????? ??? ??????????</w:t>
      </w:r>
    </w:p>
    <w:p>
      <w:pPr>
        <w:pStyle w:val="ListNumber"/>
      </w:pPr>
      <w:r>
        <w:t>???? ?????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8640"/>
      </w:tblGrid>
      <w:tr>
        <w:tc>
          <w:tcPr>
            <w:tcW w:type="dxa" w:w="8640"/>
          </w:tcPr>
          <w:p>
            <w:r>
              <w:t>???????? ???????? ????</w:t>
            </w:r>
          </w:p>
        </w:tc>
      </w:tr>
    </w:tbl>
    <w:p/>
    <w:p>
      <w:pPr>
        <w:pStyle w:val="ListNumber"/>
      </w:pPr>
      <w:r>
        <w:t>?????? ??????? ?????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8640"/>
      </w:tblGrid>
      <w:tr>
        <w:tc>
          <w:tcPr>
            <w:tcW w:type="dxa" w:w="8640"/>
          </w:tcPr>
          <w:p>
            <w:r>
              <w:t>???????? ???????? ????</w:t>
            </w:r>
          </w:p>
        </w:tc>
      </w:tr>
    </w:tbl>
    <w:p/>
    <w:p>
      <w:pPr>
        <w:pStyle w:val="ListNumber"/>
      </w:pPr>
      <w:r>
        <w:t>?????? ??????? ??????????????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8640"/>
      </w:tblGrid>
      <w:tr>
        <w:tc>
          <w:tcPr>
            <w:tcW w:type="dxa" w:w="8640"/>
          </w:tcPr>
          <w:p>
            <w:r>
              <w:t>???????? ???????? ????</w:t>
            </w:r>
          </w:p>
        </w:tc>
      </w:tr>
    </w:tbl>
    <w:p/>
    <w:p>
      <w:pPr>
        <w:pStyle w:val="ListNumber"/>
      </w:pPr>
      <w:r>
        <w:t>????? ? ?????? ???????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8640"/>
      </w:tblGrid>
      <w:tr>
        <w:tc>
          <w:tcPr>
            <w:tcW w:type="dxa" w:w="8640"/>
          </w:tcPr>
          <w:p>
            <w:r>
              <w:t>???????? ???????? ????</w:t>
            </w:r>
          </w:p>
        </w:tc>
      </w:tr>
    </w:tbl>
    <w:p/>
    <w:p>
      <w:pPr>
        <w:pStyle w:val="ListNumber"/>
      </w:pPr>
      <w:r>
        <w:t>????? ??????????/?????????????? ??????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8640"/>
      </w:tblGrid>
      <w:tr>
        <w:tc>
          <w:tcPr>
            <w:tcW w:type="dxa" w:w="8640"/>
          </w:tcPr>
          <w:p>
            <w:r>
              <w:t>???????? ???????? ????</w:t>
            </w:r>
          </w:p>
        </w:tc>
      </w:tr>
    </w:tbl>
    <w:p/>
    <w:p>
      <w:pPr>
        <w:pStyle w:val="ListNumber"/>
      </w:pPr>
      <w:r>
        <w:t>???? ???????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8640"/>
      </w:tblGrid>
      <w:tr>
        <w:tc>
          <w:tcPr>
            <w:tcW w:type="dxa" w:w="8640"/>
          </w:tcPr>
          <w:p>
            <w:r>
              <w:t>???????? ???????? ????</w:t>
            </w:r>
          </w:p>
        </w:tc>
      </w:tr>
    </w:tbl>
    <w:p/>
    <w:p>
      <w:pPr>
        <w:pStyle w:val="ListNumber"/>
      </w:pPr>
      <w:r>
        <w:t>????????? ? ??????? ???????? ?????? ?? ??????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8640"/>
      </w:tblGrid>
      <w:tr>
        <w:tc>
          <w:tcPr>
            <w:tcW w:type="dxa" w:w="8640"/>
          </w:tcPr>
          <w:p>
            <w:r>
              <w:t>???????? ???????? ????</w:t>
            </w:r>
          </w:p>
        </w:tc>
      </w:tr>
    </w:tbl>
    <w:p/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