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85C3FC" w14:textId="77777777" w:rsidR="00812D6A" w:rsidRDefault="00000000">
      <w:pPr>
        <w:spacing w:before="240" w:after="80"/>
      </w:pPr>
      <w:r>
        <w:rPr>
          <w:rFonts w:ascii="SF Pro Display" w:hAnsi="SF Pro Display"/>
          <w:b/>
          <w:color w:val="1C1C1E"/>
          <w:sz w:val="56"/>
        </w:rPr>
        <w:t>Apple Ecosystem MCP Server</w:t>
      </w:r>
    </w:p>
    <w:p w14:paraId="6FBC8A30" w14:textId="77777777" w:rsidR="00812D6A" w:rsidRDefault="00000000">
      <w:pPr>
        <w:spacing w:after="40"/>
      </w:pPr>
      <w:r>
        <w:rPr>
          <w:rFonts w:ascii="SF Pro Text" w:hAnsi="SF Pro Text"/>
          <w:color w:val="8E8E93"/>
          <w:sz w:val="26"/>
        </w:rPr>
        <w:t>Implementation Plan — Built with Claude Code</w:t>
      </w:r>
    </w:p>
    <w:p w14:paraId="2F0E4601" w14:textId="77777777" w:rsidR="00812D6A" w:rsidRDefault="00000000">
      <w:pPr>
        <w:spacing w:after="400"/>
      </w:pPr>
      <w:r>
        <w:rPr>
          <w:rFonts w:ascii="SF Pro Text" w:hAnsi="SF Pro Text"/>
          <w:color w:val="8E8E93"/>
          <w:sz w:val="20"/>
        </w:rPr>
        <w:t>Author: Abhinav Agrawal   ·   April 2026   ·   v1.0</w:t>
      </w:r>
    </w:p>
    <w:p w14:paraId="51A063DD" w14:textId="77777777" w:rsidR="00812D6A" w:rsidRDefault="00812D6A">
      <w:pPr>
        <w:pBdr>
          <w:bottom w:val="single" w:sz="4" w:space="1" w:color="D1D1D6"/>
        </w:pBdr>
        <w:spacing w:before="120" w:after="120"/>
      </w:pPr>
    </w:p>
    <w:p w14:paraId="1123E46A" w14:textId="77777777" w:rsidR="00812D6A" w:rsidRDefault="00000000">
      <w:pPr>
        <w:spacing w:before="360" w:after="80"/>
      </w:pPr>
      <w:r>
        <w:rPr>
          <w:rFonts w:ascii="SF Pro Display" w:hAnsi="SF Pro Display"/>
          <w:b/>
          <w:color w:val="1C1C1E"/>
          <w:sz w:val="40"/>
        </w:rPr>
        <w:t>Overview</w:t>
      </w:r>
    </w:p>
    <w:p w14:paraId="28FE62CB" w14:textId="77777777" w:rsidR="00812D6A" w:rsidRDefault="00000000">
      <w:pPr>
        <w:spacing w:after="120"/>
      </w:pPr>
      <w:r>
        <w:rPr>
          <w:rFonts w:ascii="SF Pro Text" w:hAnsi="SF Pro Text"/>
          <w:color w:val="3C3C43"/>
        </w:rPr>
        <w:t>This document is a complete, Claude-executable implementation plan for an Apple Ecosystem MCP (Model Context Protocol) server. The server bridges Claude to native macOS apps — Mail, Calendar, Contacts, Reminders, Notes, Messages, and iCloud Drive — via AppleScript and Python, running locally on the user's Mac. Once complete, the server will be submitted to Anthropic's official Claude Connectors Directory.</w:t>
      </w:r>
    </w:p>
    <w:p w14:paraId="4220C6A2" w14:textId="77777777" w:rsidR="00812D6A" w:rsidRDefault="00000000">
      <w:pPr>
        <w:spacing w:after="120"/>
      </w:pPr>
      <w:r>
        <w:rPr>
          <w:rFonts w:ascii="SF Pro Text" w:hAnsi="SF Pro Text"/>
          <w:color w:val="3C3C43"/>
        </w:rPr>
        <w:t>Existing open-source attempts (jxnl/python-apple-mcp, pyapple-mcp, peakmojo/applescript-mcp) demonstrate feasibility but lack the polish, security handling, permissions flow, and packaging required for the Anthropic directory. This plan produces a production-quality implementation.</w:t>
      </w:r>
    </w:p>
    <w:p w14:paraId="7E711A3A" w14:textId="77777777" w:rsidR="00812D6A" w:rsidRDefault="00812D6A">
      <w:pPr>
        <w:pBdr>
          <w:bottom w:val="single" w:sz="4" w:space="1" w:color="D1D1D6"/>
        </w:pBdr>
        <w:spacing w:before="120" w:after="120"/>
      </w:pPr>
    </w:p>
    <w:p w14:paraId="54081A0E" w14:textId="77777777" w:rsidR="00812D6A" w:rsidRDefault="00000000">
      <w:pPr>
        <w:spacing w:before="360" w:after="80"/>
      </w:pPr>
      <w:r>
        <w:rPr>
          <w:rFonts w:ascii="SF Pro Display" w:hAnsi="SF Pro Display"/>
          <w:b/>
          <w:color w:val="1C1C1E"/>
          <w:sz w:val="40"/>
        </w:rPr>
        <w:t>Architecture</w:t>
      </w:r>
    </w:p>
    <w:p w14:paraId="55DC7602" w14:textId="77777777" w:rsidR="00812D6A" w:rsidRDefault="00000000">
      <w:pPr>
        <w:spacing w:before="280" w:after="60"/>
      </w:pPr>
      <w:r>
        <w:rPr>
          <w:rFonts w:ascii="SF Pro Display" w:hAnsi="SF Pro Display"/>
          <w:b/>
          <w:color w:val="007AFF"/>
          <w:sz w:val="28"/>
        </w:rPr>
        <w:t>High-Level Design</w:t>
      </w:r>
    </w:p>
    <w:p w14:paraId="05A80C49" w14:textId="77777777" w:rsidR="00812D6A" w:rsidRDefault="00000000">
      <w:pPr>
        <w:spacing w:after="120"/>
      </w:pPr>
      <w:r>
        <w:rPr>
          <w:rFonts w:ascii="SF Pro Text" w:hAnsi="SF Pro Text"/>
          <w:color w:val="3C3C43"/>
        </w:rPr>
        <w:t>The server runs as a local process on the user's Mac. Claude (running in Claude Code or Cowork) connects to it over stdio or HTTP/SSE. The server translates MCP tool calls into AppleScript or Python/JXA commands that invoke native macOS frameworks.</w:t>
      </w:r>
    </w:p>
    <w:p w14:paraId="1AEC1308" w14:textId="77777777" w:rsidR="00812D6A" w:rsidRDefault="00000000">
      <w:pPr>
        <w:spacing w:before="80" w:after="80"/>
        <w:ind w:left="432"/>
      </w:pPr>
      <w:r>
        <w:rPr>
          <w:rFonts w:ascii="Courier New" w:hAnsi="Courier New"/>
          <w:color w:val="1C1C1E"/>
          <w:sz w:val="19"/>
        </w:rPr>
        <w:t>Claude Desktop / Cowork</w:t>
      </w:r>
      <w:r>
        <w:rPr>
          <w:rFonts w:ascii="Courier New" w:hAnsi="Courier New"/>
          <w:color w:val="1C1C1E"/>
          <w:sz w:val="19"/>
        </w:rPr>
        <w:br/>
        <w:t xml:space="preserve">        │  MCP (stdio or HTTP/SSE)</w:t>
      </w:r>
      <w:r>
        <w:rPr>
          <w:rFonts w:ascii="Courier New" w:hAnsi="Courier New"/>
          <w:color w:val="1C1C1E"/>
          <w:sz w:val="19"/>
        </w:rPr>
        <w:br/>
        <w:t xml:space="preserve">        ▼</w:t>
      </w:r>
      <w:r>
        <w:rPr>
          <w:rFonts w:ascii="Courier New" w:hAnsi="Courier New"/>
          <w:color w:val="1C1C1E"/>
          <w:sz w:val="19"/>
        </w:rPr>
        <w:br/>
        <w:t xml:space="preserve">  apple-mcp-server  (Python, FastMCP)</w:t>
      </w:r>
      <w:r>
        <w:rPr>
          <w:rFonts w:ascii="Courier New" w:hAnsi="Courier New"/>
          <w:color w:val="1C1C1E"/>
          <w:sz w:val="19"/>
        </w:rPr>
        <w:br/>
        <w:t xml:space="preserve">        │</w:t>
      </w:r>
      <w:r>
        <w:rPr>
          <w:rFonts w:ascii="Courier New" w:hAnsi="Courier New"/>
          <w:color w:val="1C1C1E"/>
          <w:sz w:val="19"/>
        </w:rPr>
        <w:br/>
        <w:t xml:space="preserve">   ┌────┴─────────────────────┐</w:t>
      </w:r>
      <w:r>
        <w:rPr>
          <w:rFonts w:ascii="Courier New" w:hAnsi="Courier New"/>
          <w:color w:val="1C1C1E"/>
          <w:sz w:val="19"/>
        </w:rPr>
        <w:br/>
        <w:t xml:space="preserve">   │ AppleScript / JXA bridge │</w:t>
      </w:r>
      <w:r>
        <w:rPr>
          <w:rFonts w:ascii="Courier New" w:hAnsi="Courier New"/>
          <w:color w:val="1C1C1E"/>
          <w:sz w:val="19"/>
        </w:rPr>
        <w:br/>
        <w:t xml:space="preserve">   └────┬─────────────────────┘</w:t>
      </w:r>
      <w:r>
        <w:rPr>
          <w:rFonts w:ascii="Courier New" w:hAnsi="Courier New"/>
          <w:color w:val="1C1C1E"/>
          <w:sz w:val="19"/>
        </w:rPr>
        <w:br/>
        <w:t xml:space="preserve">        │</w:t>
      </w:r>
      <w:r>
        <w:rPr>
          <w:rFonts w:ascii="Courier New" w:hAnsi="Courier New"/>
          <w:color w:val="1C1C1E"/>
          <w:sz w:val="19"/>
        </w:rPr>
        <w:br/>
        <w:t xml:space="preserve">  ┌─────┴──────────────────────────────┐</w:t>
      </w:r>
      <w:r>
        <w:rPr>
          <w:rFonts w:ascii="Courier New" w:hAnsi="Courier New"/>
          <w:color w:val="1C1C1E"/>
          <w:sz w:val="19"/>
        </w:rPr>
        <w:br/>
        <w:t xml:space="preserve">  │  Mail · Calendar · Contacts        │</w:t>
      </w:r>
      <w:r>
        <w:rPr>
          <w:rFonts w:ascii="Courier New" w:hAnsi="Courier New"/>
          <w:color w:val="1C1C1E"/>
          <w:sz w:val="19"/>
        </w:rPr>
        <w:br/>
        <w:t xml:space="preserve">  │  Reminders · Notes · Messages      │</w:t>
      </w:r>
      <w:r>
        <w:rPr>
          <w:rFonts w:ascii="Courier New" w:hAnsi="Courier New"/>
          <w:color w:val="1C1C1E"/>
          <w:sz w:val="19"/>
        </w:rPr>
        <w:br/>
        <w:t xml:space="preserve">  │  iCloud Drive (via NSFileManager)  │</w:t>
      </w:r>
      <w:r>
        <w:rPr>
          <w:rFonts w:ascii="Courier New" w:hAnsi="Courier New"/>
          <w:color w:val="1C1C1E"/>
          <w:sz w:val="19"/>
        </w:rPr>
        <w:br/>
        <w:t xml:space="preserve">  └────────────────────────────────────┘</w:t>
      </w:r>
    </w:p>
    <w:p w14:paraId="6DA2CA75" w14:textId="77777777" w:rsidR="00812D6A" w:rsidRDefault="00000000">
      <w:pPr>
        <w:spacing w:before="280" w:after="60"/>
      </w:pPr>
      <w:r>
        <w:rPr>
          <w:rFonts w:ascii="SF Pro Display" w:hAnsi="SF Pro Display"/>
          <w:b/>
          <w:color w:val="007AFF"/>
          <w:sz w:val="28"/>
        </w:rPr>
        <w:lastRenderedPageBreak/>
        <w:t>Technology Choices</w:t>
      </w:r>
    </w:p>
    <w:p w14:paraId="193DDF52" w14:textId="77777777" w:rsidR="00812D6A" w:rsidRDefault="00000000">
      <w:pPr>
        <w:spacing w:after="120"/>
      </w:pPr>
      <w:r>
        <w:rPr>
          <w:rFonts w:ascii="SF Pro Text" w:hAnsi="SF Pro Text"/>
          <w:color w:val="3C3C43"/>
        </w:rPr>
        <w:t>Python 3.11+ with FastMCP is the recommended stack. Reasons:</w:t>
      </w:r>
    </w:p>
    <w:p w14:paraId="75AD0728" w14:textId="77777777" w:rsidR="00812D6A" w:rsidRDefault="00000000">
      <w:pPr>
        <w:pStyle w:val="ListBullet"/>
        <w:spacing w:after="60"/>
        <w:ind w:left="432"/>
      </w:pPr>
      <w:r>
        <w:rPr>
          <w:rFonts w:ascii="SF Pro Text" w:hAnsi="SF Pro Text"/>
          <w:color w:val="3C3C43"/>
          <w:sz w:val="21"/>
        </w:rPr>
        <w:t>FastMCP provides a decorator-based tool registration API — minimal boilerplate</w:t>
      </w:r>
    </w:p>
    <w:p w14:paraId="09F8767B" w14:textId="77777777" w:rsidR="00812D6A" w:rsidRDefault="00000000">
      <w:pPr>
        <w:pStyle w:val="ListBullet"/>
        <w:spacing w:after="60"/>
        <w:ind w:left="432"/>
      </w:pPr>
      <w:r>
        <w:rPr>
          <w:rFonts w:ascii="SF Pro Text" w:hAnsi="SF Pro Text"/>
          <w:color w:val="3C3C43"/>
          <w:sz w:val="21"/>
        </w:rPr>
        <w:t>Python subprocess can call osascript (AppleScript) for any macOS app</w:t>
      </w:r>
    </w:p>
    <w:p w14:paraId="1BE60435" w14:textId="77777777" w:rsidR="00812D6A" w:rsidRDefault="00000000">
      <w:pPr>
        <w:pStyle w:val="ListBullet"/>
        <w:spacing w:after="60"/>
        <w:ind w:left="432"/>
      </w:pPr>
      <w:r>
        <w:rPr>
          <w:rFonts w:ascii="SF Pro Text" w:hAnsi="SF Pro Text"/>
          <w:color w:val="3C3C43"/>
          <w:sz w:val="21"/>
        </w:rPr>
        <w:t>Pure Python avoids Swift compilation complexity while still being fast enough for I/O-bound tasks</w:t>
      </w:r>
    </w:p>
    <w:p w14:paraId="623C2F95" w14:textId="77777777" w:rsidR="00812D6A" w:rsidRDefault="00000000">
      <w:pPr>
        <w:pStyle w:val="ListBullet"/>
        <w:spacing w:after="60"/>
        <w:ind w:left="432"/>
      </w:pPr>
      <w:r>
        <w:rPr>
          <w:rFonts w:ascii="SF Pro Text" w:hAnsi="SF Pro Text"/>
          <w:color w:val="3C3C43"/>
          <w:sz w:val="21"/>
        </w:rPr>
        <w:t>Packaging as a standalone binary via PyInstaller makes distribution simple for non-developers</w:t>
      </w:r>
    </w:p>
    <w:p w14:paraId="39FA4829" w14:textId="77777777" w:rsidR="00812D6A" w:rsidRDefault="00000000">
      <w:pPr>
        <w:spacing w:before="280" w:after="60"/>
      </w:pPr>
      <w:r>
        <w:rPr>
          <w:rFonts w:ascii="SF Pro Display" w:hAnsi="SF Pro Display"/>
          <w:b/>
          <w:color w:val="007AFF"/>
          <w:sz w:val="28"/>
        </w:rPr>
        <w:t>Transport</w:t>
      </w:r>
    </w:p>
    <w:p w14:paraId="51AF2F59" w14:textId="77777777" w:rsidR="00812D6A" w:rsidRDefault="00000000">
      <w:pPr>
        <w:spacing w:after="120"/>
      </w:pPr>
      <w:r>
        <w:rPr>
          <w:rFonts w:ascii="SF Pro Text" w:hAnsi="SF Pro Text"/>
          <w:color w:val="3C3C43"/>
        </w:rPr>
        <w:t>Support both transports so users can connect from Claude Code (stdio) and from Cowork / remote Claude (HTTP/SSE). FastMCP handles both with a single flag.</w:t>
      </w:r>
    </w:p>
    <w:p w14:paraId="48B85D19" w14:textId="77777777" w:rsidR="00812D6A" w:rsidRDefault="00000000">
      <w:pPr>
        <w:pStyle w:val="ListBullet"/>
        <w:spacing w:after="60"/>
        <w:ind w:left="432"/>
      </w:pPr>
      <w:r>
        <w:rPr>
          <w:rFonts w:ascii="SF Pro Text" w:hAnsi="SF Pro Text"/>
          <w:color w:val="3C3C43"/>
          <w:sz w:val="21"/>
        </w:rPr>
        <w:t>stdio — default for Claude Code CLI  (claude mcp add apple-mcp)</w:t>
      </w:r>
    </w:p>
    <w:p w14:paraId="63D853E8" w14:textId="77777777" w:rsidR="00812D6A" w:rsidRDefault="00000000">
      <w:pPr>
        <w:pStyle w:val="ListBullet"/>
        <w:spacing w:after="60"/>
        <w:ind w:left="432"/>
      </w:pPr>
      <w:r>
        <w:rPr>
          <w:rFonts w:ascii="SF Pro Text" w:hAnsi="SF Pro Text"/>
          <w:color w:val="3C3C43"/>
          <w:sz w:val="21"/>
        </w:rPr>
        <w:t>HTTP/SSE — for Cowork and future remote connections  (localhost:8765)</w:t>
      </w:r>
    </w:p>
    <w:p w14:paraId="7D17E496" w14:textId="77777777" w:rsidR="00812D6A" w:rsidRDefault="00812D6A">
      <w:pPr>
        <w:pBdr>
          <w:bottom w:val="single" w:sz="4" w:space="1" w:color="D1D1D6"/>
        </w:pBdr>
        <w:spacing w:before="120" w:after="120"/>
      </w:pPr>
    </w:p>
    <w:p w14:paraId="18A9519F" w14:textId="77777777" w:rsidR="00812D6A" w:rsidRDefault="00000000">
      <w:pPr>
        <w:spacing w:before="360" w:after="80"/>
      </w:pPr>
      <w:r>
        <w:rPr>
          <w:rFonts w:ascii="SF Pro Display" w:hAnsi="SF Pro Display"/>
          <w:b/>
          <w:color w:val="1C1C1E"/>
          <w:sz w:val="40"/>
        </w:rPr>
        <w:t>Tool Catalog</w:t>
      </w:r>
    </w:p>
    <w:p w14:paraId="32ACEF4B" w14:textId="77777777" w:rsidR="00812D6A" w:rsidRDefault="00000000">
      <w:pPr>
        <w:spacing w:after="120"/>
      </w:pPr>
      <w:r>
        <w:rPr>
          <w:rFonts w:ascii="SF Pro Text" w:hAnsi="SF Pro Text"/>
          <w:color w:val="3C3C43"/>
        </w:rPr>
        <w:t>Each capability below becomes one or more MCP tools. Claude sees these as functions it can call.</w:t>
      </w:r>
    </w:p>
    <w:p w14:paraId="2F64E25E" w14:textId="77777777" w:rsidR="00812D6A" w:rsidRDefault="00000000">
      <w:pPr>
        <w:spacing w:before="280" w:after="60"/>
      </w:pPr>
      <w:r>
        <w:rPr>
          <w:rFonts w:ascii="SF Pro Display" w:hAnsi="SF Pro Display"/>
          <w:b/>
          <w:color w:val="007AFF"/>
          <w:sz w:val="28"/>
        </w:rPr>
        <w:t>Mail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9"/>
        <w:gridCol w:w="2110"/>
        <w:gridCol w:w="4683"/>
      </w:tblGrid>
      <w:tr w:rsidR="00812D6A" w14:paraId="1EEF9DA8" w14:textId="77777777">
        <w:tc>
          <w:tcPr>
            <w:tcW w:w="2160" w:type="dxa"/>
            <w:shd w:val="clear" w:color="auto" w:fill="1C1C1E"/>
          </w:tcPr>
          <w:p w14:paraId="4C4D0CFC" w14:textId="77777777" w:rsidR="00812D6A" w:rsidRDefault="00000000">
            <w:r>
              <w:rPr>
                <w:rFonts w:ascii="SF Pro Text" w:hAnsi="SF Pro Text"/>
                <w:b/>
                <w:color w:val="FFFFFF"/>
                <w:sz w:val="20"/>
              </w:rPr>
              <w:t>Tool Name</w:t>
            </w:r>
          </w:p>
        </w:tc>
        <w:tc>
          <w:tcPr>
            <w:tcW w:w="2160" w:type="dxa"/>
            <w:shd w:val="clear" w:color="auto" w:fill="1C1C1E"/>
          </w:tcPr>
          <w:p w14:paraId="42F7FB69" w14:textId="77777777" w:rsidR="00812D6A" w:rsidRDefault="00000000">
            <w:r>
              <w:rPr>
                <w:rFonts w:ascii="SF Pro Text" w:hAnsi="SF Pro Text"/>
                <w:b/>
                <w:color w:val="FFFFFF"/>
                <w:sz w:val="20"/>
              </w:rPr>
              <w:t>Apple API</w:t>
            </w:r>
          </w:p>
        </w:tc>
        <w:tc>
          <w:tcPr>
            <w:tcW w:w="4896" w:type="dxa"/>
            <w:shd w:val="clear" w:color="auto" w:fill="1C1C1E"/>
          </w:tcPr>
          <w:p w14:paraId="3E74B925" w14:textId="77777777" w:rsidR="00812D6A" w:rsidRDefault="00000000">
            <w:r>
              <w:rPr>
                <w:rFonts w:ascii="SF Pro Text" w:hAnsi="SF Pro Text"/>
                <w:b/>
                <w:color w:val="FFFFFF"/>
                <w:sz w:val="20"/>
              </w:rPr>
              <w:t>Description</w:t>
            </w:r>
          </w:p>
        </w:tc>
      </w:tr>
      <w:tr w:rsidR="00812D6A" w14:paraId="204A1729" w14:textId="77777777">
        <w:tc>
          <w:tcPr>
            <w:tcW w:w="2160" w:type="dxa"/>
            <w:shd w:val="clear" w:color="auto" w:fill="F9F9FB"/>
          </w:tcPr>
          <w:p w14:paraId="697FE802" w14:textId="77777777" w:rsidR="00812D6A" w:rsidRDefault="00000000">
            <w:r>
              <w:rPr>
                <w:rFonts w:ascii="Courier New" w:hAnsi="Courier New"/>
                <w:color w:val="007AFF"/>
                <w:sz w:val="18"/>
              </w:rPr>
              <w:t>mail_search</w:t>
            </w:r>
          </w:p>
        </w:tc>
        <w:tc>
          <w:tcPr>
            <w:tcW w:w="2160" w:type="dxa"/>
            <w:shd w:val="clear" w:color="auto" w:fill="F9F9FB"/>
          </w:tcPr>
          <w:p w14:paraId="6AF4747C" w14:textId="77777777" w:rsidR="00812D6A" w:rsidRDefault="00000000">
            <w:r>
              <w:rPr>
                <w:rFonts w:ascii="Courier New" w:hAnsi="Courier New"/>
                <w:color w:val="34C759"/>
                <w:sz w:val="18"/>
              </w:rPr>
              <w:t>Mail.app / AppleScript</w:t>
            </w:r>
          </w:p>
        </w:tc>
        <w:tc>
          <w:tcPr>
            <w:tcW w:w="4896" w:type="dxa"/>
            <w:shd w:val="clear" w:color="auto" w:fill="F9F9FB"/>
          </w:tcPr>
          <w:p w14:paraId="3F259822" w14:textId="77777777" w:rsidR="00812D6A" w:rsidRDefault="00000000">
            <w:r>
              <w:rPr>
                <w:rFonts w:ascii="SF Pro Text" w:hAnsi="SF Pro Text"/>
                <w:color w:val="3C3C43"/>
                <w:sz w:val="19"/>
              </w:rPr>
              <w:t>Search inbox/sent by query, date range, sender</w:t>
            </w:r>
          </w:p>
        </w:tc>
      </w:tr>
      <w:tr w:rsidR="00812D6A" w14:paraId="36E4C7FA" w14:textId="77777777">
        <w:tc>
          <w:tcPr>
            <w:tcW w:w="2160" w:type="dxa"/>
          </w:tcPr>
          <w:p w14:paraId="55674C52" w14:textId="77777777" w:rsidR="00812D6A" w:rsidRDefault="00000000">
            <w:r>
              <w:rPr>
                <w:rFonts w:ascii="Courier New" w:hAnsi="Courier New"/>
                <w:color w:val="007AFF"/>
                <w:sz w:val="18"/>
              </w:rPr>
              <w:t>mail_get_thread</w:t>
            </w:r>
          </w:p>
        </w:tc>
        <w:tc>
          <w:tcPr>
            <w:tcW w:w="2160" w:type="dxa"/>
          </w:tcPr>
          <w:p w14:paraId="76E7CA1D" w14:textId="77777777" w:rsidR="00812D6A" w:rsidRDefault="00000000">
            <w:r>
              <w:rPr>
                <w:rFonts w:ascii="Courier New" w:hAnsi="Courier New"/>
                <w:color w:val="34C759"/>
                <w:sz w:val="18"/>
              </w:rPr>
              <w:t>Mail.app / AppleScript</w:t>
            </w:r>
          </w:p>
        </w:tc>
        <w:tc>
          <w:tcPr>
            <w:tcW w:w="4896" w:type="dxa"/>
          </w:tcPr>
          <w:p w14:paraId="3541C30E" w14:textId="77777777" w:rsidR="00812D6A" w:rsidRDefault="00000000">
            <w:r>
              <w:rPr>
                <w:rFonts w:ascii="SF Pro Text" w:hAnsi="SF Pro Text"/>
                <w:color w:val="3C3C43"/>
                <w:sz w:val="19"/>
              </w:rPr>
              <w:t>Fetch a full email thread by subject or ID</w:t>
            </w:r>
          </w:p>
        </w:tc>
      </w:tr>
      <w:tr w:rsidR="00812D6A" w14:paraId="3E25BB85" w14:textId="77777777">
        <w:tc>
          <w:tcPr>
            <w:tcW w:w="2160" w:type="dxa"/>
            <w:shd w:val="clear" w:color="auto" w:fill="F9F9FB"/>
          </w:tcPr>
          <w:p w14:paraId="01D89E23" w14:textId="77777777" w:rsidR="00812D6A" w:rsidRDefault="00000000">
            <w:r>
              <w:rPr>
                <w:rFonts w:ascii="Courier New" w:hAnsi="Courier New"/>
                <w:color w:val="007AFF"/>
                <w:sz w:val="18"/>
              </w:rPr>
              <w:t>mail_send</w:t>
            </w:r>
          </w:p>
        </w:tc>
        <w:tc>
          <w:tcPr>
            <w:tcW w:w="2160" w:type="dxa"/>
            <w:shd w:val="clear" w:color="auto" w:fill="F9F9FB"/>
          </w:tcPr>
          <w:p w14:paraId="6E374FCC" w14:textId="77777777" w:rsidR="00812D6A" w:rsidRDefault="00000000">
            <w:r>
              <w:rPr>
                <w:rFonts w:ascii="Courier New" w:hAnsi="Courier New"/>
                <w:color w:val="34C759"/>
                <w:sz w:val="18"/>
              </w:rPr>
              <w:t>Mail.app / AppleScript</w:t>
            </w:r>
          </w:p>
        </w:tc>
        <w:tc>
          <w:tcPr>
            <w:tcW w:w="4896" w:type="dxa"/>
            <w:shd w:val="clear" w:color="auto" w:fill="F9F9FB"/>
          </w:tcPr>
          <w:p w14:paraId="5AFD2FF5" w14:textId="77777777" w:rsidR="00812D6A" w:rsidRDefault="00000000">
            <w:r>
              <w:rPr>
                <w:rFonts w:ascii="SF Pro Text" w:hAnsi="SF Pro Text"/>
                <w:color w:val="3C3C43"/>
                <w:sz w:val="19"/>
              </w:rPr>
              <w:t>Compose and send an email (to, cc, subject, body)</w:t>
            </w:r>
          </w:p>
        </w:tc>
      </w:tr>
      <w:tr w:rsidR="00812D6A" w14:paraId="5784D2A5" w14:textId="77777777">
        <w:tc>
          <w:tcPr>
            <w:tcW w:w="2160" w:type="dxa"/>
          </w:tcPr>
          <w:p w14:paraId="4897BE46" w14:textId="77777777" w:rsidR="00812D6A" w:rsidRDefault="00000000">
            <w:r>
              <w:rPr>
                <w:rFonts w:ascii="Courier New" w:hAnsi="Courier New"/>
                <w:color w:val="007AFF"/>
                <w:sz w:val="18"/>
              </w:rPr>
              <w:t>mail_create_draft</w:t>
            </w:r>
          </w:p>
        </w:tc>
        <w:tc>
          <w:tcPr>
            <w:tcW w:w="2160" w:type="dxa"/>
          </w:tcPr>
          <w:p w14:paraId="006B5EEC" w14:textId="77777777" w:rsidR="00812D6A" w:rsidRDefault="00000000">
            <w:r>
              <w:rPr>
                <w:rFonts w:ascii="Courier New" w:hAnsi="Courier New"/>
                <w:color w:val="34C759"/>
                <w:sz w:val="18"/>
              </w:rPr>
              <w:t>Mail.app / AppleScript</w:t>
            </w:r>
          </w:p>
        </w:tc>
        <w:tc>
          <w:tcPr>
            <w:tcW w:w="4896" w:type="dxa"/>
          </w:tcPr>
          <w:p w14:paraId="32252EE5" w14:textId="77777777" w:rsidR="00812D6A" w:rsidRDefault="00000000">
            <w:r>
              <w:rPr>
                <w:rFonts w:ascii="SF Pro Text" w:hAnsi="SF Pro Text"/>
                <w:color w:val="3C3C43"/>
                <w:sz w:val="19"/>
              </w:rPr>
              <w:t>Save a draft without sending</w:t>
            </w:r>
          </w:p>
        </w:tc>
      </w:tr>
      <w:tr w:rsidR="00812D6A" w14:paraId="681E0373" w14:textId="77777777">
        <w:tc>
          <w:tcPr>
            <w:tcW w:w="2160" w:type="dxa"/>
            <w:shd w:val="clear" w:color="auto" w:fill="F9F9FB"/>
          </w:tcPr>
          <w:p w14:paraId="1D91E5EA" w14:textId="77777777" w:rsidR="00812D6A" w:rsidRDefault="00000000">
            <w:r>
              <w:rPr>
                <w:rFonts w:ascii="Courier New" w:hAnsi="Courier New"/>
                <w:color w:val="007AFF"/>
                <w:sz w:val="18"/>
              </w:rPr>
              <w:t>mail_list_mailboxes</w:t>
            </w:r>
          </w:p>
        </w:tc>
        <w:tc>
          <w:tcPr>
            <w:tcW w:w="2160" w:type="dxa"/>
            <w:shd w:val="clear" w:color="auto" w:fill="F9F9FB"/>
          </w:tcPr>
          <w:p w14:paraId="012DF556" w14:textId="77777777" w:rsidR="00812D6A" w:rsidRDefault="00000000">
            <w:r>
              <w:rPr>
                <w:rFonts w:ascii="Courier New" w:hAnsi="Courier New"/>
                <w:color w:val="34C759"/>
                <w:sz w:val="18"/>
              </w:rPr>
              <w:t>Mail.app / AppleScript</w:t>
            </w:r>
          </w:p>
        </w:tc>
        <w:tc>
          <w:tcPr>
            <w:tcW w:w="4896" w:type="dxa"/>
            <w:shd w:val="clear" w:color="auto" w:fill="F9F9FB"/>
          </w:tcPr>
          <w:p w14:paraId="5B29A7FA" w14:textId="77777777" w:rsidR="00812D6A" w:rsidRDefault="00000000">
            <w:r>
              <w:rPr>
                <w:rFonts w:ascii="SF Pro Text" w:hAnsi="SF Pro Text"/>
                <w:color w:val="3C3C43"/>
                <w:sz w:val="19"/>
              </w:rPr>
              <w:t>List all mailboxes/folders</w:t>
            </w:r>
          </w:p>
        </w:tc>
      </w:tr>
      <w:tr w:rsidR="00812D6A" w14:paraId="7CA33011" w14:textId="77777777">
        <w:tc>
          <w:tcPr>
            <w:tcW w:w="2160" w:type="dxa"/>
          </w:tcPr>
          <w:p w14:paraId="62775214" w14:textId="77777777" w:rsidR="00812D6A" w:rsidRDefault="00000000">
            <w:r>
              <w:rPr>
                <w:rFonts w:ascii="Courier New" w:hAnsi="Courier New"/>
                <w:color w:val="007AFF"/>
                <w:sz w:val="18"/>
              </w:rPr>
              <w:t>mail_move_message</w:t>
            </w:r>
          </w:p>
        </w:tc>
        <w:tc>
          <w:tcPr>
            <w:tcW w:w="2160" w:type="dxa"/>
          </w:tcPr>
          <w:p w14:paraId="1694BA69" w14:textId="77777777" w:rsidR="00812D6A" w:rsidRDefault="00000000">
            <w:r>
              <w:rPr>
                <w:rFonts w:ascii="Courier New" w:hAnsi="Courier New"/>
                <w:color w:val="34C759"/>
                <w:sz w:val="18"/>
              </w:rPr>
              <w:t>Mail.app / AppleScript</w:t>
            </w:r>
          </w:p>
        </w:tc>
        <w:tc>
          <w:tcPr>
            <w:tcW w:w="4896" w:type="dxa"/>
          </w:tcPr>
          <w:p w14:paraId="62C00C42" w14:textId="77777777" w:rsidR="00812D6A" w:rsidRDefault="00000000">
            <w:r>
              <w:rPr>
                <w:rFonts w:ascii="SF Pro Text" w:hAnsi="SF Pro Text"/>
                <w:color w:val="3C3C43"/>
                <w:sz w:val="19"/>
              </w:rPr>
              <w:t>Move message to a mailbox</w:t>
            </w:r>
          </w:p>
        </w:tc>
      </w:tr>
      <w:tr w:rsidR="00812D6A" w14:paraId="5A5FBFCF" w14:textId="77777777">
        <w:tc>
          <w:tcPr>
            <w:tcW w:w="2160" w:type="dxa"/>
            <w:shd w:val="clear" w:color="auto" w:fill="F9F9FB"/>
          </w:tcPr>
          <w:p w14:paraId="1B77F231" w14:textId="77777777" w:rsidR="00812D6A" w:rsidRDefault="00000000">
            <w:r>
              <w:rPr>
                <w:rFonts w:ascii="Courier New" w:hAnsi="Courier New"/>
                <w:color w:val="007AFF"/>
                <w:sz w:val="18"/>
              </w:rPr>
              <w:t>mail_flag_message</w:t>
            </w:r>
          </w:p>
        </w:tc>
        <w:tc>
          <w:tcPr>
            <w:tcW w:w="2160" w:type="dxa"/>
            <w:shd w:val="clear" w:color="auto" w:fill="F9F9FB"/>
          </w:tcPr>
          <w:p w14:paraId="6392F892" w14:textId="77777777" w:rsidR="00812D6A" w:rsidRDefault="00000000">
            <w:r>
              <w:rPr>
                <w:rFonts w:ascii="Courier New" w:hAnsi="Courier New"/>
                <w:color w:val="34C759"/>
                <w:sz w:val="18"/>
              </w:rPr>
              <w:t>Mail.app / AppleScript</w:t>
            </w:r>
          </w:p>
        </w:tc>
        <w:tc>
          <w:tcPr>
            <w:tcW w:w="4896" w:type="dxa"/>
            <w:shd w:val="clear" w:color="auto" w:fill="F9F9FB"/>
          </w:tcPr>
          <w:p w14:paraId="1856F0C7" w14:textId="77777777" w:rsidR="00812D6A" w:rsidRDefault="00000000">
            <w:r>
              <w:rPr>
                <w:rFonts w:ascii="SF Pro Text" w:hAnsi="SF Pro Text"/>
                <w:color w:val="3C3C43"/>
                <w:sz w:val="19"/>
              </w:rPr>
              <w:t>Flag or unflag a message</w:t>
            </w:r>
          </w:p>
        </w:tc>
      </w:tr>
    </w:tbl>
    <w:p w14:paraId="264E46E9" w14:textId="77777777" w:rsidR="00812D6A" w:rsidRDefault="00812D6A"/>
    <w:p w14:paraId="240322E7" w14:textId="77777777" w:rsidR="00812D6A" w:rsidRDefault="00000000">
      <w:pPr>
        <w:spacing w:before="280" w:after="60"/>
      </w:pPr>
      <w:r>
        <w:rPr>
          <w:rFonts w:ascii="SF Pro Display" w:hAnsi="SF Pro Display"/>
          <w:b/>
          <w:color w:val="007AFF"/>
          <w:sz w:val="28"/>
        </w:rPr>
        <w:t>Calendar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01"/>
        <w:gridCol w:w="2040"/>
        <w:gridCol w:w="4321"/>
      </w:tblGrid>
      <w:tr w:rsidR="00812D6A" w14:paraId="1B116D2F" w14:textId="77777777">
        <w:tc>
          <w:tcPr>
            <w:tcW w:w="2160" w:type="dxa"/>
            <w:shd w:val="clear" w:color="auto" w:fill="1C1C1E"/>
          </w:tcPr>
          <w:p w14:paraId="275EAB9F" w14:textId="77777777" w:rsidR="00812D6A" w:rsidRDefault="00000000">
            <w:r>
              <w:rPr>
                <w:rFonts w:ascii="SF Pro Text" w:hAnsi="SF Pro Text"/>
                <w:b/>
                <w:color w:val="FFFFFF"/>
                <w:sz w:val="20"/>
              </w:rPr>
              <w:t>Tool Name</w:t>
            </w:r>
          </w:p>
        </w:tc>
        <w:tc>
          <w:tcPr>
            <w:tcW w:w="2160" w:type="dxa"/>
            <w:shd w:val="clear" w:color="auto" w:fill="1C1C1E"/>
          </w:tcPr>
          <w:p w14:paraId="75EAB2F9" w14:textId="77777777" w:rsidR="00812D6A" w:rsidRDefault="00000000">
            <w:r>
              <w:rPr>
                <w:rFonts w:ascii="SF Pro Text" w:hAnsi="SF Pro Text"/>
                <w:b/>
                <w:color w:val="FFFFFF"/>
                <w:sz w:val="20"/>
              </w:rPr>
              <w:t>Apple API</w:t>
            </w:r>
          </w:p>
        </w:tc>
        <w:tc>
          <w:tcPr>
            <w:tcW w:w="4896" w:type="dxa"/>
            <w:shd w:val="clear" w:color="auto" w:fill="1C1C1E"/>
          </w:tcPr>
          <w:p w14:paraId="47E0EDD9" w14:textId="77777777" w:rsidR="00812D6A" w:rsidRDefault="00000000">
            <w:r>
              <w:rPr>
                <w:rFonts w:ascii="SF Pro Text" w:hAnsi="SF Pro Text"/>
                <w:b/>
                <w:color w:val="FFFFFF"/>
                <w:sz w:val="20"/>
              </w:rPr>
              <w:t>Description</w:t>
            </w:r>
          </w:p>
        </w:tc>
      </w:tr>
      <w:tr w:rsidR="00812D6A" w14:paraId="0C476E77" w14:textId="77777777">
        <w:tc>
          <w:tcPr>
            <w:tcW w:w="2160" w:type="dxa"/>
            <w:shd w:val="clear" w:color="auto" w:fill="F9F9FB"/>
          </w:tcPr>
          <w:p w14:paraId="06966544" w14:textId="77777777" w:rsidR="00812D6A" w:rsidRDefault="00000000">
            <w:r>
              <w:rPr>
                <w:rFonts w:ascii="Courier New" w:hAnsi="Courier New"/>
                <w:color w:val="007AFF"/>
                <w:sz w:val="18"/>
              </w:rPr>
              <w:t>calendar_list_events</w:t>
            </w:r>
          </w:p>
        </w:tc>
        <w:tc>
          <w:tcPr>
            <w:tcW w:w="2160" w:type="dxa"/>
            <w:shd w:val="clear" w:color="auto" w:fill="F9F9FB"/>
          </w:tcPr>
          <w:p w14:paraId="52B7963A" w14:textId="77777777" w:rsidR="00812D6A" w:rsidRDefault="00000000">
            <w:r>
              <w:rPr>
                <w:rFonts w:ascii="Courier New" w:hAnsi="Courier New"/>
                <w:color w:val="34C759"/>
                <w:sz w:val="18"/>
              </w:rPr>
              <w:t>EventKit / AppleScript</w:t>
            </w:r>
          </w:p>
        </w:tc>
        <w:tc>
          <w:tcPr>
            <w:tcW w:w="4896" w:type="dxa"/>
            <w:shd w:val="clear" w:color="auto" w:fill="F9F9FB"/>
          </w:tcPr>
          <w:p w14:paraId="680B1592" w14:textId="77777777" w:rsidR="00812D6A" w:rsidRDefault="00000000">
            <w:r>
              <w:rPr>
                <w:rFonts w:ascii="SF Pro Text" w:hAnsi="SF Pro Text"/>
                <w:color w:val="3C3C43"/>
                <w:sz w:val="19"/>
              </w:rPr>
              <w:t>List events in a date range across calendars</w:t>
            </w:r>
          </w:p>
        </w:tc>
      </w:tr>
      <w:tr w:rsidR="00812D6A" w14:paraId="4CFE7BE6" w14:textId="77777777">
        <w:tc>
          <w:tcPr>
            <w:tcW w:w="2160" w:type="dxa"/>
          </w:tcPr>
          <w:p w14:paraId="2B657857" w14:textId="77777777" w:rsidR="00812D6A" w:rsidRDefault="00000000">
            <w:r>
              <w:rPr>
                <w:rFonts w:ascii="Courier New" w:hAnsi="Courier New"/>
                <w:color w:val="007AFF"/>
                <w:sz w:val="18"/>
              </w:rPr>
              <w:t>calendar_get_event</w:t>
            </w:r>
          </w:p>
        </w:tc>
        <w:tc>
          <w:tcPr>
            <w:tcW w:w="2160" w:type="dxa"/>
          </w:tcPr>
          <w:p w14:paraId="6EC6626A" w14:textId="77777777" w:rsidR="00812D6A" w:rsidRDefault="00000000">
            <w:r>
              <w:rPr>
                <w:rFonts w:ascii="Courier New" w:hAnsi="Courier New"/>
                <w:color w:val="34C759"/>
                <w:sz w:val="18"/>
              </w:rPr>
              <w:t>EventKit / AppleScript</w:t>
            </w:r>
          </w:p>
        </w:tc>
        <w:tc>
          <w:tcPr>
            <w:tcW w:w="4896" w:type="dxa"/>
          </w:tcPr>
          <w:p w14:paraId="4BBA8148" w14:textId="77777777" w:rsidR="00812D6A" w:rsidRDefault="00000000">
            <w:r>
              <w:rPr>
                <w:rFonts w:ascii="SF Pro Text" w:hAnsi="SF Pro Text"/>
                <w:color w:val="3C3C43"/>
                <w:sz w:val="19"/>
              </w:rPr>
              <w:t>Get details of a specific event</w:t>
            </w:r>
          </w:p>
        </w:tc>
      </w:tr>
      <w:tr w:rsidR="00812D6A" w14:paraId="26A902CB" w14:textId="77777777">
        <w:tc>
          <w:tcPr>
            <w:tcW w:w="2160" w:type="dxa"/>
            <w:shd w:val="clear" w:color="auto" w:fill="F9F9FB"/>
          </w:tcPr>
          <w:p w14:paraId="59E4111A" w14:textId="77777777" w:rsidR="00812D6A" w:rsidRDefault="00000000">
            <w:r>
              <w:rPr>
                <w:rFonts w:ascii="Courier New" w:hAnsi="Courier New"/>
                <w:color w:val="007AFF"/>
                <w:sz w:val="18"/>
              </w:rPr>
              <w:t>calendar_create_event</w:t>
            </w:r>
          </w:p>
        </w:tc>
        <w:tc>
          <w:tcPr>
            <w:tcW w:w="2160" w:type="dxa"/>
            <w:shd w:val="clear" w:color="auto" w:fill="F9F9FB"/>
          </w:tcPr>
          <w:p w14:paraId="1D70F787" w14:textId="77777777" w:rsidR="00812D6A" w:rsidRDefault="00000000">
            <w:r>
              <w:rPr>
                <w:rFonts w:ascii="Courier New" w:hAnsi="Courier New"/>
                <w:color w:val="34C759"/>
                <w:sz w:val="18"/>
              </w:rPr>
              <w:t>EventKit / AppleScript</w:t>
            </w:r>
          </w:p>
        </w:tc>
        <w:tc>
          <w:tcPr>
            <w:tcW w:w="4896" w:type="dxa"/>
            <w:shd w:val="clear" w:color="auto" w:fill="F9F9FB"/>
          </w:tcPr>
          <w:p w14:paraId="11D4AACC" w14:textId="77777777" w:rsidR="00812D6A" w:rsidRDefault="00000000">
            <w:r>
              <w:rPr>
                <w:rFonts w:ascii="SF Pro Text" w:hAnsi="SF Pro Text"/>
                <w:color w:val="3C3C43"/>
                <w:sz w:val="19"/>
              </w:rPr>
              <w:t>Create event with title, time, location, notes, invitees</w:t>
            </w:r>
          </w:p>
        </w:tc>
      </w:tr>
      <w:tr w:rsidR="00812D6A" w14:paraId="57EB028B" w14:textId="77777777">
        <w:tc>
          <w:tcPr>
            <w:tcW w:w="2160" w:type="dxa"/>
          </w:tcPr>
          <w:p w14:paraId="3CDCDF71" w14:textId="77777777" w:rsidR="00812D6A" w:rsidRDefault="00000000">
            <w:r>
              <w:rPr>
                <w:rFonts w:ascii="Courier New" w:hAnsi="Courier New"/>
                <w:color w:val="007AFF"/>
                <w:sz w:val="18"/>
              </w:rPr>
              <w:t>calendar_update_event</w:t>
            </w:r>
          </w:p>
        </w:tc>
        <w:tc>
          <w:tcPr>
            <w:tcW w:w="2160" w:type="dxa"/>
          </w:tcPr>
          <w:p w14:paraId="0074C6A6" w14:textId="77777777" w:rsidR="00812D6A" w:rsidRDefault="00000000">
            <w:r>
              <w:rPr>
                <w:rFonts w:ascii="Courier New" w:hAnsi="Courier New"/>
                <w:color w:val="34C759"/>
                <w:sz w:val="18"/>
              </w:rPr>
              <w:t>EventKit / AppleScript</w:t>
            </w:r>
          </w:p>
        </w:tc>
        <w:tc>
          <w:tcPr>
            <w:tcW w:w="4896" w:type="dxa"/>
          </w:tcPr>
          <w:p w14:paraId="1AF5848E" w14:textId="77777777" w:rsidR="00812D6A" w:rsidRDefault="00000000">
            <w:r>
              <w:rPr>
                <w:rFonts w:ascii="SF Pro Text" w:hAnsi="SF Pro Text"/>
                <w:color w:val="3C3C43"/>
                <w:sz w:val="19"/>
              </w:rPr>
              <w:t>Update an existing event</w:t>
            </w:r>
          </w:p>
        </w:tc>
      </w:tr>
      <w:tr w:rsidR="00812D6A" w14:paraId="0413D2B8" w14:textId="77777777">
        <w:tc>
          <w:tcPr>
            <w:tcW w:w="2160" w:type="dxa"/>
            <w:shd w:val="clear" w:color="auto" w:fill="F9F9FB"/>
          </w:tcPr>
          <w:p w14:paraId="6DCD745C" w14:textId="77777777" w:rsidR="00812D6A" w:rsidRDefault="00000000">
            <w:r>
              <w:rPr>
                <w:rFonts w:ascii="Courier New" w:hAnsi="Courier New"/>
                <w:color w:val="007AFF"/>
                <w:sz w:val="18"/>
              </w:rPr>
              <w:lastRenderedPageBreak/>
              <w:t>calendar_delete_event</w:t>
            </w:r>
          </w:p>
        </w:tc>
        <w:tc>
          <w:tcPr>
            <w:tcW w:w="2160" w:type="dxa"/>
            <w:shd w:val="clear" w:color="auto" w:fill="F9F9FB"/>
          </w:tcPr>
          <w:p w14:paraId="7DF5D831" w14:textId="77777777" w:rsidR="00812D6A" w:rsidRDefault="00000000">
            <w:r>
              <w:rPr>
                <w:rFonts w:ascii="Courier New" w:hAnsi="Courier New"/>
                <w:color w:val="34C759"/>
                <w:sz w:val="18"/>
              </w:rPr>
              <w:t>EventKit / AppleScript</w:t>
            </w:r>
          </w:p>
        </w:tc>
        <w:tc>
          <w:tcPr>
            <w:tcW w:w="4896" w:type="dxa"/>
            <w:shd w:val="clear" w:color="auto" w:fill="F9F9FB"/>
          </w:tcPr>
          <w:p w14:paraId="5B73C9DC" w14:textId="77777777" w:rsidR="00812D6A" w:rsidRDefault="00000000">
            <w:r>
              <w:rPr>
                <w:rFonts w:ascii="SF Pro Text" w:hAnsi="SF Pro Text"/>
                <w:color w:val="3C3C43"/>
                <w:sz w:val="19"/>
              </w:rPr>
              <w:t>Delete an event by ID</w:t>
            </w:r>
          </w:p>
        </w:tc>
      </w:tr>
      <w:tr w:rsidR="00812D6A" w14:paraId="0BE1AAFA" w14:textId="77777777">
        <w:tc>
          <w:tcPr>
            <w:tcW w:w="2160" w:type="dxa"/>
          </w:tcPr>
          <w:p w14:paraId="07878F80" w14:textId="77777777" w:rsidR="00812D6A" w:rsidRDefault="00000000">
            <w:r>
              <w:rPr>
                <w:rFonts w:ascii="Courier New" w:hAnsi="Courier New"/>
                <w:color w:val="007AFF"/>
                <w:sz w:val="18"/>
              </w:rPr>
              <w:t>calendar_find_free_time</w:t>
            </w:r>
          </w:p>
        </w:tc>
        <w:tc>
          <w:tcPr>
            <w:tcW w:w="2160" w:type="dxa"/>
          </w:tcPr>
          <w:p w14:paraId="7698CCE1" w14:textId="77777777" w:rsidR="00812D6A" w:rsidRDefault="00000000">
            <w:r>
              <w:rPr>
                <w:rFonts w:ascii="Courier New" w:hAnsi="Courier New"/>
                <w:color w:val="34C759"/>
                <w:sz w:val="18"/>
              </w:rPr>
              <w:t>EventKit / AppleScript</w:t>
            </w:r>
          </w:p>
        </w:tc>
        <w:tc>
          <w:tcPr>
            <w:tcW w:w="4896" w:type="dxa"/>
          </w:tcPr>
          <w:p w14:paraId="5EF8DA75" w14:textId="77777777" w:rsidR="00812D6A" w:rsidRDefault="00000000">
            <w:r>
              <w:rPr>
                <w:rFonts w:ascii="SF Pro Text" w:hAnsi="SF Pro Text"/>
                <w:color w:val="3C3C43"/>
                <w:sz w:val="19"/>
              </w:rPr>
              <w:t>Find free slots between two datetimes</w:t>
            </w:r>
          </w:p>
        </w:tc>
      </w:tr>
      <w:tr w:rsidR="00812D6A" w14:paraId="5EEEC3D9" w14:textId="77777777">
        <w:tc>
          <w:tcPr>
            <w:tcW w:w="2160" w:type="dxa"/>
            <w:shd w:val="clear" w:color="auto" w:fill="F9F9FB"/>
          </w:tcPr>
          <w:p w14:paraId="6B68DE95" w14:textId="77777777" w:rsidR="00812D6A" w:rsidRDefault="00000000">
            <w:r>
              <w:rPr>
                <w:rFonts w:ascii="Courier New" w:hAnsi="Courier New"/>
                <w:color w:val="007AFF"/>
                <w:sz w:val="18"/>
              </w:rPr>
              <w:t>calendar_list_calendars</w:t>
            </w:r>
          </w:p>
        </w:tc>
        <w:tc>
          <w:tcPr>
            <w:tcW w:w="2160" w:type="dxa"/>
            <w:shd w:val="clear" w:color="auto" w:fill="F9F9FB"/>
          </w:tcPr>
          <w:p w14:paraId="312FE8F3" w14:textId="77777777" w:rsidR="00812D6A" w:rsidRDefault="00000000">
            <w:r>
              <w:rPr>
                <w:rFonts w:ascii="Courier New" w:hAnsi="Courier New"/>
                <w:color w:val="34C759"/>
                <w:sz w:val="18"/>
              </w:rPr>
              <w:t>EventKit / AppleScript</w:t>
            </w:r>
          </w:p>
        </w:tc>
        <w:tc>
          <w:tcPr>
            <w:tcW w:w="4896" w:type="dxa"/>
            <w:shd w:val="clear" w:color="auto" w:fill="F9F9FB"/>
          </w:tcPr>
          <w:p w14:paraId="16087EA2" w14:textId="77777777" w:rsidR="00812D6A" w:rsidRDefault="00000000">
            <w:r>
              <w:rPr>
                <w:rFonts w:ascii="SF Pro Text" w:hAnsi="SF Pro Text"/>
                <w:color w:val="3C3C43"/>
                <w:sz w:val="19"/>
              </w:rPr>
              <w:t>List all calendars</w:t>
            </w:r>
          </w:p>
        </w:tc>
      </w:tr>
    </w:tbl>
    <w:p w14:paraId="08DC421D" w14:textId="77777777" w:rsidR="00812D6A" w:rsidRDefault="00812D6A"/>
    <w:p w14:paraId="04E103B1" w14:textId="77777777" w:rsidR="00812D6A" w:rsidRDefault="00000000">
      <w:pPr>
        <w:spacing w:before="280" w:after="60"/>
      </w:pPr>
      <w:r>
        <w:rPr>
          <w:rFonts w:ascii="SF Pro Display" w:hAnsi="SF Pro Display"/>
          <w:b/>
          <w:color w:val="007AFF"/>
          <w:sz w:val="28"/>
        </w:rPr>
        <w:t>Contacts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77"/>
        <w:gridCol w:w="2104"/>
        <w:gridCol w:w="4581"/>
      </w:tblGrid>
      <w:tr w:rsidR="00812D6A" w14:paraId="61DB57C8" w14:textId="77777777">
        <w:tc>
          <w:tcPr>
            <w:tcW w:w="2160" w:type="dxa"/>
            <w:shd w:val="clear" w:color="auto" w:fill="1C1C1E"/>
          </w:tcPr>
          <w:p w14:paraId="475756C5" w14:textId="77777777" w:rsidR="00812D6A" w:rsidRDefault="00000000">
            <w:r>
              <w:rPr>
                <w:rFonts w:ascii="SF Pro Text" w:hAnsi="SF Pro Text"/>
                <w:b/>
                <w:color w:val="FFFFFF"/>
                <w:sz w:val="20"/>
              </w:rPr>
              <w:t>Tool Name</w:t>
            </w:r>
          </w:p>
        </w:tc>
        <w:tc>
          <w:tcPr>
            <w:tcW w:w="2160" w:type="dxa"/>
            <w:shd w:val="clear" w:color="auto" w:fill="1C1C1E"/>
          </w:tcPr>
          <w:p w14:paraId="7CA8A99E" w14:textId="77777777" w:rsidR="00812D6A" w:rsidRDefault="00000000">
            <w:r>
              <w:rPr>
                <w:rFonts w:ascii="SF Pro Text" w:hAnsi="SF Pro Text"/>
                <w:b/>
                <w:color w:val="FFFFFF"/>
                <w:sz w:val="20"/>
              </w:rPr>
              <w:t>Apple API</w:t>
            </w:r>
          </w:p>
        </w:tc>
        <w:tc>
          <w:tcPr>
            <w:tcW w:w="4896" w:type="dxa"/>
            <w:shd w:val="clear" w:color="auto" w:fill="1C1C1E"/>
          </w:tcPr>
          <w:p w14:paraId="6D7FFB5F" w14:textId="77777777" w:rsidR="00812D6A" w:rsidRDefault="00000000">
            <w:r>
              <w:rPr>
                <w:rFonts w:ascii="SF Pro Text" w:hAnsi="SF Pro Text"/>
                <w:b/>
                <w:color w:val="FFFFFF"/>
                <w:sz w:val="20"/>
              </w:rPr>
              <w:t>Description</w:t>
            </w:r>
          </w:p>
        </w:tc>
      </w:tr>
      <w:tr w:rsidR="00812D6A" w14:paraId="675A6826" w14:textId="77777777">
        <w:tc>
          <w:tcPr>
            <w:tcW w:w="2160" w:type="dxa"/>
            <w:shd w:val="clear" w:color="auto" w:fill="F9F9FB"/>
          </w:tcPr>
          <w:p w14:paraId="36C37FA1" w14:textId="77777777" w:rsidR="00812D6A" w:rsidRDefault="00000000">
            <w:r>
              <w:rPr>
                <w:rFonts w:ascii="Courier New" w:hAnsi="Courier New"/>
                <w:color w:val="007AFF"/>
                <w:sz w:val="18"/>
              </w:rPr>
              <w:t>contacts_search</w:t>
            </w:r>
          </w:p>
        </w:tc>
        <w:tc>
          <w:tcPr>
            <w:tcW w:w="2160" w:type="dxa"/>
            <w:shd w:val="clear" w:color="auto" w:fill="F9F9FB"/>
          </w:tcPr>
          <w:p w14:paraId="05041384" w14:textId="77777777" w:rsidR="00812D6A" w:rsidRDefault="00000000">
            <w:r>
              <w:rPr>
                <w:rFonts w:ascii="Courier New" w:hAnsi="Courier New"/>
                <w:color w:val="34C759"/>
                <w:sz w:val="18"/>
              </w:rPr>
              <w:t>Contacts.app / AppleScript</w:t>
            </w:r>
          </w:p>
        </w:tc>
        <w:tc>
          <w:tcPr>
            <w:tcW w:w="4896" w:type="dxa"/>
            <w:shd w:val="clear" w:color="auto" w:fill="F9F9FB"/>
          </w:tcPr>
          <w:p w14:paraId="086D6222" w14:textId="77777777" w:rsidR="00812D6A" w:rsidRDefault="00000000">
            <w:r>
              <w:rPr>
                <w:rFonts w:ascii="SF Pro Text" w:hAnsi="SF Pro Text"/>
                <w:color w:val="3C3C43"/>
                <w:sz w:val="19"/>
              </w:rPr>
              <w:t>Search contacts by name, email, phone, company</w:t>
            </w:r>
          </w:p>
        </w:tc>
      </w:tr>
      <w:tr w:rsidR="00812D6A" w14:paraId="3213D137" w14:textId="77777777">
        <w:tc>
          <w:tcPr>
            <w:tcW w:w="2160" w:type="dxa"/>
          </w:tcPr>
          <w:p w14:paraId="125A63AE" w14:textId="77777777" w:rsidR="00812D6A" w:rsidRDefault="00000000">
            <w:r>
              <w:rPr>
                <w:rFonts w:ascii="Courier New" w:hAnsi="Courier New"/>
                <w:color w:val="007AFF"/>
                <w:sz w:val="18"/>
              </w:rPr>
              <w:t>contacts_get</w:t>
            </w:r>
          </w:p>
        </w:tc>
        <w:tc>
          <w:tcPr>
            <w:tcW w:w="2160" w:type="dxa"/>
          </w:tcPr>
          <w:p w14:paraId="30AED6F0" w14:textId="77777777" w:rsidR="00812D6A" w:rsidRDefault="00000000">
            <w:r>
              <w:rPr>
                <w:rFonts w:ascii="Courier New" w:hAnsi="Courier New"/>
                <w:color w:val="34C759"/>
                <w:sz w:val="18"/>
              </w:rPr>
              <w:t>Contacts.app / AppleScript</w:t>
            </w:r>
          </w:p>
        </w:tc>
        <w:tc>
          <w:tcPr>
            <w:tcW w:w="4896" w:type="dxa"/>
          </w:tcPr>
          <w:p w14:paraId="3E788F07" w14:textId="77777777" w:rsidR="00812D6A" w:rsidRDefault="00000000">
            <w:r>
              <w:rPr>
                <w:rFonts w:ascii="SF Pro Text" w:hAnsi="SF Pro Text"/>
                <w:color w:val="3C3C43"/>
                <w:sz w:val="19"/>
              </w:rPr>
              <w:t>Get full contact record by ID</w:t>
            </w:r>
          </w:p>
        </w:tc>
      </w:tr>
      <w:tr w:rsidR="00812D6A" w14:paraId="39C38290" w14:textId="77777777">
        <w:tc>
          <w:tcPr>
            <w:tcW w:w="2160" w:type="dxa"/>
            <w:shd w:val="clear" w:color="auto" w:fill="F9F9FB"/>
          </w:tcPr>
          <w:p w14:paraId="3D4E045F" w14:textId="77777777" w:rsidR="00812D6A" w:rsidRDefault="00000000">
            <w:r>
              <w:rPr>
                <w:rFonts w:ascii="Courier New" w:hAnsi="Courier New"/>
                <w:color w:val="007AFF"/>
                <w:sz w:val="18"/>
              </w:rPr>
              <w:t>contacts_create</w:t>
            </w:r>
          </w:p>
        </w:tc>
        <w:tc>
          <w:tcPr>
            <w:tcW w:w="2160" w:type="dxa"/>
            <w:shd w:val="clear" w:color="auto" w:fill="F9F9FB"/>
          </w:tcPr>
          <w:p w14:paraId="750A7EBC" w14:textId="77777777" w:rsidR="00812D6A" w:rsidRDefault="00000000">
            <w:r>
              <w:rPr>
                <w:rFonts w:ascii="Courier New" w:hAnsi="Courier New"/>
                <w:color w:val="34C759"/>
                <w:sz w:val="18"/>
              </w:rPr>
              <w:t>Contacts.app / AppleScript</w:t>
            </w:r>
          </w:p>
        </w:tc>
        <w:tc>
          <w:tcPr>
            <w:tcW w:w="4896" w:type="dxa"/>
            <w:shd w:val="clear" w:color="auto" w:fill="F9F9FB"/>
          </w:tcPr>
          <w:p w14:paraId="2EACE46A" w14:textId="77777777" w:rsidR="00812D6A" w:rsidRDefault="00000000">
            <w:r>
              <w:rPr>
                <w:rFonts w:ascii="SF Pro Text" w:hAnsi="SF Pro Text"/>
                <w:color w:val="3C3C43"/>
                <w:sz w:val="19"/>
              </w:rPr>
              <w:t>Create a new contact</w:t>
            </w:r>
          </w:p>
        </w:tc>
      </w:tr>
      <w:tr w:rsidR="00812D6A" w14:paraId="44162A76" w14:textId="77777777">
        <w:tc>
          <w:tcPr>
            <w:tcW w:w="2160" w:type="dxa"/>
          </w:tcPr>
          <w:p w14:paraId="1C748FCD" w14:textId="77777777" w:rsidR="00812D6A" w:rsidRDefault="00000000">
            <w:r>
              <w:rPr>
                <w:rFonts w:ascii="Courier New" w:hAnsi="Courier New"/>
                <w:color w:val="007AFF"/>
                <w:sz w:val="18"/>
              </w:rPr>
              <w:t>contacts_update</w:t>
            </w:r>
          </w:p>
        </w:tc>
        <w:tc>
          <w:tcPr>
            <w:tcW w:w="2160" w:type="dxa"/>
          </w:tcPr>
          <w:p w14:paraId="3EBD7BDF" w14:textId="77777777" w:rsidR="00812D6A" w:rsidRDefault="00000000">
            <w:r>
              <w:rPr>
                <w:rFonts w:ascii="Courier New" w:hAnsi="Courier New"/>
                <w:color w:val="34C759"/>
                <w:sz w:val="18"/>
              </w:rPr>
              <w:t>Contacts.app / AppleScript</w:t>
            </w:r>
          </w:p>
        </w:tc>
        <w:tc>
          <w:tcPr>
            <w:tcW w:w="4896" w:type="dxa"/>
          </w:tcPr>
          <w:p w14:paraId="0645F009" w14:textId="77777777" w:rsidR="00812D6A" w:rsidRDefault="00000000">
            <w:r>
              <w:rPr>
                <w:rFonts w:ascii="SF Pro Text" w:hAnsi="SF Pro Text"/>
                <w:color w:val="3C3C43"/>
                <w:sz w:val="19"/>
              </w:rPr>
              <w:t>Update fields on an existing contact</w:t>
            </w:r>
          </w:p>
        </w:tc>
      </w:tr>
      <w:tr w:rsidR="00812D6A" w14:paraId="36FF7999" w14:textId="77777777">
        <w:tc>
          <w:tcPr>
            <w:tcW w:w="2160" w:type="dxa"/>
            <w:shd w:val="clear" w:color="auto" w:fill="F9F9FB"/>
          </w:tcPr>
          <w:p w14:paraId="2167DC9E" w14:textId="77777777" w:rsidR="00812D6A" w:rsidRDefault="00000000">
            <w:r>
              <w:rPr>
                <w:rFonts w:ascii="Courier New" w:hAnsi="Courier New"/>
                <w:color w:val="007AFF"/>
                <w:sz w:val="18"/>
              </w:rPr>
              <w:t>contacts_list_groups</w:t>
            </w:r>
          </w:p>
        </w:tc>
        <w:tc>
          <w:tcPr>
            <w:tcW w:w="2160" w:type="dxa"/>
            <w:shd w:val="clear" w:color="auto" w:fill="F9F9FB"/>
          </w:tcPr>
          <w:p w14:paraId="28875485" w14:textId="77777777" w:rsidR="00812D6A" w:rsidRDefault="00000000">
            <w:r>
              <w:rPr>
                <w:rFonts w:ascii="Courier New" w:hAnsi="Courier New"/>
                <w:color w:val="34C759"/>
                <w:sz w:val="18"/>
              </w:rPr>
              <w:t>Contacts.app / AppleScript</w:t>
            </w:r>
          </w:p>
        </w:tc>
        <w:tc>
          <w:tcPr>
            <w:tcW w:w="4896" w:type="dxa"/>
            <w:shd w:val="clear" w:color="auto" w:fill="F9F9FB"/>
          </w:tcPr>
          <w:p w14:paraId="6AC231DA" w14:textId="77777777" w:rsidR="00812D6A" w:rsidRDefault="00000000">
            <w:r>
              <w:rPr>
                <w:rFonts w:ascii="SF Pro Text" w:hAnsi="SF Pro Text"/>
                <w:color w:val="3C3C43"/>
                <w:sz w:val="19"/>
              </w:rPr>
              <w:t>List contact groups</w:t>
            </w:r>
          </w:p>
        </w:tc>
      </w:tr>
    </w:tbl>
    <w:p w14:paraId="01E8B0A9" w14:textId="77777777" w:rsidR="00812D6A" w:rsidRDefault="00812D6A"/>
    <w:p w14:paraId="56CE0136" w14:textId="77777777" w:rsidR="00812D6A" w:rsidRDefault="00000000">
      <w:pPr>
        <w:spacing w:before="280" w:after="60"/>
      </w:pPr>
      <w:r>
        <w:rPr>
          <w:rFonts w:ascii="SF Pro Display" w:hAnsi="SF Pro Display"/>
          <w:b/>
          <w:color w:val="007AFF"/>
          <w:sz w:val="28"/>
        </w:rPr>
        <w:t>Reminders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61"/>
        <w:gridCol w:w="2133"/>
        <w:gridCol w:w="4768"/>
      </w:tblGrid>
      <w:tr w:rsidR="00812D6A" w14:paraId="6153A91C" w14:textId="77777777">
        <w:tc>
          <w:tcPr>
            <w:tcW w:w="2160" w:type="dxa"/>
            <w:shd w:val="clear" w:color="auto" w:fill="1C1C1E"/>
          </w:tcPr>
          <w:p w14:paraId="381148D7" w14:textId="77777777" w:rsidR="00812D6A" w:rsidRDefault="00000000">
            <w:r>
              <w:rPr>
                <w:rFonts w:ascii="SF Pro Text" w:hAnsi="SF Pro Text"/>
                <w:b/>
                <w:color w:val="FFFFFF"/>
                <w:sz w:val="20"/>
              </w:rPr>
              <w:t>Tool Name</w:t>
            </w:r>
          </w:p>
        </w:tc>
        <w:tc>
          <w:tcPr>
            <w:tcW w:w="2160" w:type="dxa"/>
            <w:shd w:val="clear" w:color="auto" w:fill="1C1C1E"/>
          </w:tcPr>
          <w:p w14:paraId="0A2430E2" w14:textId="77777777" w:rsidR="00812D6A" w:rsidRDefault="00000000">
            <w:r>
              <w:rPr>
                <w:rFonts w:ascii="SF Pro Text" w:hAnsi="SF Pro Text"/>
                <w:b/>
                <w:color w:val="FFFFFF"/>
                <w:sz w:val="20"/>
              </w:rPr>
              <w:t>Apple API</w:t>
            </w:r>
          </w:p>
        </w:tc>
        <w:tc>
          <w:tcPr>
            <w:tcW w:w="4896" w:type="dxa"/>
            <w:shd w:val="clear" w:color="auto" w:fill="1C1C1E"/>
          </w:tcPr>
          <w:p w14:paraId="2973FA3C" w14:textId="77777777" w:rsidR="00812D6A" w:rsidRDefault="00000000">
            <w:r>
              <w:rPr>
                <w:rFonts w:ascii="SF Pro Text" w:hAnsi="SF Pro Text"/>
                <w:b/>
                <w:color w:val="FFFFFF"/>
                <w:sz w:val="20"/>
              </w:rPr>
              <w:t>Description</w:t>
            </w:r>
          </w:p>
        </w:tc>
      </w:tr>
      <w:tr w:rsidR="00812D6A" w14:paraId="5E5C7E30" w14:textId="77777777">
        <w:tc>
          <w:tcPr>
            <w:tcW w:w="2160" w:type="dxa"/>
            <w:shd w:val="clear" w:color="auto" w:fill="F9F9FB"/>
          </w:tcPr>
          <w:p w14:paraId="618B84CA" w14:textId="77777777" w:rsidR="00812D6A" w:rsidRDefault="00000000">
            <w:r>
              <w:rPr>
                <w:rFonts w:ascii="Courier New" w:hAnsi="Courier New"/>
                <w:color w:val="007AFF"/>
                <w:sz w:val="18"/>
              </w:rPr>
              <w:t>reminders_list</w:t>
            </w:r>
          </w:p>
        </w:tc>
        <w:tc>
          <w:tcPr>
            <w:tcW w:w="2160" w:type="dxa"/>
            <w:shd w:val="clear" w:color="auto" w:fill="F9F9FB"/>
          </w:tcPr>
          <w:p w14:paraId="40722F9F" w14:textId="77777777" w:rsidR="00812D6A" w:rsidRDefault="00000000">
            <w:r>
              <w:rPr>
                <w:rFonts w:ascii="Courier New" w:hAnsi="Courier New"/>
                <w:color w:val="34C759"/>
                <w:sz w:val="18"/>
              </w:rPr>
              <w:t>EventKit / AppleScript</w:t>
            </w:r>
          </w:p>
        </w:tc>
        <w:tc>
          <w:tcPr>
            <w:tcW w:w="4896" w:type="dxa"/>
            <w:shd w:val="clear" w:color="auto" w:fill="F9F9FB"/>
          </w:tcPr>
          <w:p w14:paraId="7799B25C" w14:textId="77777777" w:rsidR="00812D6A" w:rsidRDefault="00000000">
            <w:r>
              <w:rPr>
                <w:rFonts w:ascii="SF Pro Text" w:hAnsi="SF Pro Text"/>
                <w:color w:val="3C3C43"/>
                <w:sz w:val="19"/>
              </w:rPr>
              <w:t>List reminders, optionally filtered by list or status</w:t>
            </w:r>
          </w:p>
        </w:tc>
      </w:tr>
      <w:tr w:rsidR="00812D6A" w14:paraId="46EAB35A" w14:textId="77777777">
        <w:tc>
          <w:tcPr>
            <w:tcW w:w="2160" w:type="dxa"/>
          </w:tcPr>
          <w:p w14:paraId="1D61E090" w14:textId="77777777" w:rsidR="00812D6A" w:rsidRDefault="00000000">
            <w:r>
              <w:rPr>
                <w:rFonts w:ascii="Courier New" w:hAnsi="Courier New"/>
                <w:color w:val="007AFF"/>
                <w:sz w:val="18"/>
              </w:rPr>
              <w:t>reminders_create</w:t>
            </w:r>
          </w:p>
        </w:tc>
        <w:tc>
          <w:tcPr>
            <w:tcW w:w="2160" w:type="dxa"/>
          </w:tcPr>
          <w:p w14:paraId="4EF0C815" w14:textId="77777777" w:rsidR="00812D6A" w:rsidRDefault="00000000">
            <w:r>
              <w:rPr>
                <w:rFonts w:ascii="Courier New" w:hAnsi="Courier New"/>
                <w:color w:val="34C759"/>
                <w:sz w:val="18"/>
              </w:rPr>
              <w:t>EventKit / AppleScript</w:t>
            </w:r>
          </w:p>
        </w:tc>
        <w:tc>
          <w:tcPr>
            <w:tcW w:w="4896" w:type="dxa"/>
          </w:tcPr>
          <w:p w14:paraId="0638AA52" w14:textId="77777777" w:rsidR="00812D6A" w:rsidRDefault="00000000">
            <w:r>
              <w:rPr>
                <w:rFonts w:ascii="SF Pro Text" w:hAnsi="SF Pro Text"/>
                <w:color w:val="3C3C43"/>
                <w:sz w:val="19"/>
              </w:rPr>
              <w:t>Create a reminder with due date, notes, priority</w:t>
            </w:r>
          </w:p>
        </w:tc>
      </w:tr>
      <w:tr w:rsidR="00812D6A" w14:paraId="45890D8B" w14:textId="77777777">
        <w:tc>
          <w:tcPr>
            <w:tcW w:w="2160" w:type="dxa"/>
            <w:shd w:val="clear" w:color="auto" w:fill="F9F9FB"/>
          </w:tcPr>
          <w:p w14:paraId="34EF59F0" w14:textId="77777777" w:rsidR="00812D6A" w:rsidRDefault="00000000">
            <w:r>
              <w:rPr>
                <w:rFonts w:ascii="Courier New" w:hAnsi="Courier New"/>
                <w:color w:val="007AFF"/>
                <w:sz w:val="18"/>
              </w:rPr>
              <w:t>reminders_complete</w:t>
            </w:r>
          </w:p>
        </w:tc>
        <w:tc>
          <w:tcPr>
            <w:tcW w:w="2160" w:type="dxa"/>
            <w:shd w:val="clear" w:color="auto" w:fill="F9F9FB"/>
          </w:tcPr>
          <w:p w14:paraId="5D5A28A6" w14:textId="77777777" w:rsidR="00812D6A" w:rsidRDefault="00000000">
            <w:r>
              <w:rPr>
                <w:rFonts w:ascii="Courier New" w:hAnsi="Courier New"/>
                <w:color w:val="34C759"/>
                <w:sz w:val="18"/>
              </w:rPr>
              <w:t>EventKit / AppleScript</w:t>
            </w:r>
          </w:p>
        </w:tc>
        <w:tc>
          <w:tcPr>
            <w:tcW w:w="4896" w:type="dxa"/>
            <w:shd w:val="clear" w:color="auto" w:fill="F9F9FB"/>
          </w:tcPr>
          <w:p w14:paraId="66D647B0" w14:textId="77777777" w:rsidR="00812D6A" w:rsidRDefault="00000000">
            <w:r>
              <w:rPr>
                <w:rFonts w:ascii="SF Pro Text" w:hAnsi="SF Pro Text"/>
                <w:color w:val="3C3C43"/>
                <w:sz w:val="19"/>
              </w:rPr>
              <w:t>Mark a reminder as complete</w:t>
            </w:r>
          </w:p>
        </w:tc>
      </w:tr>
      <w:tr w:rsidR="00812D6A" w14:paraId="31FFB469" w14:textId="77777777">
        <w:tc>
          <w:tcPr>
            <w:tcW w:w="2160" w:type="dxa"/>
          </w:tcPr>
          <w:p w14:paraId="35D968D6" w14:textId="77777777" w:rsidR="00812D6A" w:rsidRDefault="00000000">
            <w:r>
              <w:rPr>
                <w:rFonts w:ascii="Courier New" w:hAnsi="Courier New"/>
                <w:color w:val="007AFF"/>
                <w:sz w:val="18"/>
              </w:rPr>
              <w:t>reminders_delete</w:t>
            </w:r>
          </w:p>
        </w:tc>
        <w:tc>
          <w:tcPr>
            <w:tcW w:w="2160" w:type="dxa"/>
          </w:tcPr>
          <w:p w14:paraId="70979D53" w14:textId="77777777" w:rsidR="00812D6A" w:rsidRDefault="00000000">
            <w:r>
              <w:rPr>
                <w:rFonts w:ascii="Courier New" w:hAnsi="Courier New"/>
                <w:color w:val="34C759"/>
                <w:sz w:val="18"/>
              </w:rPr>
              <w:t>EventKit / AppleScript</w:t>
            </w:r>
          </w:p>
        </w:tc>
        <w:tc>
          <w:tcPr>
            <w:tcW w:w="4896" w:type="dxa"/>
          </w:tcPr>
          <w:p w14:paraId="037B7337" w14:textId="77777777" w:rsidR="00812D6A" w:rsidRDefault="00000000">
            <w:r>
              <w:rPr>
                <w:rFonts w:ascii="SF Pro Text" w:hAnsi="SF Pro Text"/>
                <w:color w:val="3C3C43"/>
                <w:sz w:val="19"/>
              </w:rPr>
              <w:t>Delete a reminder</w:t>
            </w:r>
          </w:p>
        </w:tc>
      </w:tr>
      <w:tr w:rsidR="00812D6A" w14:paraId="30838B4B" w14:textId="77777777">
        <w:tc>
          <w:tcPr>
            <w:tcW w:w="2160" w:type="dxa"/>
            <w:shd w:val="clear" w:color="auto" w:fill="F9F9FB"/>
          </w:tcPr>
          <w:p w14:paraId="39B8F929" w14:textId="77777777" w:rsidR="00812D6A" w:rsidRDefault="00000000">
            <w:r>
              <w:rPr>
                <w:rFonts w:ascii="Courier New" w:hAnsi="Courier New"/>
                <w:color w:val="007AFF"/>
                <w:sz w:val="18"/>
              </w:rPr>
              <w:t>reminders_lists</w:t>
            </w:r>
          </w:p>
        </w:tc>
        <w:tc>
          <w:tcPr>
            <w:tcW w:w="2160" w:type="dxa"/>
            <w:shd w:val="clear" w:color="auto" w:fill="F9F9FB"/>
          </w:tcPr>
          <w:p w14:paraId="083B6BA5" w14:textId="77777777" w:rsidR="00812D6A" w:rsidRDefault="00000000">
            <w:r>
              <w:rPr>
                <w:rFonts w:ascii="Courier New" w:hAnsi="Courier New"/>
                <w:color w:val="34C759"/>
                <w:sz w:val="18"/>
              </w:rPr>
              <w:t>EventKit / AppleScript</w:t>
            </w:r>
          </w:p>
        </w:tc>
        <w:tc>
          <w:tcPr>
            <w:tcW w:w="4896" w:type="dxa"/>
            <w:shd w:val="clear" w:color="auto" w:fill="F9F9FB"/>
          </w:tcPr>
          <w:p w14:paraId="6A9D52EF" w14:textId="77777777" w:rsidR="00812D6A" w:rsidRDefault="00000000">
            <w:r>
              <w:rPr>
                <w:rFonts w:ascii="SF Pro Text" w:hAnsi="SF Pro Text"/>
                <w:color w:val="3C3C43"/>
                <w:sz w:val="19"/>
              </w:rPr>
              <w:t>List all Reminders lists</w:t>
            </w:r>
          </w:p>
        </w:tc>
      </w:tr>
    </w:tbl>
    <w:p w14:paraId="41838860" w14:textId="77777777" w:rsidR="00812D6A" w:rsidRDefault="00812D6A"/>
    <w:p w14:paraId="6E139354" w14:textId="77777777" w:rsidR="00812D6A" w:rsidRDefault="00000000">
      <w:pPr>
        <w:spacing w:before="280" w:after="60"/>
      </w:pPr>
      <w:r>
        <w:rPr>
          <w:rFonts w:ascii="SF Pro Display" w:hAnsi="SF Pro Display"/>
          <w:b/>
          <w:color w:val="007AFF"/>
          <w:sz w:val="28"/>
        </w:rPr>
        <w:t>Notes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43"/>
        <w:gridCol w:w="2136"/>
        <w:gridCol w:w="4783"/>
      </w:tblGrid>
      <w:tr w:rsidR="00812D6A" w14:paraId="7E404920" w14:textId="77777777">
        <w:tc>
          <w:tcPr>
            <w:tcW w:w="2160" w:type="dxa"/>
            <w:shd w:val="clear" w:color="auto" w:fill="1C1C1E"/>
          </w:tcPr>
          <w:p w14:paraId="0007F029" w14:textId="77777777" w:rsidR="00812D6A" w:rsidRDefault="00000000">
            <w:r>
              <w:rPr>
                <w:rFonts w:ascii="SF Pro Text" w:hAnsi="SF Pro Text"/>
                <w:b/>
                <w:color w:val="FFFFFF"/>
                <w:sz w:val="20"/>
              </w:rPr>
              <w:t>Tool Name</w:t>
            </w:r>
          </w:p>
        </w:tc>
        <w:tc>
          <w:tcPr>
            <w:tcW w:w="2160" w:type="dxa"/>
            <w:shd w:val="clear" w:color="auto" w:fill="1C1C1E"/>
          </w:tcPr>
          <w:p w14:paraId="4B9504EC" w14:textId="77777777" w:rsidR="00812D6A" w:rsidRDefault="00000000">
            <w:r>
              <w:rPr>
                <w:rFonts w:ascii="SF Pro Text" w:hAnsi="SF Pro Text"/>
                <w:b/>
                <w:color w:val="FFFFFF"/>
                <w:sz w:val="20"/>
              </w:rPr>
              <w:t>Apple API</w:t>
            </w:r>
          </w:p>
        </w:tc>
        <w:tc>
          <w:tcPr>
            <w:tcW w:w="4896" w:type="dxa"/>
            <w:shd w:val="clear" w:color="auto" w:fill="1C1C1E"/>
          </w:tcPr>
          <w:p w14:paraId="2EEABC23" w14:textId="77777777" w:rsidR="00812D6A" w:rsidRDefault="00000000">
            <w:r>
              <w:rPr>
                <w:rFonts w:ascii="SF Pro Text" w:hAnsi="SF Pro Text"/>
                <w:b/>
                <w:color w:val="FFFFFF"/>
                <w:sz w:val="20"/>
              </w:rPr>
              <w:t>Description</w:t>
            </w:r>
          </w:p>
        </w:tc>
      </w:tr>
      <w:tr w:rsidR="00812D6A" w14:paraId="4A27B694" w14:textId="77777777">
        <w:tc>
          <w:tcPr>
            <w:tcW w:w="2160" w:type="dxa"/>
            <w:shd w:val="clear" w:color="auto" w:fill="F9F9FB"/>
          </w:tcPr>
          <w:p w14:paraId="03425C98" w14:textId="77777777" w:rsidR="00812D6A" w:rsidRDefault="00000000">
            <w:r>
              <w:rPr>
                <w:rFonts w:ascii="Courier New" w:hAnsi="Courier New"/>
                <w:color w:val="007AFF"/>
                <w:sz w:val="18"/>
              </w:rPr>
              <w:t>notes_search</w:t>
            </w:r>
          </w:p>
        </w:tc>
        <w:tc>
          <w:tcPr>
            <w:tcW w:w="2160" w:type="dxa"/>
            <w:shd w:val="clear" w:color="auto" w:fill="F9F9FB"/>
          </w:tcPr>
          <w:p w14:paraId="23E6F263" w14:textId="77777777" w:rsidR="00812D6A" w:rsidRDefault="00000000">
            <w:r>
              <w:rPr>
                <w:rFonts w:ascii="Courier New" w:hAnsi="Courier New"/>
                <w:color w:val="34C759"/>
                <w:sz w:val="18"/>
              </w:rPr>
              <w:t>Notes.app / AppleScript</w:t>
            </w:r>
          </w:p>
        </w:tc>
        <w:tc>
          <w:tcPr>
            <w:tcW w:w="4896" w:type="dxa"/>
            <w:shd w:val="clear" w:color="auto" w:fill="F9F9FB"/>
          </w:tcPr>
          <w:p w14:paraId="6DED7829" w14:textId="77777777" w:rsidR="00812D6A" w:rsidRDefault="00000000">
            <w:r>
              <w:rPr>
                <w:rFonts w:ascii="SF Pro Text" w:hAnsi="SF Pro Text"/>
                <w:color w:val="3C3C43"/>
                <w:sz w:val="19"/>
              </w:rPr>
              <w:t>Full-text search across all notes</w:t>
            </w:r>
          </w:p>
        </w:tc>
      </w:tr>
      <w:tr w:rsidR="00812D6A" w14:paraId="6ED18E14" w14:textId="77777777">
        <w:tc>
          <w:tcPr>
            <w:tcW w:w="2160" w:type="dxa"/>
          </w:tcPr>
          <w:p w14:paraId="70942501" w14:textId="77777777" w:rsidR="00812D6A" w:rsidRDefault="00000000">
            <w:r>
              <w:rPr>
                <w:rFonts w:ascii="Courier New" w:hAnsi="Courier New"/>
                <w:color w:val="007AFF"/>
                <w:sz w:val="18"/>
              </w:rPr>
              <w:t>notes_get</w:t>
            </w:r>
          </w:p>
        </w:tc>
        <w:tc>
          <w:tcPr>
            <w:tcW w:w="2160" w:type="dxa"/>
          </w:tcPr>
          <w:p w14:paraId="7E5C7E03" w14:textId="77777777" w:rsidR="00812D6A" w:rsidRDefault="00000000">
            <w:r>
              <w:rPr>
                <w:rFonts w:ascii="Courier New" w:hAnsi="Courier New"/>
                <w:color w:val="34C759"/>
                <w:sz w:val="18"/>
              </w:rPr>
              <w:t>Notes.app / AppleScript</w:t>
            </w:r>
          </w:p>
        </w:tc>
        <w:tc>
          <w:tcPr>
            <w:tcW w:w="4896" w:type="dxa"/>
          </w:tcPr>
          <w:p w14:paraId="3D5B3373" w14:textId="77777777" w:rsidR="00812D6A" w:rsidRDefault="00000000">
            <w:r>
              <w:rPr>
                <w:rFonts w:ascii="SF Pro Text" w:hAnsi="SF Pro Text"/>
                <w:color w:val="3C3C43"/>
                <w:sz w:val="19"/>
              </w:rPr>
              <w:t>Get note content by title or ID</w:t>
            </w:r>
          </w:p>
        </w:tc>
      </w:tr>
      <w:tr w:rsidR="00812D6A" w14:paraId="1C58680E" w14:textId="77777777">
        <w:tc>
          <w:tcPr>
            <w:tcW w:w="2160" w:type="dxa"/>
            <w:shd w:val="clear" w:color="auto" w:fill="F9F9FB"/>
          </w:tcPr>
          <w:p w14:paraId="78448428" w14:textId="77777777" w:rsidR="00812D6A" w:rsidRDefault="00000000">
            <w:r>
              <w:rPr>
                <w:rFonts w:ascii="Courier New" w:hAnsi="Courier New"/>
                <w:color w:val="007AFF"/>
                <w:sz w:val="18"/>
              </w:rPr>
              <w:t>notes_create</w:t>
            </w:r>
          </w:p>
        </w:tc>
        <w:tc>
          <w:tcPr>
            <w:tcW w:w="2160" w:type="dxa"/>
            <w:shd w:val="clear" w:color="auto" w:fill="F9F9FB"/>
          </w:tcPr>
          <w:p w14:paraId="778EEC23" w14:textId="77777777" w:rsidR="00812D6A" w:rsidRDefault="00000000">
            <w:r>
              <w:rPr>
                <w:rFonts w:ascii="Courier New" w:hAnsi="Courier New"/>
                <w:color w:val="34C759"/>
                <w:sz w:val="18"/>
              </w:rPr>
              <w:t>Notes.app / AppleScript</w:t>
            </w:r>
          </w:p>
        </w:tc>
        <w:tc>
          <w:tcPr>
            <w:tcW w:w="4896" w:type="dxa"/>
            <w:shd w:val="clear" w:color="auto" w:fill="F9F9FB"/>
          </w:tcPr>
          <w:p w14:paraId="4105F36D" w14:textId="77777777" w:rsidR="00812D6A" w:rsidRDefault="00000000">
            <w:r>
              <w:rPr>
                <w:rFonts w:ascii="SF Pro Text" w:hAnsi="SF Pro Text"/>
                <w:color w:val="3C3C43"/>
                <w:sz w:val="19"/>
              </w:rPr>
              <w:t>Create a new note in a specified folder</w:t>
            </w:r>
          </w:p>
        </w:tc>
      </w:tr>
      <w:tr w:rsidR="00812D6A" w14:paraId="69928949" w14:textId="77777777">
        <w:tc>
          <w:tcPr>
            <w:tcW w:w="2160" w:type="dxa"/>
          </w:tcPr>
          <w:p w14:paraId="069C9132" w14:textId="77777777" w:rsidR="00812D6A" w:rsidRDefault="00000000">
            <w:r>
              <w:rPr>
                <w:rFonts w:ascii="Courier New" w:hAnsi="Courier New"/>
                <w:color w:val="007AFF"/>
                <w:sz w:val="18"/>
              </w:rPr>
              <w:t>notes_update</w:t>
            </w:r>
          </w:p>
        </w:tc>
        <w:tc>
          <w:tcPr>
            <w:tcW w:w="2160" w:type="dxa"/>
          </w:tcPr>
          <w:p w14:paraId="3F7ACFCE" w14:textId="77777777" w:rsidR="00812D6A" w:rsidRDefault="00000000">
            <w:r>
              <w:rPr>
                <w:rFonts w:ascii="Courier New" w:hAnsi="Courier New"/>
                <w:color w:val="34C759"/>
                <w:sz w:val="18"/>
              </w:rPr>
              <w:t>Notes.app / AppleScript</w:t>
            </w:r>
          </w:p>
        </w:tc>
        <w:tc>
          <w:tcPr>
            <w:tcW w:w="4896" w:type="dxa"/>
          </w:tcPr>
          <w:p w14:paraId="6582E4DB" w14:textId="77777777" w:rsidR="00812D6A" w:rsidRDefault="00000000">
            <w:r>
              <w:rPr>
                <w:rFonts w:ascii="SF Pro Text" w:hAnsi="SF Pro Text"/>
                <w:color w:val="3C3C43"/>
                <w:sz w:val="19"/>
              </w:rPr>
              <w:t>Append or replace note content</w:t>
            </w:r>
          </w:p>
        </w:tc>
      </w:tr>
      <w:tr w:rsidR="00812D6A" w14:paraId="5CDF67AD" w14:textId="77777777">
        <w:tc>
          <w:tcPr>
            <w:tcW w:w="2160" w:type="dxa"/>
            <w:shd w:val="clear" w:color="auto" w:fill="F9F9FB"/>
          </w:tcPr>
          <w:p w14:paraId="35A9ACA8" w14:textId="77777777" w:rsidR="00812D6A" w:rsidRDefault="00000000">
            <w:r>
              <w:rPr>
                <w:rFonts w:ascii="Courier New" w:hAnsi="Courier New"/>
                <w:color w:val="007AFF"/>
                <w:sz w:val="18"/>
              </w:rPr>
              <w:t>notes_delete</w:t>
            </w:r>
          </w:p>
        </w:tc>
        <w:tc>
          <w:tcPr>
            <w:tcW w:w="2160" w:type="dxa"/>
            <w:shd w:val="clear" w:color="auto" w:fill="F9F9FB"/>
          </w:tcPr>
          <w:p w14:paraId="49517B87" w14:textId="77777777" w:rsidR="00812D6A" w:rsidRDefault="00000000">
            <w:r>
              <w:rPr>
                <w:rFonts w:ascii="Courier New" w:hAnsi="Courier New"/>
                <w:color w:val="34C759"/>
                <w:sz w:val="18"/>
              </w:rPr>
              <w:t>Notes.app / AppleScript</w:t>
            </w:r>
          </w:p>
        </w:tc>
        <w:tc>
          <w:tcPr>
            <w:tcW w:w="4896" w:type="dxa"/>
            <w:shd w:val="clear" w:color="auto" w:fill="F9F9FB"/>
          </w:tcPr>
          <w:p w14:paraId="55FCC35B" w14:textId="77777777" w:rsidR="00812D6A" w:rsidRDefault="00000000">
            <w:r>
              <w:rPr>
                <w:rFonts w:ascii="SF Pro Text" w:hAnsi="SF Pro Text"/>
                <w:color w:val="3C3C43"/>
                <w:sz w:val="19"/>
              </w:rPr>
              <w:t>Delete a note</w:t>
            </w:r>
          </w:p>
        </w:tc>
      </w:tr>
      <w:tr w:rsidR="00812D6A" w14:paraId="23077C6D" w14:textId="77777777">
        <w:tc>
          <w:tcPr>
            <w:tcW w:w="2160" w:type="dxa"/>
          </w:tcPr>
          <w:p w14:paraId="01994E17" w14:textId="77777777" w:rsidR="00812D6A" w:rsidRDefault="00000000">
            <w:r>
              <w:rPr>
                <w:rFonts w:ascii="Courier New" w:hAnsi="Courier New"/>
                <w:color w:val="007AFF"/>
                <w:sz w:val="18"/>
              </w:rPr>
              <w:t>notes_folders</w:t>
            </w:r>
          </w:p>
        </w:tc>
        <w:tc>
          <w:tcPr>
            <w:tcW w:w="2160" w:type="dxa"/>
          </w:tcPr>
          <w:p w14:paraId="71556D98" w14:textId="77777777" w:rsidR="00812D6A" w:rsidRDefault="00000000">
            <w:r>
              <w:rPr>
                <w:rFonts w:ascii="Courier New" w:hAnsi="Courier New"/>
                <w:color w:val="34C759"/>
                <w:sz w:val="18"/>
              </w:rPr>
              <w:t>Notes.app / AppleScript</w:t>
            </w:r>
          </w:p>
        </w:tc>
        <w:tc>
          <w:tcPr>
            <w:tcW w:w="4896" w:type="dxa"/>
          </w:tcPr>
          <w:p w14:paraId="755A449F" w14:textId="77777777" w:rsidR="00812D6A" w:rsidRDefault="00000000">
            <w:r>
              <w:rPr>
                <w:rFonts w:ascii="SF Pro Text" w:hAnsi="SF Pro Text"/>
                <w:color w:val="3C3C43"/>
                <w:sz w:val="19"/>
              </w:rPr>
              <w:t>List all note folders</w:t>
            </w:r>
          </w:p>
        </w:tc>
      </w:tr>
    </w:tbl>
    <w:p w14:paraId="713D3464" w14:textId="77777777" w:rsidR="00812D6A" w:rsidRDefault="00812D6A"/>
    <w:p w14:paraId="540FD584" w14:textId="77777777" w:rsidR="00812D6A" w:rsidRDefault="00000000">
      <w:pPr>
        <w:spacing w:before="280" w:after="60"/>
      </w:pPr>
      <w:r>
        <w:rPr>
          <w:rFonts w:ascii="SF Pro Display" w:hAnsi="SF Pro Display"/>
          <w:b/>
          <w:color w:val="007AFF"/>
          <w:sz w:val="28"/>
        </w:rPr>
        <w:t>Messages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49"/>
        <w:gridCol w:w="2138"/>
        <w:gridCol w:w="4775"/>
      </w:tblGrid>
      <w:tr w:rsidR="00812D6A" w14:paraId="6B45AA7C" w14:textId="77777777">
        <w:tc>
          <w:tcPr>
            <w:tcW w:w="2160" w:type="dxa"/>
            <w:shd w:val="clear" w:color="auto" w:fill="1C1C1E"/>
          </w:tcPr>
          <w:p w14:paraId="7E7F0616" w14:textId="77777777" w:rsidR="00812D6A" w:rsidRDefault="00000000">
            <w:r>
              <w:rPr>
                <w:rFonts w:ascii="SF Pro Text" w:hAnsi="SF Pro Text"/>
                <w:b/>
                <w:color w:val="FFFFFF"/>
                <w:sz w:val="20"/>
              </w:rPr>
              <w:lastRenderedPageBreak/>
              <w:t>Tool Name</w:t>
            </w:r>
          </w:p>
        </w:tc>
        <w:tc>
          <w:tcPr>
            <w:tcW w:w="2160" w:type="dxa"/>
            <w:shd w:val="clear" w:color="auto" w:fill="1C1C1E"/>
          </w:tcPr>
          <w:p w14:paraId="6A1971BA" w14:textId="77777777" w:rsidR="00812D6A" w:rsidRDefault="00000000">
            <w:r>
              <w:rPr>
                <w:rFonts w:ascii="SF Pro Text" w:hAnsi="SF Pro Text"/>
                <w:b/>
                <w:color w:val="FFFFFF"/>
                <w:sz w:val="20"/>
              </w:rPr>
              <w:t>Apple API</w:t>
            </w:r>
          </w:p>
        </w:tc>
        <w:tc>
          <w:tcPr>
            <w:tcW w:w="4896" w:type="dxa"/>
            <w:shd w:val="clear" w:color="auto" w:fill="1C1C1E"/>
          </w:tcPr>
          <w:p w14:paraId="6D2CD073" w14:textId="77777777" w:rsidR="00812D6A" w:rsidRDefault="00000000">
            <w:r>
              <w:rPr>
                <w:rFonts w:ascii="SF Pro Text" w:hAnsi="SF Pro Text"/>
                <w:b/>
                <w:color w:val="FFFFFF"/>
                <w:sz w:val="20"/>
              </w:rPr>
              <w:t>Description</w:t>
            </w:r>
          </w:p>
        </w:tc>
      </w:tr>
      <w:tr w:rsidR="00812D6A" w14:paraId="29B02F91" w14:textId="77777777">
        <w:tc>
          <w:tcPr>
            <w:tcW w:w="2160" w:type="dxa"/>
            <w:shd w:val="clear" w:color="auto" w:fill="F9F9FB"/>
          </w:tcPr>
          <w:p w14:paraId="6AAA47A9" w14:textId="77777777" w:rsidR="00812D6A" w:rsidRDefault="00000000">
            <w:r>
              <w:rPr>
                <w:rFonts w:ascii="Courier New" w:hAnsi="Courier New"/>
                <w:color w:val="007AFF"/>
                <w:sz w:val="18"/>
              </w:rPr>
              <w:t>messages_send</w:t>
            </w:r>
          </w:p>
        </w:tc>
        <w:tc>
          <w:tcPr>
            <w:tcW w:w="2160" w:type="dxa"/>
            <w:shd w:val="clear" w:color="auto" w:fill="F9F9FB"/>
          </w:tcPr>
          <w:p w14:paraId="218C1EE6" w14:textId="77777777" w:rsidR="00812D6A" w:rsidRDefault="00000000">
            <w:r>
              <w:rPr>
                <w:rFonts w:ascii="Courier New" w:hAnsi="Courier New"/>
                <w:color w:val="34C759"/>
                <w:sz w:val="18"/>
              </w:rPr>
              <w:t>Messages.app / AppleScript</w:t>
            </w:r>
          </w:p>
        </w:tc>
        <w:tc>
          <w:tcPr>
            <w:tcW w:w="4896" w:type="dxa"/>
            <w:shd w:val="clear" w:color="auto" w:fill="F9F9FB"/>
          </w:tcPr>
          <w:p w14:paraId="178A24BD" w14:textId="77777777" w:rsidR="00812D6A" w:rsidRDefault="00000000">
            <w:r>
              <w:rPr>
                <w:rFonts w:ascii="SF Pro Text" w:hAnsi="SF Pro Text"/>
                <w:color w:val="3C3C43"/>
                <w:sz w:val="19"/>
              </w:rPr>
              <w:t>Send an iMessage or SMS to a contact or number</w:t>
            </w:r>
          </w:p>
        </w:tc>
      </w:tr>
      <w:tr w:rsidR="00812D6A" w14:paraId="092E55CF" w14:textId="77777777">
        <w:tc>
          <w:tcPr>
            <w:tcW w:w="2160" w:type="dxa"/>
          </w:tcPr>
          <w:p w14:paraId="671D9D66" w14:textId="77777777" w:rsidR="00812D6A" w:rsidRDefault="00000000">
            <w:r>
              <w:rPr>
                <w:rFonts w:ascii="Courier New" w:hAnsi="Courier New"/>
                <w:color w:val="007AFF"/>
                <w:sz w:val="18"/>
              </w:rPr>
              <w:t>messages_search</w:t>
            </w:r>
          </w:p>
        </w:tc>
        <w:tc>
          <w:tcPr>
            <w:tcW w:w="2160" w:type="dxa"/>
          </w:tcPr>
          <w:p w14:paraId="762C3615" w14:textId="77777777" w:rsidR="00812D6A" w:rsidRDefault="00000000">
            <w:r>
              <w:rPr>
                <w:rFonts w:ascii="Courier New" w:hAnsi="Courier New"/>
                <w:color w:val="34C759"/>
                <w:sz w:val="18"/>
              </w:rPr>
              <w:t>Messages.app / AppleScript</w:t>
            </w:r>
          </w:p>
        </w:tc>
        <w:tc>
          <w:tcPr>
            <w:tcW w:w="4896" w:type="dxa"/>
          </w:tcPr>
          <w:p w14:paraId="1923B047" w14:textId="77777777" w:rsidR="00812D6A" w:rsidRDefault="00000000">
            <w:r>
              <w:rPr>
                <w:rFonts w:ascii="SF Pro Text" w:hAnsi="SF Pro Text"/>
                <w:color w:val="3C3C43"/>
                <w:sz w:val="19"/>
              </w:rPr>
              <w:t>Search message history by contact or keyword</w:t>
            </w:r>
          </w:p>
        </w:tc>
      </w:tr>
    </w:tbl>
    <w:p w14:paraId="519E9AA6" w14:textId="77777777" w:rsidR="00812D6A" w:rsidRDefault="00812D6A"/>
    <w:p w14:paraId="4C9FB1D6" w14:textId="77777777" w:rsidR="00812D6A" w:rsidRDefault="00000000">
      <w:pPr>
        <w:spacing w:before="280" w:after="60"/>
      </w:pPr>
      <w:r>
        <w:rPr>
          <w:rFonts w:ascii="SF Pro Display" w:hAnsi="SF Pro Display"/>
          <w:b/>
          <w:color w:val="007AFF"/>
          <w:sz w:val="28"/>
        </w:rPr>
        <w:t>iCloud Drive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42"/>
        <w:gridCol w:w="2142"/>
        <w:gridCol w:w="4778"/>
      </w:tblGrid>
      <w:tr w:rsidR="00812D6A" w14:paraId="73D2ABF2" w14:textId="77777777">
        <w:tc>
          <w:tcPr>
            <w:tcW w:w="2160" w:type="dxa"/>
            <w:shd w:val="clear" w:color="auto" w:fill="1C1C1E"/>
          </w:tcPr>
          <w:p w14:paraId="25764F49" w14:textId="77777777" w:rsidR="00812D6A" w:rsidRDefault="00000000">
            <w:r>
              <w:rPr>
                <w:rFonts w:ascii="SF Pro Text" w:hAnsi="SF Pro Text"/>
                <w:b/>
                <w:color w:val="FFFFFF"/>
                <w:sz w:val="20"/>
              </w:rPr>
              <w:t>Tool Name</w:t>
            </w:r>
          </w:p>
        </w:tc>
        <w:tc>
          <w:tcPr>
            <w:tcW w:w="2160" w:type="dxa"/>
            <w:shd w:val="clear" w:color="auto" w:fill="1C1C1E"/>
          </w:tcPr>
          <w:p w14:paraId="46CC769D" w14:textId="77777777" w:rsidR="00812D6A" w:rsidRDefault="00000000">
            <w:r>
              <w:rPr>
                <w:rFonts w:ascii="SF Pro Text" w:hAnsi="SF Pro Text"/>
                <w:b/>
                <w:color w:val="FFFFFF"/>
                <w:sz w:val="20"/>
              </w:rPr>
              <w:t>Apple API</w:t>
            </w:r>
          </w:p>
        </w:tc>
        <w:tc>
          <w:tcPr>
            <w:tcW w:w="4896" w:type="dxa"/>
            <w:shd w:val="clear" w:color="auto" w:fill="1C1C1E"/>
          </w:tcPr>
          <w:p w14:paraId="2CEF4FBC" w14:textId="77777777" w:rsidR="00812D6A" w:rsidRDefault="00000000">
            <w:r>
              <w:rPr>
                <w:rFonts w:ascii="SF Pro Text" w:hAnsi="SF Pro Text"/>
                <w:b/>
                <w:color w:val="FFFFFF"/>
                <w:sz w:val="20"/>
              </w:rPr>
              <w:t>Description</w:t>
            </w:r>
          </w:p>
        </w:tc>
      </w:tr>
      <w:tr w:rsidR="00812D6A" w14:paraId="67295833" w14:textId="77777777">
        <w:tc>
          <w:tcPr>
            <w:tcW w:w="2160" w:type="dxa"/>
            <w:shd w:val="clear" w:color="auto" w:fill="F9F9FB"/>
          </w:tcPr>
          <w:p w14:paraId="741B5C25" w14:textId="77777777" w:rsidR="00812D6A" w:rsidRDefault="00000000">
            <w:r>
              <w:rPr>
                <w:rFonts w:ascii="Courier New" w:hAnsi="Courier New"/>
                <w:color w:val="007AFF"/>
                <w:sz w:val="18"/>
              </w:rPr>
              <w:t>icloud_list</w:t>
            </w:r>
          </w:p>
        </w:tc>
        <w:tc>
          <w:tcPr>
            <w:tcW w:w="2160" w:type="dxa"/>
            <w:shd w:val="clear" w:color="auto" w:fill="F9F9FB"/>
          </w:tcPr>
          <w:p w14:paraId="58AAF399" w14:textId="77777777" w:rsidR="00812D6A" w:rsidRDefault="00000000">
            <w:r>
              <w:rPr>
                <w:rFonts w:ascii="Courier New" w:hAnsi="Courier New"/>
                <w:color w:val="34C759"/>
                <w:sz w:val="18"/>
              </w:rPr>
              <w:t>NSFileManager / Python</w:t>
            </w:r>
          </w:p>
        </w:tc>
        <w:tc>
          <w:tcPr>
            <w:tcW w:w="4896" w:type="dxa"/>
            <w:shd w:val="clear" w:color="auto" w:fill="F9F9FB"/>
          </w:tcPr>
          <w:p w14:paraId="31500DAC" w14:textId="77777777" w:rsidR="00812D6A" w:rsidRDefault="00000000">
            <w:r>
              <w:rPr>
                <w:rFonts w:ascii="SF Pro Text" w:hAnsi="SF Pro Text"/>
                <w:color w:val="3C3C43"/>
                <w:sz w:val="19"/>
              </w:rPr>
              <w:t>List files and folders in iCloud Drive</w:t>
            </w:r>
          </w:p>
        </w:tc>
      </w:tr>
      <w:tr w:rsidR="00812D6A" w14:paraId="347A01ED" w14:textId="77777777">
        <w:tc>
          <w:tcPr>
            <w:tcW w:w="2160" w:type="dxa"/>
          </w:tcPr>
          <w:p w14:paraId="382978C4" w14:textId="77777777" w:rsidR="00812D6A" w:rsidRDefault="00000000">
            <w:r>
              <w:rPr>
                <w:rFonts w:ascii="Courier New" w:hAnsi="Courier New"/>
                <w:color w:val="007AFF"/>
                <w:sz w:val="18"/>
              </w:rPr>
              <w:t>icloud_read</w:t>
            </w:r>
          </w:p>
        </w:tc>
        <w:tc>
          <w:tcPr>
            <w:tcW w:w="2160" w:type="dxa"/>
          </w:tcPr>
          <w:p w14:paraId="2A0AC1AF" w14:textId="77777777" w:rsidR="00812D6A" w:rsidRDefault="00000000">
            <w:r>
              <w:rPr>
                <w:rFonts w:ascii="Courier New" w:hAnsi="Courier New"/>
                <w:color w:val="34C759"/>
                <w:sz w:val="18"/>
              </w:rPr>
              <w:t>NSFileManager / Python</w:t>
            </w:r>
          </w:p>
        </w:tc>
        <w:tc>
          <w:tcPr>
            <w:tcW w:w="4896" w:type="dxa"/>
          </w:tcPr>
          <w:p w14:paraId="79B51F2D" w14:textId="77777777" w:rsidR="00812D6A" w:rsidRDefault="00000000">
            <w:r>
              <w:rPr>
                <w:rFonts w:ascii="SF Pro Text" w:hAnsi="SF Pro Text"/>
                <w:color w:val="3C3C43"/>
                <w:sz w:val="19"/>
              </w:rPr>
              <w:t>Read a text or structured file</w:t>
            </w:r>
          </w:p>
        </w:tc>
      </w:tr>
      <w:tr w:rsidR="00812D6A" w14:paraId="5FD382A8" w14:textId="77777777">
        <w:tc>
          <w:tcPr>
            <w:tcW w:w="2160" w:type="dxa"/>
            <w:shd w:val="clear" w:color="auto" w:fill="F9F9FB"/>
          </w:tcPr>
          <w:p w14:paraId="47A8AF3F" w14:textId="77777777" w:rsidR="00812D6A" w:rsidRDefault="00000000">
            <w:r>
              <w:rPr>
                <w:rFonts w:ascii="Courier New" w:hAnsi="Courier New"/>
                <w:color w:val="007AFF"/>
                <w:sz w:val="18"/>
              </w:rPr>
              <w:t>icloud_write</w:t>
            </w:r>
          </w:p>
        </w:tc>
        <w:tc>
          <w:tcPr>
            <w:tcW w:w="2160" w:type="dxa"/>
            <w:shd w:val="clear" w:color="auto" w:fill="F9F9FB"/>
          </w:tcPr>
          <w:p w14:paraId="2D57EF09" w14:textId="77777777" w:rsidR="00812D6A" w:rsidRDefault="00000000">
            <w:r>
              <w:rPr>
                <w:rFonts w:ascii="Courier New" w:hAnsi="Courier New"/>
                <w:color w:val="34C759"/>
                <w:sz w:val="18"/>
              </w:rPr>
              <w:t>NSFileManager / Python</w:t>
            </w:r>
          </w:p>
        </w:tc>
        <w:tc>
          <w:tcPr>
            <w:tcW w:w="4896" w:type="dxa"/>
            <w:shd w:val="clear" w:color="auto" w:fill="F9F9FB"/>
          </w:tcPr>
          <w:p w14:paraId="2179FC5F" w14:textId="77777777" w:rsidR="00812D6A" w:rsidRDefault="00000000">
            <w:r>
              <w:rPr>
                <w:rFonts w:ascii="SF Pro Text" w:hAnsi="SF Pro Text"/>
                <w:color w:val="3C3C43"/>
                <w:sz w:val="19"/>
              </w:rPr>
              <w:t>Write or update a file</w:t>
            </w:r>
          </w:p>
        </w:tc>
      </w:tr>
      <w:tr w:rsidR="00812D6A" w14:paraId="76EA3329" w14:textId="77777777">
        <w:tc>
          <w:tcPr>
            <w:tcW w:w="2160" w:type="dxa"/>
          </w:tcPr>
          <w:p w14:paraId="50483F12" w14:textId="77777777" w:rsidR="00812D6A" w:rsidRDefault="00000000">
            <w:r>
              <w:rPr>
                <w:rFonts w:ascii="Courier New" w:hAnsi="Courier New"/>
                <w:color w:val="007AFF"/>
                <w:sz w:val="18"/>
              </w:rPr>
              <w:t>icloud_move</w:t>
            </w:r>
          </w:p>
        </w:tc>
        <w:tc>
          <w:tcPr>
            <w:tcW w:w="2160" w:type="dxa"/>
          </w:tcPr>
          <w:p w14:paraId="7EA87FC9" w14:textId="77777777" w:rsidR="00812D6A" w:rsidRDefault="00000000">
            <w:r>
              <w:rPr>
                <w:rFonts w:ascii="Courier New" w:hAnsi="Courier New"/>
                <w:color w:val="34C759"/>
                <w:sz w:val="18"/>
              </w:rPr>
              <w:t>NSFileManager / Python</w:t>
            </w:r>
          </w:p>
        </w:tc>
        <w:tc>
          <w:tcPr>
            <w:tcW w:w="4896" w:type="dxa"/>
          </w:tcPr>
          <w:p w14:paraId="213B3197" w14:textId="77777777" w:rsidR="00812D6A" w:rsidRDefault="00000000">
            <w:r>
              <w:rPr>
                <w:rFonts w:ascii="SF Pro Text" w:hAnsi="SF Pro Text"/>
                <w:color w:val="3C3C43"/>
                <w:sz w:val="19"/>
              </w:rPr>
              <w:t>Move or rename a file</w:t>
            </w:r>
          </w:p>
        </w:tc>
      </w:tr>
      <w:tr w:rsidR="00812D6A" w14:paraId="5F8AF1E9" w14:textId="77777777">
        <w:tc>
          <w:tcPr>
            <w:tcW w:w="2160" w:type="dxa"/>
            <w:shd w:val="clear" w:color="auto" w:fill="F9F9FB"/>
          </w:tcPr>
          <w:p w14:paraId="11B9ACC6" w14:textId="77777777" w:rsidR="00812D6A" w:rsidRDefault="00000000">
            <w:r>
              <w:rPr>
                <w:rFonts w:ascii="Courier New" w:hAnsi="Courier New"/>
                <w:color w:val="007AFF"/>
                <w:sz w:val="18"/>
              </w:rPr>
              <w:t>icloud_delete</w:t>
            </w:r>
          </w:p>
        </w:tc>
        <w:tc>
          <w:tcPr>
            <w:tcW w:w="2160" w:type="dxa"/>
            <w:shd w:val="clear" w:color="auto" w:fill="F9F9FB"/>
          </w:tcPr>
          <w:p w14:paraId="1B25EB98" w14:textId="77777777" w:rsidR="00812D6A" w:rsidRDefault="00000000">
            <w:r>
              <w:rPr>
                <w:rFonts w:ascii="Courier New" w:hAnsi="Courier New"/>
                <w:color w:val="34C759"/>
                <w:sz w:val="18"/>
              </w:rPr>
              <w:t>NSFileManager / Python</w:t>
            </w:r>
          </w:p>
        </w:tc>
        <w:tc>
          <w:tcPr>
            <w:tcW w:w="4896" w:type="dxa"/>
            <w:shd w:val="clear" w:color="auto" w:fill="F9F9FB"/>
          </w:tcPr>
          <w:p w14:paraId="18CBDA85" w14:textId="77777777" w:rsidR="00812D6A" w:rsidRDefault="00000000">
            <w:r>
              <w:rPr>
                <w:rFonts w:ascii="SF Pro Text" w:hAnsi="SF Pro Text"/>
                <w:color w:val="3C3C43"/>
                <w:sz w:val="19"/>
              </w:rPr>
              <w:t>Delete a file (with confirmation)</w:t>
            </w:r>
          </w:p>
        </w:tc>
      </w:tr>
      <w:tr w:rsidR="00812D6A" w14:paraId="4B56F6B6" w14:textId="77777777">
        <w:tc>
          <w:tcPr>
            <w:tcW w:w="2160" w:type="dxa"/>
          </w:tcPr>
          <w:p w14:paraId="706F706D" w14:textId="77777777" w:rsidR="00812D6A" w:rsidRDefault="00000000">
            <w:r>
              <w:rPr>
                <w:rFonts w:ascii="Courier New" w:hAnsi="Courier New"/>
                <w:color w:val="007AFF"/>
                <w:sz w:val="18"/>
              </w:rPr>
              <w:t>icloud_search</w:t>
            </w:r>
          </w:p>
        </w:tc>
        <w:tc>
          <w:tcPr>
            <w:tcW w:w="2160" w:type="dxa"/>
          </w:tcPr>
          <w:p w14:paraId="7E38FE4E" w14:textId="77777777" w:rsidR="00812D6A" w:rsidRDefault="00000000">
            <w:r>
              <w:rPr>
                <w:rFonts w:ascii="Courier New" w:hAnsi="Courier New"/>
                <w:color w:val="34C759"/>
                <w:sz w:val="18"/>
              </w:rPr>
              <w:t>Spotlight / mdfind</w:t>
            </w:r>
          </w:p>
        </w:tc>
        <w:tc>
          <w:tcPr>
            <w:tcW w:w="4896" w:type="dxa"/>
          </w:tcPr>
          <w:p w14:paraId="6B80E826" w14:textId="77777777" w:rsidR="00812D6A" w:rsidRDefault="00000000">
            <w:r>
              <w:rPr>
                <w:rFonts w:ascii="SF Pro Text" w:hAnsi="SF Pro Text"/>
                <w:color w:val="3C3C43"/>
                <w:sz w:val="19"/>
              </w:rPr>
              <w:t>Search iCloud Drive by filename or content</w:t>
            </w:r>
          </w:p>
        </w:tc>
      </w:tr>
    </w:tbl>
    <w:p w14:paraId="62437629" w14:textId="77777777" w:rsidR="00812D6A" w:rsidRDefault="00812D6A">
      <w:pPr>
        <w:pBdr>
          <w:bottom w:val="single" w:sz="4" w:space="1" w:color="D1D1D6"/>
        </w:pBdr>
        <w:spacing w:before="120" w:after="120"/>
      </w:pPr>
    </w:p>
    <w:p w14:paraId="5118FF20" w14:textId="77777777" w:rsidR="00812D6A" w:rsidRDefault="00000000">
      <w:pPr>
        <w:spacing w:before="360" w:after="80"/>
      </w:pPr>
      <w:r>
        <w:rPr>
          <w:rFonts w:ascii="SF Pro Display" w:hAnsi="SF Pro Display"/>
          <w:b/>
          <w:color w:val="1C1C1E"/>
          <w:sz w:val="40"/>
        </w:rPr>
        <w:t>Implementation Phases</w:t>
      </w:r>
    </w:p>
    <w:p w14:paraId="47004E9C" w14:textId="77777777" w:rsidR="00812D6A" w:rsidRDefault="00000000">
      <w:pPr>
        <w:spacing w:after="120"/>
      </w:pPr>
      <w:r>
        <w:rPr>
          <w:rFonts w:ascii="SF Pro Text" w:hAnsi="SF Pro Text"/>
          <w:color w:val="3C3C43"/>
        </w:rPr>
        <w:t>Hand each phase to Claude Code in sequence. Each phase builds directly on the previous.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4"/>
        <w:gridCol w:w="2809"/>
        <w:gridCol w:w="1422"/>
        <w:gridCol w:w="4067"/>
      </w:tblGrid>
      <w:tr w:rsidR="00812D6A" w14:paraId="64C052DA" w14:textId="77777777">
        <w:tc>
          <w:tcPr>
            <w:tcW w:w="720" w:type="dxa"/>
            <w:shd w:val="clear" w:color="auto" w:fill="1C1C1E"/>
          </w:tcPr>
          <w:p w14:paraId="71D4844B" w14:textId="77777777" w:rsidR="00812D6A" w:rsidRDefault="00000000">
            <w:r>
              <w:rPr>
                <w:rFonts w:ascii="SF Pro Text" w:hAnsi="SF Pro Text"/>
                <w:b/>
                <w:color w:val="FFFFFF"/>
                <w:sz w:val="20"/>
              </w:rPr>
              <w:t>Phase</w:t>
            </w:r>
          </w:p>
        </w:tc>
        <w:tc>
          <w:tcPr>
            <w:tcW w:w="2880" w:type="dxa"/>
            <w:shd w:val="clear" w:color="auto" w:fill="1C1C1E"/>
          </w:tcPr>
          <w:p w14:paraId="00E43859" w14:textId="77777777" w:rsidR="00812D6A" w:rsidRDefault="00000000">
            <w:r>
              <w:rPr>
                <w:rFonts w:ascii="SF Pro Text" w:hAnsi="SF Pro Text"/>
                <w:b/>
                <w:color w:val="FFFFFF"/>
                <w:sz w:val="20"/>
              </w:rPr>
              <w:t>Name</w:t>
            </w:r>
          </w:p>
        </w:tc>
        <w:tc>
          <w:tcPr>
            <w:tcW w:w="1440" w:type="dxa"/>
            <w:shd w:val="clear" w:color="auto" w:fill="1C1C1E"/>
          </w:tcPr>
          <w:p w14:paraId="4E524EA0" w14:textId="77777777" w:rsidR="00812D6A" w:rsidRDefault="00000000">
            <w:r>
              <w:rPr>
                <w:rFonts w:ascii="SF Pro Text" w:hAnsi="SF Pro Text"/>
                <w:b/>
                <w:color w:val="FFFFFF"/>
                <w:sz w:val="20"/>
              </w:rPr>
              <w:t>Duration</w:t>
            </w:r>
          </w:p>
        </w:tc>
        <w:tc>
          <w:tcPr>
            <w:tcW w:w="4176" w:type="dxa"/>
            <w:shd w:val="clear" w:color="auto" w:fill="1C1C1E"/>
          </w:tcPr>
          <w:p w14:paraId="469F34FB" w14:textId="77777777" w:rsidR="00812D6A" w:rsidRDefault="00000000">
            <w:r>
              <w:rPr>
                <w:rFonts w:ascii="SF Pro Text" w:hAnsi="SF Pro Text"/>
                <w:b/>
                <w:color w:val="FFFFFF"/>
                <w:sz w:val="20"/>
              </w:rPr>
              <w:t>Key Deliverables</w:t>
            </w:r>
          </w:p>
        </w:tc>
      </w:tr>
      <w:tr w:rsidR="00812D6A" w14:paraId="76D224C1" w14:textId="77777777">
        <w:tc>
          <w:tcPr>
            <w:tcW w:w="720" w:type="dxa"/>
            <w:shd w:val="clear" w:color="auto" w:fill="F2F2F7"/>
          </w:tcPr>
          <w:p w14:paraId="413774F3" w14:textId="77777777" w:rsidR="00812D6A" w:rsidRDefault="00000000">
            <w:pPr>
              <w:jc w:val="center"/>
            </w:pPr>
            <w:r>
              <w:rPr>
                <w:rFonts w:ascii="SF Pro Display" w:hAnsi="SF Pro Display"/>
                <w:b/>
                <w:color w:val="007AFF"/>
              </w:rPr>
              <w:t>1</w:t>
            </w:r>
          </w:p>
        </w:tc>
        <w:tc>
          <w:tcPr>
            <w:tcW w:w="2880" w:type="dxa"/>
          </w:tcPr>
          <w:p w14:paraId="078E5C82" w14:textId="77777777" w:rsidR="00812D6A" w:rsidRDefault="00000000">
            <w:r>
              <w:rPr>
                <w:rFonts w:ascii="SF Pro Text" w:hAnsi="SF Pro Text"/>
                <w:b/>
                <w:color w:val="1C1C1E"/>
                <w:sz w:val="21"/>
              </w:rPr>
              <w:t>Scaffolding &amp; Core Server</w:t>
            </w:r>
          </w:p>
        </w:tc>
        <w:tc>
          <w:tcPr>
            <w:tcW w:w="1440" w:type="dxa"/>
          </w:tcPr>
          <w:p w14:paraId="7B7F8C9D" w14:textId="77777777" w:rsidR="00812D6A" w:rsidRDefault="00000000">
            <w:r>
              <w:rPr>
                <w:rFonts w:ascii="SF Pro Text" w:hAnsi="SF Pro Text"/>
                <w:color w:val="8E8E93"/>
                <w:sz w:val="20"/>
              </w:rPr>
              <w:t>1–2 days</w:t>
            </w:r>
          </w:p>
        </w:tc>
        <w:tc>
          <w:tcPr>
            <w:tcW w:w="4176" w:type="dxa"/>
          </w:tcPr>
          <w:p w14:paraId="67425560" w14:textId="77777777" w:rsidR="00812D6A" w:rsidRDefault="00000000">
            <w:r>
              <w:rPr>
                <w:rFonts w:ascii="SF Pro Text" w:hAnsi="SF Pro Text"/>
                <w:color w:val="3C3C43"/>
                <w:sz w:val="19"/>
              </w:rPr>
              <w:t>• Project structure &amp; pyproject.toml</w:t>
            </w:r>
            <w:r>
              <w:rPr>
                <w:rFonts w:ascii="SF Pro Text" w:hAnsi="SF Pro Text"/>
                <w:color w:val="3C3C43"/>
                <w:sz w:val="19"/>
              </w:rPr>
              <w:br/>
              <w:t>• FastMCP server skeleton</w:t>
            </w:r>
            <w:r>
              <w:rPr>
                <w:rFonts w:ascii="SF Pro Text" w:hAnsi="SF Pro Text"/>
                <w:color w:val="3C3C43"/>
                <w:sz w:val="19"/>
              </w:rPr>
              <w:br/>
              <w:t>• AppleScript bridge utility</w:t>
            </w:r>
            <w:r>
              <w:rPr>
                <w:rFonts w:ascii="SF Pro Text" w:hAnsi="SF Pro Text"/>
                <w:color w:val="3C3C43"/>
                <w:sz w:val="19"/>
              </w:rPr>
              <w:br/>
              <w:t>• Permissions check on startup</w:t>
            </w:r>
            <w:r>
              <w:rPr>
                <w:rFonts w:ascii="SF Pro Text" w:hAnsi="SF Pro Text"/>
                <w:color w:val="3C3C43"/>
                <w:sz w:val="19"/>
              </w:rPr>
              <w:br/>
              <w:t>• stdio + HTTP/SSE transport</w:t>
            </w:r>
            <w:r>
              <w:rPr>
                <w:rFonts w:ascii="SF Pro Text" w:hAnsi="SF Pro Text"/>
                <w:color w:val="3C3C43"/>
                <w:sz w:val="19"/>
              </w:rPr>
              <w:br/>
            </w:r>
          </w:p>
        </w:tc>
      </w:tr>
      <w:tr w:rsidR="00812D6A" w14:paraId="58EBB663" w14:textId="77777777">
        <w:tc>
          <w:tcPr>
            <w:tcW w:w="720" w:type="dxa"/>
            <w:shd w:val="clear" w:color="auto" w:fill="F2F2F7"/>
          </w:tcPr>
          <w:p w14:paraId="76D8FAFE" w14:textId="77777777" w:rsidR="00812D6A" w:rsidRDefault="00000000">
            <w:pPr>
              <w:jc w:val="center"/>
            </w:pPr>
            <w:r>
              <w:rPr>
                <w:rFonts w:ascii="SF Pro Display" w:hAnsi="SF Pro Display"/>
                <w:b/>
                <w:color w:val="007AFF"/>
              </w:rPr>
              <w:t>2</w:t>
            </w:r>
          </w:p>
        </w:tc>
        <w:tc>
          <w:tcPr>
            <w:tcW w:w="2880" w:type="dxa"/>
          </w:tcPr>
          <w:p w14:paraId="7D21DE47" w14:textId="77777777" w:rsidR="00812D6A" w:rsidRDefault="00000000">
            <w:r>
              <w:rPr>
                <w:rFonts w:ascii="SF Pro Text" w:hAnsi="SF Pro Text"/>
                <w:b/>
                <w:color w:val="1C1C1E"/>
                <w:sz w:val="21"/>
              </w:rPr>
              <w:t>Mail Integration</w:t>
            </w:r>
          </w:p>
        </w:tc>
        <w:tc>
          <w:tcPr>
            <w:tcW w:w="1440" w:type="dxa"/>
          </w:tcPr>
          <w:p w14:paraId="17593B50" w14:textId="77777777" w:rsidR="00812D6A" w:rsidRDefault="00000000">
            <w:r>
              <w:rPr>
                <w:rFonts w:ascii="SF Pro Text" w:hAnsi="SF Pro Text"/>
                <w:color w:val="8E8E93"/>
                <w:sz w:val="20"/>
              </w:rPr>
              <w:t>2–3 days</w:t>
            </w:r>
          </w:p>
        </w:tc>
        <w:tc>
          <w:tcPr>
            <w:tcW w:w="4176" w:type="dxa"/>
          </w:tcPr>
          <w:p w14:paraId="554526BB" w14:textId="77777777" w:rsidR="00812D6A" w:rsidRDefault="00000000">
            <w:r>
              <w:rPr>
                <w:rFonts w:ascii="SF Pro Text" w:hAnsi="SF Pro Text"/>
                <w:color w:val="3C3C43"/>
                <w:sz w:val="19"/>
              </w:rPr>
              <w:t>• search, get_thread, send tools</w:t>
            </w:r>
            <w:r>
              <w:rPr>
                <w:rFonts w:ascii="SF Pro Text" w:hAnsi="SF Pro Text"/>
                <w:color w:val="3C3C43"/>
                <w:sz w:val="19"/>
              </w:rPr>
              <w:br/>
              <w:t>• create_draft, move, flag tools</w:t>
            </w:r>
            <w:r>
              <w:rPr>
                <w:rFonts w:ascii="SF Pro Text" w:hAnsi="SF Pro Text"/>
                <w:color w:val="3C3C43"/>
                <w:sz w:val="19"/>
              </w:rPr>
              <w:br/>
              <w:t>• Attachment handling</w:t>
            </w:r>
            <w:r>
              <w:rPr>
                <w:rFonts w:ascii="SF Pro Text" w:hAnsi="SF Pro Text"/>
                <w:color w:val="3C3C43"/>
                <w:sz w:val="19"/>
              </w:rPr>
              <w:br/>
              <w:t>• Unit tests with mock osascript</w:t>
            </w:r>
            <w:r>
              <w:rPr>
                <w:rFonts w:ascii="SF Pro Text" w:hAnsi="SF Pro Text"/>
                <w:color w:val="3C3C43"/>
                <w:sz w:val="19"/>
              </w:rPr>
              <w:br/>
            </w:r>
          </w:p>
        </w:tc>
      </w:tr>
      <w:tr w:rsidR="00812D6A" w14:paraId="2BAD4B8D" w14:textId="77777777">
        <w:tc>
          <w:tcPr>
            <w:tcW w:w="720" w:type="dxa"/>
            <w:shd w:val="clear" w:color="auto" w:fill="F2F2F7"/>
          </w:tcPr>
          <w:p w14:paraId="65C0E7BA" w14:textId="77777777" w:rsidR="00812D6A" w:rsidRDefault="00000000">
            <w:pPr>
              <w:jc w:val="center"/>
            </w:pPr>
            <w:r>
              <w:rPr>
                <w:rFonts w:ascii="SF Pro Display" w:hAnsi="SF Pro Display"/>
                <w:b/>
                <w:color w:val="007AFF"/>
              </w:rPr>
              <w:t>3</w:t>
            </w:r>
          </w:p>
        </w:tc>
        <w:tc>
          <w:tcPr>
            <w:tcW w:w="2880" w:type="dxa"/>
          </w:tcPr>
          <w:p w14:paraId="3486BCC3" w14:textId="77777777" w:rsidR="00812D6A" w:rsidRDefault="00000000">
            <w:r>
              <w:rPr>
                <w:rFonts w:ascii="SF Pro Text" w:hAnsi="SF Pro Text"/>
                <w:b/>
                <w:color w:val="1C1C1E"/>
                <w:sz w:val="21"/>
              </w:rPr>
              <w:t>Calendar &amp; Reminders</w:t>
            </w:r>
          </w:p>
        </w:tc>
        <w:tc>
          <w:tcPr>
            <w:tcW w:w="1440" w:type="dxa"/>
          </w:tcPr>
          <w:p w14:paraId="300457C9" w14:textId="77777777" w:rsidR="00812D6A" w:rsidRDefault="00000000">
            <w:r>
              <w:rPr>
                <w:rFonts w:ascii="SF Pro Text" w:hAnsi="SF Pro Text"/>
                <w:color w:val="8E8E93"/>
                <w:sz w:val="20"/>
              </w:rPr>
              <w:t>2–3 days</w:t>
            </w:r>
          </w:p>
        </w:tc>
        <w:tc>
          <w:tcPr>
            <w:tcW w:w="4176" w:type="dxa"/>
          </w:tcPr>
          <w:p w14:paraId="31A896C8" w14:textId="77777777" w:rsidR="00812D6A" w:rsidRDefault="00000000">
            <w:r>
              <w:rPr>
                <w:rFonts w:ascii="SF Pro Text" w:hAnsi="SF Pro Text"/>
                <w:color w:val="3C3C43"/>
                <w:sz w:val="19"/>
              </w:rPr>
              <w:t>• Full CRUD for events</w:t>
            </w:r>
            <w:r>
              <w:rPr>
                <w:rFonts w:ascii="SF Pro Text" w:hAnsi="SF Pro Text"/>
                <w:color w:val="3C3C43"/>
                <w:sz w:val="19"/>
              </w:rPr>
              <w:br/>
              <w:t>• find_free_time algorithm</w:t>
            </w:r>
            <w:r>
              <w:rPr>
                <w:rFonts w:ascii="SF Pro Text" w:hAnsi="SF Pro Text"/>
                <w:color w:val="3C3C43"/>
                <w:sz w:val="19"/>
              </w:rPr>
              <w:br/>
              <w:t>• Reminders CRUD</w:t>
            </w:r>
            <w:r>
              <w:rPr>
                <w:rFonts w:ascii="SF Pro Text" w:hAnsi="SF Pro Text"/>
                <w:color w:val="3C3C43"/>
                <w:sz w:val="19"/>
              </w:rPr>
              <w:br/>
              <w:t>• Recurring event support</w:t>
            </w:r>
            <w:r>
              <w:rPr>
                <w:rFonts w:ascii="SF Pro Text" w:hAnsi="SF Pro Text"/>
                <w:color w:val="3C3C43"/>
                <w:sz w:val="19"/>
              </w:rPr>
              <w:br/>
            </w:r>
          </w:p>
        </w:tc>
      </w:tr>
      <w:tr w:rsidR="00812D6A" w14:paraId="5EE17EC1" w14:textId="77777777">
        <w:tc>
          <w:tcPr>
            <w:tcW w:w="720" w:type="dxa"/>
            <w:shd w:val="clear" w:color="auto" w:fill="F2F2F7"/>
          </w:tcPr>
          <w:p w14:paraId="32383258" w14:textId="77777777" w:rsidR="00812D6A" w:rsidRDefault="00000000">
            <w:pPr>
              <w:jc w:val="center"/>
            </w:pPr>
            <w:r>
              <w:rPr>
                <w:rFonts w:ascii="SF Pro Display" w:hAnsi="SF Pro Display"/>
                <w:b/>
                <w:color w:val="007AFF"/>
              </w:rPr>
              <w:t>4</w:t>
            </w:r>
          </w:p>
        </w:tc>
        <w:tc>
          <w:tcPr>
            <w:tcW w:w="2880" w:type="dxa"/>
          </w:tcPr>
          <w:p w14:paraId="30F036CE" w14:textId="77777777" w:rsidR="00812D6A" w:rsidRDefault="00000000">
            <w:r>
              <w:rPr>
                <w:rFonts w:ascii="SF Pro Text" w:hAnsi="SF Pro Text"/>
                <w:b/>
                <w:color w:val="1C1C1E"/>
                <w:sz w:val="21"/>
              </w:rPr>
              <w:t>Contacts, Notes, Messages</w:t>
            </w:r>
          </w:p>
        </w:tc>
        <w:tc>
          <w:tcPr>
            <w:tcW w:w="1440" w:type="dxa"/>
          </w:tcPr>
          <w:p w14:paraId="0A7358B4" w14:textId="77777777" w:rsidR="00812D6A" w:rsidRDefault="00000000">
            <w:r>
              <w:rPr>
                <w:rFonts w:ascii="SF Pro Text" w:hAnsi="SF Pro Text"/>
                <w:color w:val="8E8E93"/>
                <w:sz w:val="20"/>
              </w:rPr>
              <w:t>2 days</w:t>
            </w:r>
          </w:p>
        </w:tc>
        <w:tc>
          <w:tcPr>
            <w:tcW w:w="4176" w:type="dxa"/>
          </w:tcPr>
          <w:p w14:paraId="061E9908" w14:textId="77777777" w:rsidR="00812D6A" w:rsidRDefault="00000000">
            <w:r>
              <w:rPr>
                <w:rFonts w:ascii="SF Pro Text" w:hAnsi="SF Pro Text"/>
                <w:color w:val="3C3C43"/>
                <w:sz w:val="19"/>
              </w:rPr>
              <w:t>• Contacts search &amp; CRUD</w:t>
            </w:r>
            <w:r>
              <w:rPr>
                <w:rFonts w:ascii="SF Pro Text" w:hAnsi="SF Pro Text"/>
                <w:color w:val="3C3C43"/>
                <w:sz w:val="19"/>
              </w:rPr>
              <w:br/>
              <w:t>• Notes full-text search &amp; CRUD</w:t>
            </w:r>
            <w:r>
              <w:rPr>
                <w:rFonts w:ascii="SF Pro Text" w:hAnsi="SF Pro Text"/>
                <w:color w:val="3C3C43"/>
                <w:sz w:val="19"/>
              </w:rPr>
              <w:br/>
              <w:t>• Messages send &amp; search</w:t>
            </w:r>
            <w:r>
              <w:rPr>
                <w:rFonts w:ascii="SF Pro Text" w:hAnsi="SF Pro Text"/>
                <w:color w:val="3C3C43"/>
                <w:sz w:val="19"/>
              </w:rPr>
              <w:br/>
              <w:t>• Error handling &amp; retries</w:t>
            </w:r>
            <w:r>
              <w:rPr>
                <w:rFonts w:ascii="SF Pro Text" w:hAnsi="SF Pro Text"/>
                <w:color w:val="3C3C43"/>
                <w:sz w:val="19"/>
              </w:rPr>
              <w:br/>
            </w:r>
          </w:p>
        </w:tc>
      </w:tr>
      <w:tr w:rsidR="00812D6A" w14:paraId="434CE985" w14:textId="77777777">
        <w:tc>
          <w:tcPr>
            <w:tcW w:w="720" w:type="dxa"/>
            <w:shd w:val="clear" w:color="auto" w:fill="F2F2F7"/>
          </w:tcPr>
          <w:p w14:paraId="0BC88A75" w14:textId="77777777" w:rsidR="00812D6A" w:rsidRDefault="00000000">
            <w:pPr>
              <w:jc w:val="center"/>
            </w:pPr>
            <w:r>
              <w:rPr>
                <w:rFonts w:ascii="SF Pro Display" w:hAnsi="SF Pro Display"/>
                <w:b/>
                <w:color w:val="007AFF"/>
              </w:rPr>
              <w:t>5</w:t>
            </w:r>
          </w:p>
        </w:tc>
        <w:tc>
          <w:tcPr>
            <w:tcW w:w="2880" w:type="dxa"/>
          </w:tcPr>
          <w:p w14:paraId="277463E7" w14:textId="77777777" w:rsidR="00812D6A" w:rsidRDefault="00000000">
            <w:r>
              <w:rPr>
                <w:rFonts w:ascii="SF Pro Text" w:hAnsi="SF Pro Text"/>
                <w:b/>
                <w:color w:val="1C1C1E"/>
                <w:sz w:val="21"/>
              </w:rPr>
              <w:t>iCloud Drive</w:t>
            </w:r>
          </w:p>
        </w:tc>
        <w:tc>
          <w:tcPr>
            <w:tcW w:w="1440" w:type="dxa"/>
          </w:tcPr>
          <w:p w14:paraId="37294DA4" w14:textId="77777777" w:rsidR="00812D6A" w:rsidRDefault="00000000">
            <w:r>
              <w:rPr>
                <w:rFonts w:ascii="SF Pro Text" w:hAnsi="SF Pro Text"/>
                <w:color w:val="8E8E93"/>
                <w:sz w:val="20"/>
              </w:rPr>
              <w:t>1–2 days</w:t>
            </w:r>
          </w:p>
        </w:tc>
        <w:tc>
          <w:tcPr>
            <w:tcW w:w="4176" w:type="dxa"/>
          </w:tcPr>
          <w:p w14:paraId="4694534F" w14:textId="77777777" w:rsidR="00812D6A" w:rsidRDefault="00000000">
            <w:r>
              <w:rPr>
                <w:rFonts w:ascii="SF Pro Text" w:hAnsi="SF Pro Text"/>
                <w:color w:val="3C3C43"/>
                <w:sz w:val="19"/>
              </w:rPr>
              <w:t>• File listing &amp; reading</w:t>
            </w:r>
            <w:r>
              <w:rPr>
                <w:rFonts w:ascii="SF Pro Text" w:hAnsi="SF Pro Text"/>
                <w:color w:val="3C3C43"/>
                <w:sz w:val="19"/>
              </w:rPr>
              <w:br/>
              <w:t>• Write/move/delete with safety guards</w:t>
            </w:r>
            <w:r>
              <w:rPr>
                <w:rFonts w:ascii="SF Pro Text" w:hAnsi="SF Pro Text"/>
                <w:color w:val="3C3C43"/>
                <w:sz w:val="19"/>
              </w:rPr>
              <w:br/>
              <w:t>• Spotlight search integration</w:t>
            </w:r>
            <w:r>
              <w:rPr>
                <w:rFonts w:ascii="SF Pro Text" w:hAnsi="SF Pro Text"/>
                <w:color w:val="3C3C43"/>
                <w:sz w:val="19"/>
              </w:rPr>
              <w:br/>
              <w:t>• Binary vs text file detection</w:t>
            </w:r>
            <w:r>
              <w:rPr>
                <w:rFonts w:ascii="SF Pro Text" w:hAnsi="SF Pro Text"/>
                <w:color w:val="3C3C43"/>
                <w:sz w:val="19"/>
              </w:rPr>
              <w:br/>
            </w:r>
          </w:p>
        </w:tc>
      </w:tr>
      <w:tr w:rsidR="00812D6A" w14:paraId="71B9FB32" w14:textId="77777777">
        <w:tc>
          <w:tcPr>
            <w:tcW w:w="720" w:type="dxa"/>
            <w:shd w:val="clear" w:color="auto" w:fill="F2F2F7"/>
          </w:tcPr>
          <w:p w14:paraId="78A77BC3" w14:textId="77777777" w:rsidR="00812D6A" w:rsidRDefault="00000000">
            <w:pPr>
              <w:jc w:val="center"/>
            </w:pPr>
            <w:r>
              <w:rPr>
                <w:rFonts w:ascii="SF Pro Display" w:hAnsi="SF Pro Display"/>
                <w:b/>
                <w:color w:val="007AFF"/>
              </w:rPr>
              <w:lastRenderedPageBreak/>
              <w:t>6</w:t>
            </w:r>
          </w:p>
        </w:tc>
        <w:tc>
          <w:tcPr>
            <w:tcW w:w="2880" w:type="dxa"/>
          </w:tcPr>
          <w:p w14:paraId="4C43EFFC" w14:textId="77777777" w:rsidR="00812D6A" w:rsidRDefault="00000000">
            <w:r>
              <w:rPr>
                <w:rFonts w:ascii="SF Pro Text" w:hAnsi="SF Pro Text"/>
                <w:b/>
                <w:color w:val="1C1C1E"/>
                <w:sz w:val="21"/>
              </w:rPr>
              <w:t>Packaging &amp; Submission</w:t>
            </w:r>
          </w:p>
        </w:tc>
        <w:tc>
          <w:tcPr>
            <w:tcW w:w="1440" w:type="dxa"/>
          </w:tcPr>
          <w:p w14:paraId="655A7208" w14:textId="77777777" w:rsidR="00812D6A" w:rsidRDefault="00000000">
            <w:r>
              <w:rPr>
                <w:rFonts w:ascii="SF Pro Text" w:hAnsi="SF Pro Text"/>
                <w:color w:val="8E8E93"/>
                <w:sz w:val="20"/>
              </w:rPr>
              <w:t>2–3 days</w:t>
            </w:r>
          </w:p>
        </w:tc>
        <w:tc>
          <w:tcPr>
            <w:tcW w:w="4176" w:type="dxa"/>
          </w:tcPr>
          <w:p w14:paraId="59D594CA" w14:textId="77777777" w:rsidR="00812D6A" w:rsidRDefault="00000000">
            <w:r>
              <w:rPr>
                <w:rFonts w:ascii="SF Pro Text" w:hAnsi="SF Pro Text"/>
                <w:color w:val="3C3C43"/>
                <w:sz w:val="19"/>
              </w:rPr>
              <w:t>• PyInstaller standalone binary</w:t>
            </w:r>
            <w:r>
              <w:rPr>
                <w:rFonts w:ascii="SF Pro Text" w:hAnsi="SF Pro Text"/>
                <w:color w:val="3C3C43"/>
                <w:sz w:val="19"/>
              </w:rPr>
              <w:br/>
              <w:t>• Homebrew formula</w:t>
            </w:r>
            <w:r>
              <w:rPr>
                <w:rFonts w:ascii="SF Pro Text" w:hAnsi="SF Pro Text"/>
                <w:color w:val="3C3C43"/>
                <w:sz w:val="19"/>
              </w:rPr>
              <w:br/>
              <w:t>• Claude Code one-liner install</w:t>
            </w:r>
            <w:r>
              <w:rPr>
                <w:rFonts w:ascii="SF Pro Text" w:hAnsi="SF Pro Text"/>
                <w:color w:val="3C3C43"/>
                <w:sz w:val="19"/>
              </w:rPr>
              <w:br/>
              <w:t>• Anthropic directory submission</w:t>
            </w:r>
            <w:r>
              <w:rPr>
                <w:rFonts w:ascii="SF Pro Text" w:hAnsi="SF Pro Text"/>
                <w:color w:val="3C3C43"/>
                <w:sz w:val="19"/>
              </w:rPr>
              <w:br/>
            </w:r>
          </w:p>
        </w:tc>
      </w:tr>
    </w:tbl>
    <w:p w14:paraId="06E6AA00" w14:textId="77777777" w:rsidR="00812D6A" w:rsidRDefault="00812D6A">
      <w:pPr>
        <w:pBdr>
          <w:bottom w:val="single" w:sz="4" w:space="1" w:color="D1D1D6"/>
        </w:pBdr>
        <w:spacing w:before="120" w:after="120"/>
      </w:pPr>
    </w:p>
    <w:p w14:paraId="5A1466A4" w14:textId="77777777" w:rsidR="00812D6A" w:rsidRDefault="00000000">
      <w:pPr>
        <w:spacing w:before="360" w:after="80"/>
      </w:pPr>
      <w:r>
        <w:rPr>
          <w:rFonts w:ascii="SF Pro Display" w:hAnsi="SF Pro Display"/>
          <w:b/>
          <w:color w:val="1C1C1E"/>
          <w:sz w:val="40"/>
        </w:rPr>
        <w:t>Phase 1: Scaffolding — Claude Prompt</w:t>
      </w:r>
    </w:p>
    <w:p w14:paraId="5BB27499" w14:textId="77777777" w:rsidR="00812D6A" w:rsidRDefault="00000000">
      <w:pPr>
        <w:spacing w:after="120"/>
      </w:pPr>
      <w:r>
        <w:rPr>
          <w:rFonts w:ascii="SF Pro Text" w:hAnsi="SF Pro Text"/>
          <w:color w:val="3C3C43"/>
        </w:rPr>
        <w:t>Copy the prompt below verbatim into Claude Code to complete Phase 1. Each subsequent phase has its own prompt at the end of this document.</w:t>
      </w:r>
    </w:p>
    <w:p w14:paraId="682FF54F" w14:textId="77777777" w:rsidR="00812D6A" w:rsidRDefault="00000000">
      <w:pPr>
        <w:spacing w:before="80" w:after="80"/>
        <w:ind w:left="432"/>
      </w:pPr>
      <w:r>
        <w:rPr>
          <w:rFonts w:ascii="Courier New" w:hAnsi="Courier New"/>
          <w:color w:val="1C1C1E"/>
          <w:sz w:val="19"/>
        </w:rPr>
        <w:t># PHASE 1 PROMPT — paste into Claude Code</w:t>
      </w:r>
      <w:r>
        <w:rPr>
          <w:rFonts w:ascii="Courier New" w:hAnsi="Courier New"/>
          <w:color w:val="1C1C1E"/>
          <w:sz w:val="19"/>
        </w:rPr>
        <w:br/>
      </w:r>
      <w:r>
        <w:rPr>
          <w:rFonts w:ascii="Courier New" w:hAnsi="Courier New"/>
          <w:color w:val="1C1C1E"/>
          <w:sz w:val="19"/>
        </w:rPr>
        <w:br/>
        <w:t>Create a new Python project called `apple-mcp` with this structure:</w:t>
      </w:r>
      <w:r>
        <w:rPr>
          <w:rFonts w:ascii="Courier New" w:hAnsi="Courier New"/>
          <w:color w:val="1C1C1E"/>
          <w:sz w:val="19"/>
        </w:rPr>
        <w:br/>
      </w:r>
      <w:r>
        <w:rPr>
          <w:rFonts w:ascii="Courier New" w:hAnsi="Courier New"/>
          <w:color w:val="1C1C1E"/>
          <w:sz w:val="19"/>
        </w:rPr>
        <w:br/>
        <w:t xml:space="preserve">  apple-mcp/</w:t>
      </w:r>
      <w:r>
        <w:rPr>
          <w:rFonts w:ascii="Courier New" w:hAnsi="Courier New"/>
          <w:color w:val="1C1C1E"/>
          <w:sz w:val="19"/>
        </w:rPr>
        <w:br/>
        <w:t xml:space="preserve">    pyproject.toml          # FastMCP, pyobjc-framework-EventKit deps</w:t>
      </w:r>
      <w:r>
        <w:rPr>
          <w:rFonts w:ascii="Courier New" w:hAnsi="Courier New"/>
          <w:color w:val="1C1C1E"/>
          <w:sz w:val="19"/>
        </w:rPr>
        <w:br/>
        <w:t xml:space="preserve">    README.md</w:t>
      </w:r>
      <w:r>
        <w:rPr>
          <w:rFonts w:ascii="Courier New" w:hAnsi="Courier New"/>
          <w:color w:val="1C1C1E"/>
          <w:sz w:val="19"/>
        </w:rPr>
        <w:br/>
        <w:t xml:space="preserve">    src/</w:t>
      </w:r>
      <w:r>
        <w:rPr>
          <w:rFonts w:ascii="Courier New" w:hAnsi="Courier New"/>
          <w:color w:val="1C1C1E"/>
          <w:sz w:val="19"/>
        </w:rPr>
        <w:br/>
        <w:t xml:space="preserve">      apple_mcp/</w:t>
      </w:r>
      <w:r>
        <w:rPr>
          <w:rFonts w:ascii="Courier New" w:hAnsi="Courier New"/>
          <w:color w:val="1C1C1E"/>
          <w:sz w:val="19"/>
        </w:rPr>
        <w:br/>
        <w:t xml:space="preserve">        __init__.py</w:t>
      </w:r>
      <w:r>
        <w:rPr>
          <w:rFonts w:ascii="Courier New" w:hAnsi="Courier New"/>
          <w:color w:val="1C1C1E"/>
          <w:sz w:val="19"/>
        </w:rPr>
        <w:br/>
        <w:t xml:space="preserve">        server.py           # FastMCP app, stdio + SSE transports</w:t>
      </w:r>
      <w:r>
        <w:rPr>
          <w:rFonts w:ascii="Courier New" w:hAnsi="Courier New"/>
          <w:color w:val="1C1C1E"/>
          <w:sz w:val="19"/>
        </w:rPr>
        <w:br/>
        <w:t xml:space="preserve">        bridge.py           # run_applescript(script) -&gt; str helper</w:t>
      </w:r>
      <w:r>
        <w:rPr>
          <w:rFonts w:ascii="Courier New" w:hAnsi="Courier New"/>
          <w:color w:val="1C1C1E"/>
          <w:sz w:val="19"/>
        </w:rPr>
        <w:br/>
        <w:t xml:space="preserve">        permissions.py      # check &amp; request TCC permissions at startup</w:t>
      </w:r>
      <w:r>
        <w:rPr>
          <w:rFonts w:ascii="Courier New" w:hAnsi="Courier New"/>
          <w:color w:val="1C1C1E"/>
          <w:sz w:val="19"/>
        </w:rPr>
        <w:br/>
        <w:t xml:space="preserve">        tools/</w:t>
      </w:r>
      <w:r>
        <w:rPr>
          <w:rFonts w:ascii="Courier New" w:hAnsi="Courier New"/>
          <w:color w:val="1C1C1E"/>
          <w:sz w:val="19"/>
        </w:rPr>
        <w:br/>
        <w:t xml:space="preserve">          __init__.py       # registers all tool modules</w:t>
      </w:r>
      <w:r>
        <w:rPr>
          <w:rFonts w:ascii="Courier New" w:hAnsi="Courier New"/>
          <w:color w:val="1C1C1E"/>
          <w:sz w:val="19"/>
        </w:rPr>
        <w:br/>
        <w:t xml:space="preserve">          mail.py           # placeholder stubs</w:t>
      </w:r>
      <w:r>
        <w:rPr>
          <w:rFonts w:ascii="Courier New" w:hAnsi="Courier New"/>
          <w:color w:val="1C1C1E"/>
          <w:sz w:val="19"/>
        </w:rPr>
        <w:br/>
        <w:t xml:space="preserve">          calendar.py</w:t>
      </w:r>
      <w:r>
        <w:rPr>
          <w:rFonts w:ascii="Courier New" w:hAnsi="Courier New"/>
          <w:color w:val="1C1C1E"/>
          <w:sz w:val="19"/>
        </w:rPr>
        <w:br/>
        <w:t xml:space="preserve">          contacts.py</w:t>
      </w:r>
      <w:r>
        <w:rPr>
          <w:rFonts w:ascii="Courier New" w:hAnsi="Courier New"/>
          <w:color w:val="1C1C1E"/>
          <w:sz w:val="19"/>
        </w:rPr>
        <w:br/>
        <w:t xml:space="preserve">          reminders.py</w:t>
      </w:r>
      <w:r>
        <w:rPr>
          <w:rFonts w:ascii="Courier New" w:hAnsi="Courier New"/>
          <w:color w:val="1C1C1E"/>
          <w:sz w:val="19"/>
        </w:rPr>
        <w:br/>
        <w:t xml:space="preserve">          notes.py</w:t>
      </w:r>
      <w:r>
        <w:rPr>
          <w:rFonts w:ascii="Courier New" w:hAnsi="Courier New"/>
          <w:color w:val="1C1C1E"/>
          <w:sz w:val="19"/>
        </w:rPr>
        <w:br/>
        <w:t xml:space="preserve">          messages.py</w:t>
      </w:r>
      <w:r>
        <w:rPr>
          <w:rFonts w:ascii="Courier New" w:hAnsi="Courier New"/>
          <w:color w:val="1C1C1E"/>
          <w:sz w:val="19"/>
        </w:rPr>
        <w:br/>
        <w:t xml:space="preserve">          icloud.py</w:t>
      </w:r>
      <w:r>
        <w:rPr>
          <w:rFonts w:ascii="Courier New" w:hAnsi="Courier New"/>
          <w:color w:val="1C1C1E"/>
          <w:sz w:val="19"/>
        </w:rPr>
        <w:br/>
        <w:t xml:space="preserve">    tests/</w:t>
      </w:r>
      <w:r>
        <w:rPr>
          <w:rFonts w:ascii="Courier New" w:hAnsi="Courier New"/>
          <w:color w:val="1C1C1E"/>
          <w:sz w:val="19"/>
        </w:rPr>
        <w:br/>
        <w:t xml:space="preserve">      conftest.py           # mock_osascript fixture</w:t>
      </w:r>
      <w:r>
        <w:rPr>
          <w:rFonts w:ascii="Courier New" w:hAnsi="Courier New"/>
          <w:color w:val="1C1C1E"/>
          <w:sz w:val="19"/>
        </w:rPr>
        <w:br/>
        <w:t xml:space="preserve">      test_bridge.py</w:t>
      </w:r>
      <w:r>
        <w:rPr>
          <w:rFonts w:ascii="Courier New" w:hAnsi="Courier New"/>
          <w:color w:val="1C1C1E"/>
          <w:sz w:val="19"/>
        </w:rPr>
        <w:br/>
      </w:r>
      <w:r>
        <w:rPr>
          <w:rFonts w:ascii="Courier New" w:hAnsi="Courier New"/>
          <w:color w:val="1C1C1E"/>
          <w:sz w:val="19"/>
        </w:rPr>
        <w:br/>
        <w:t>Requirements:</w:t>
      </w:r>
      <w:r>
        <w:rPr>
          <w:rFonts w:ascii="Courier New" w:hAnsi="Courier New"/>
          <w:color w:val="1C1C1E"/>
          <w:sz w:val="19"/>
        </w:rPr>
        <w:br/>
        <w:t>- Use FastMCP (pip install fastmcp)</w:t>
      </w:r>
      <w:r>
        <w:rPr>
          <w:rFonts w:ascii="Courier New" w:hAnsi="Courier New"/>
          <w:color w:val="1C1C1E"/>
          <w:sz w:val="19"/>
        </w:rPr>
        <w:br/>
        <w:t>- bridge.py must call subprocess.run(["osascript", "-e", script]) and raise McpError on non-zero exit</w:t>
      </w:r>
      <w:r>
        <w:rPr>
          <w:rFonts w:ascii="Courier New" w:hAnsi="Courier New"/>
          <w:color w:val="1C1C1E"/>
          <w:sz w:val="19"/>
        </w:rPr>
        <w:br/>
        <w:t>- permissions.py checks Automation, Contacts, and Full Disk Access using tccutil query and prints actionable instructions if missing</w:t>
      </w:r>
      <w:r>
        <w:rPr>
          <w:rFonts w:ascii="Courier New" w:hAnsi="Courier New"/>
          <w:color w:val="1C1C1E"/>
          <w:sz w:val="19"/>
        </w:rPr>
        <w:br/>
        <w:t>- server.py exposes mcp.run(transport="stdio") by default, and HTTP/SSE on port 8765 with --http flag</w:t>
      </w:r>
      <w:r>
        <w:rPr>
          <w:rFonts w:ascii="Courier New" w:hAnsi="Courier New"/>
          <w:color w:val="1C1C1E"/>
          <w:sz w:val="19"/>
        </w:rPr>
        <w:br/>
        <w:t>- Add a hello_apple tool that returns macOS version as a smoke test</w:t>
      </w:r>
      <w:r>
        <w:rPr>
          <w:rFonts w:ascii="Courier New" w:hAnsi="Courier New"/>
          <w:color w:val="1C1C1E"/>
          <w:sz w:val="19"/>
        </w:rPr>
        <w:br/>
        <w:t xml:space="preserve">- All tools must include a proper docstring — FastMCP uses it as the MCP </w:t>
      </w:r>
      <w:r>
        <w:rPr>
          <w:rFonts w:ascii="Courier New" w:hAnsi="Courier New"/>
          <w:color w:val="1C1C1E"/>
          <w:sz w:val="19"/>
        </w:rPr>
        <w:lastRenderedPageBreak/>
        <w:t>tool description shown to Claude</w:t>
      </w:r>
      <w:r>
        <w:rPr>
          <w:rFonts w:ascii="Courier New" w:hAnsi="Courier New"/>
          <w:color w:val="1C1C1E"/>
          <w:sz w:val="19"/>
        </w:rPr>
        <w:br/>
      </w:r>
    </w:p>
    <w:p w14:paraId="12E2CED7" w14:textId="77777777" w:rsidR="00812D6A" w:rsidRDefault="00812D6A">
      <w:pPr>
        <w:pBdr>
          <w:bottom w:val="single" w:sz="4" w:space="1" w:color="D1D1D6"/>
        </w:pBdr>
        <w:spacing w:before="120" w:after="120"/>
      </w:pPr>
    </w:p>
    <w:p w14:paraId="2225BA3E" w14:textId="77777777" w:rsidR="00812D6A" w:rsidRDefault="00000000">
      <w:pPr>
        <w:spacing w:before="360" w:after="80"/>
      </w:pPr>
      <w:r>
        <w:rPr>
          <w:rFonts w:ascii="SF Pro Display" w:hAnsi="SF Pro Display"/>
          <w:b/>
          <w:color w:val="1C1C1E"/>
          <w:sz w:val="40"/>
        </w:rPr>
        <w:t>Phase 2: Mail — Claude Prompt</w:t>
      </w:r>
    </w:p>
    <w:p w14:paraId="1C668F7A" w14:textId="77777777" w:rsidR="00812D6A" w:rsidRDefault="00000000">
      <w:pPr>
        <w:spacing w:before="80" w:after="80"/>
        <w:ind w:left="432"/>
      </w:pPr>
      <w:r>
        <w:rPr>
          <w:rFonts w:ascii="Courier New" w:hAnsi="Courier New"/>
          <w:color w:val="1C1C1E"/>
          <w:sz w:val="19"/>
        </w:rPr>
        <w:t># PHASE 2 PROMPT — paste into Claude Code after Phase 1 is complete</w:t>
      </w:r>
      <w:r>
        <w:rPr>
          <w:rFonts w:ascii="Courier New" w:hAnsi="Courier New"/>
          <w:color w:val="1C1C1E"/>
          <w:sz w:val="19"/>
        </w:rPr>
        <w:br/>
      </w:r>
      <w:r>
        <w:rPr>
          <w:rFonts w:ascii="Courier New" w:hAnsi="Courier New"/>
          <w:color w:val="1C1C1E"/>
          <w:sz w:val="19"/>
        </w:rPr>
        <w:br/>
        <w:t>Implement the Mail tools in src/apple_mcp/tools/mail.py.</w:t>
      </w:r>
      <w:r>
        <w:rPr>
          <w:rFonts w:ascii="Courier New" w:hAnsi="Courier New"/>
          <w:color w:val="1C1C1E"/>
          <w:sz w:val="19"/>
        </w:rPr>
        <w:br/>
      </w:r>
      <w:r>
        <w:rPr>
          <w:rFonts w:ascii="Courier New" w:hAnsi="Courier New"/>
          <w:color w:val="1C1C1E"/>
          <w:sz w:val="19"/>
        </w:rPr>
        <w:br/>
        <w:t>Implement these tools using AppleScript via bridge.run_applescript():</w:t>
      </w:r>
      <w:r>
        <w:rPr>
          <w:rFonts w:ascii="Courier New" w:hAnsi="Courier New"/>
          <w:color w:val="1C1C1E"/>
          <w:sz w:val="19"/>
        </w:rPr>
        <w:br/>
      </w:r>
      <w:r>
        <w:rPr>
          <w:rFonts w:ascii="Courier New" w:hAnsi="Courier New"/>
          <w:color w:val="1C1C1E"/>
          <w:sz w:val="19"/>
        </w:rPr>
        <w:br/>
        <w:t xml:space="preserve">  mail_search(query: str, mailbox: str = "INBOX", limit: int = 20,</w:t>
      </w:r>
      <w:r>
        <w:rPr>
          <w:rFonts w:ascii="Courier New" w:hAnsi="Courier New"/>
          <w:color w:val="1C1C1E"/>
          <w:sz w:val="19"/>
        </w:rPr>
        <w:br/>
        <w:t xml:space="preserve">              since: str = None) -&gt; list[dict]</w:t>
      </w:r>
      <w:r>
        <w:rPr>
          <w:rFonts w:ascii="Courier New" w:hAnsi="Courier New"/>
          <w:color w:val="1C1C1E"/>
          <w:sz w:val="19"/>
        </w:rPr>
        <w:br/>
        <w:t xml:space="preserve">    - Returns list of {id, subject, sender, date, preview}</w:t>
      </w:r>
      <w:r>
        <w:rPr>
          <w:rFonts w:ascii="Courier New" w:hAnsi="Courier New"/>
          <w:color w:val="1C1C1E"/>
          <w:sz w:val="19"/>
        </w:rPr>
        <w:br/>
      </w:r>
      <w:r>
        <w:rPr>
          <w:rFonts w:ascii="Courier New" w:hAnsi="Courier New"/>
          <w:color w:val="1C1C1E"/>
          <w:sz w:val="19"/>
        </w:rPr>
        <w:br/>
        <w:t xml:space="preserve">  mail_get_thread(message_id: str) -&gt; dict</w:t>
      </w:r>
      <w:r>
        <w:rPr>
          <w:rFonts w:ascii="Courier New" w:hAnsi="Courier New"/>
          <w:color w:val="1C1C1E"/>
          <w:sz w:val="19"/>
        </w:rPr>
        <w:br/>
        <w:t xml:space="preserve">    - Returns full message with body, attachments list</w:t>
      </w:r>
      <w:r>
        <w:rPr>
          <w:rFonts w:ascii="Courier New" w:hAnsi="Courier New"/>
          <w:color w:val="1C1C1E"/>
          <w:sz w:val="19"/>
        </w:rPr>
        <w:br/>
      </w:r>
      <w:r>
        <w:rPr>
          <w:rFonts w:ascii="Courier New" w:hAnsi="Courier New"/>
          <w:color w:val="1C1C1E"/>
          <w:sz w:val="19"/>
        </w:rPr>
        <w:br/>
        <w:t xml:space="preserve">  mail_send(to: list[str], subject: str, body: str,</w:t>
      </w:r>
      <w:r>
        <w:rPr>
          <w:rFonts w:ascii="Courier New" w:hAnsi="Courier New"/>
          <w:color w:val="1C1C1E"/>
          <w:sz w:val="19"/>
        </w:rPr>
        <w:br/>
        <w:t xml:space="preserve">            cc: list[str] = None, reply_to_id: str = None) -&gt; dict</w:t>
      </w:r>
      <w:r>
        <w:rPr>
          <w:rFonts w:ascii="Courier New" w:hAnsi="Courier New"/>
          <w:color w:val="1C1C1E"/>
          <w:sz w:val="19"/>
        </w:rPr>
        <w:br/>
        <w:t xml:space="preserve">    - Sends via Mail.app, returns {success, message_id}</w:t>
      </w:r>
      <w:r>
        <w:rPr>
          <w:rFonts w:ascii="Courier New" w:hAnsi="Courier New"/>
          <w:color w:val="1C1C1E"/>
          <w:sz w:val="19"/>
        </w:rPr>
        <w:br/>
      </w:r>
      <w:r>
        <w:rPr>
          <w:rFonts w:ascii="Courier New" w:hAnsi="Courier New"/>
          <w:color w:val="1C1C1E"/>
          <w:sz w:val="19"/>
        </w:rPr>
        <w:br/>
        <w:t xml:space="preserve">  mail_create_draft(to: list[str], subject: str, body: str) -&gt; dict</w:t>
      </w:r>
      <w:r>
        <w:rPr>
          <w:rFonts w:ascii="Courier New" w:hAnsi="Courier New"/>
          <w:color w:val="1C1C1E"/>
          <w:sz w:val="19"/>
        </w:rPr>
        <w:br/>
      </w:r>
      <w:r>
        <w:rPr>
          <w:rFonts w:ascii="Courier New" w:hAnsi="Courier New"/>
          <w:color w:val="1C1C1E"/>
          <w:sz w:val="19"/>
        </w:rPr>
        <w:br/>
        <w:t xml:space="preserve">  mail_list_mailboxes() -&gt; list[str]</w:t>
      </w:r>
      <w:r>
        <w:rPr>
          <w:rFonts w:ascii="Courier New" w:hAnsi="Courier New"/>
          <w:color w:val="1C1C1E"/>
          <w:sz w:val="19"/>
        </w:rPr>
        <w:br/>
      </w:r>
      <w:r>
        <w:rPr>
          <w:rFonts w:ascii="Courier New" w:hAnsi="Courier New"/>
          <w:color w:val="1C1C1E"/>
          <w:sz w:val="19"/>
        </w:rPr>
        <w:br/>
        <w:t xml:space="preserve">  mail_move_message(message_id: str, mailbox: str) -&gt; dict</w:t>
      </w:r>
      <w:r>
        <w:rPr>
          <w:rFonts w:ascii="Courier New" w:hAnsi="Courier New"/>
          <w:color w:val="1C1C1E"/>
          <w:sz w:val="19"/>
        </w:rPr>
        <w:br/>
      </w:r>
      <w:r>
        <w:rPr>
          <w:rFonts w:ascii="Courier New" w:hAnsi="Courier New"/>
          <w:color w:val="1C1C1E"/>
          <w:sz w:val="19"/>
        </w:rPr>
        <w:br/>
        <w:t xml:space="preserve">  mail_flag_message(message_id: str, flagged: bool) -&gt; dict</w:t>
      </w:r>
      <w:r>
        <w:rPr>
          <w:rFonts w:ascii="Courier New" w:hAnsi="Courier New"/>
          <w:color w:val="1C1C1E"/>
          <w:sz w:val="19"/>
        </w:rPr>
        <w:br/>
      </w:r>
      <w:r>
        <w:rPr>
          <w:rFonts w:ascii="Courier New" w:hAnsi="Courier New"/>
          <w:color w:val="1C1C1E"/>
          <w:sz w:val="19"/>
        </w:rPr>
        <w:br/>
        <w:t>AppleScript patterns to follow:</w:t>
      </w:r>
      <w:r>
        <w:rPr>
          <w:rFonts w:ascii="Courier New" w:hAnsi="Courier New"/>
          <w:color w:val="1C1C1E"/>
          <w:sz w:val="19"/>
        </w:rPr>
        <w:br/>
        <w:t xml:space="preserve">  - Use `tell application "Mail"` blocks</w:t>
      </w:r>
      <w:r>
        <w:rPr>
          <w:rFonts w:ascii="Courier New" w:hAnsi="Courier New"/>
          <w:color w:val="1C1C1E"/>
          <w:sz w:val="19"/>
        </w:rPr>
        <w:br/>
        <w:t xml:space="preserve">  - Escape all user-supplied strings before interpolation</w:t>
      </w:r>
      <w:r>
        <w:rPr>
          <w:rFonts w:ascii="Courier New" w:hAnsi="Courier New"/>
          <w:color w:val="1C1C1E"/>
          <w:sz w:val="19"/>
        </w:rPr>
        <w:br/>
        <w:t xml:space="preserve">  - Handle `missing value` returns gracefully</w:t>
      </w:r>
      <w:r>
        <w:rPr>
          <w:rFonts w:ascii="Courier New" w:hAnsi="Courier New"/>
          <w:color w:val="1C1C1E"/>
          <w:sz w:val="19"/>
        </w:rPr>
        <w:br/>
        <w:t xml:space="preserve">  - Write unit tests in tests/test_mail.py using the mock_osascript fixture</w:t>
      </w:r>
      <w:r>
        <w:rPr>
          <w:rFonts w:ascii="Courier New" w:hAnsi="Courier New"/>
          <w:color w:val="1C1C1E"/>
          <w:sz w:val="19"/>
        </w:rPr>
        <w:br/>
      </w:r>
    </w:p>
    <w:p w14:paraId="259B0294" w14:textId="77777777" w:rsidR="00812D6A" w:rsidRDefault="00812D6A">
      <w:pPr>
        <w:pBdr>
          <w:bottom w:val="single" w:sz="4" w:space="1" w:color="D1D1D6"/>
        </w:pBdr>
        <w:spacing w:before="120" w:after="120"/>
      </w:pPr>
    </w:p>
    <w:p w14:paraId="46BEB7A4" w14:textId="77777777" w:rsidR="00812D6A" w:rsidRDefault="00000000">
      <w:pPr>
        <w:spacing w:before="360" w:after="80"/>
      </w:pPr>
      <w:r>
        <w:rPr>
          <w:rFonts w:ascii="SF Pro Display" w:hAnsi="SF Pro Display"/>
          <w:b/>
          <w:color w:val="1C1C1E"/>
          <w:sz w:val="40"/>
        </w:rPr>
        <w:t>Phase 3: Calendar &amp; Reminders — Claude Prompt</w:t>
      </w:r>
    </w:p>
    <w:p w14:paraId="1D97DA2F" w14:textId="77777777" w:rsidR="00812D6A" w:rsidRDefault="00000000">
      <w:pPr>
        <w:spacing w:before="80" w:after="80"/>
        <w:ind w:left="432"/>
      </w:pPr>
      <w:r>
        <w:rPr>
          <w:rFonts w:ascii="Courier New" w:hAnsi="Courier New"/>
          <w:color w:val="1C1C1E"/>
          <w:sz w:val="19"/>
        </w:rPr>
        <w:t># PHASE 3 PROMPT</w:t>
      </w:r>
      <w:r>
        <w:rPr>
          <w:rFonts w:ascii="Courier New" w:hAnsi="Courier New"/>
          <w:color w:val="1C1C1E"/>
          <w:sz w:val="19"/>
        </w:rPr>
        <w:br/>
      </w:r>
      <w:r>
        <w:rPr>
          <w:rFonts w:ascii="Courier New" w:hAnsi="Courier New"/>
          <w:color w:val="1C1C1E"/>
          <w:sz w:val="19"/>
        </w:rPr>
        <w:br/>
        <w:t>Implement calendar and reminders tools.</w:t>
      </w:r>
      <w:r>
        <w:rPr>
          <w:rFonts w:ascii="Courier New" w:hAnsi="Courier New"/>
          <w:color w:val="1C1C1E"/>
          <w:sz w:val="19"/>
        </w:rPr>
        <w:br/>
      </w:r>
      <w:r>
        <w:rPr>
          <w:rFonts w:ascii="Courier New" w:hAnsi="Courier New"/>
          <w:color w:val="1C1C1E"/>
          <w:sz w:val="19"/>
        </w:rPr>
        <w:br/>
        <w:t>calendar.py tools:</w:t>
      </w:r>
      <w:r>
        <w:rPr>
          <w:rFonts w:ascii="Courier New" w:hAnsi="Courier New"/>
          <w:color w:val="1C1C1E"/>
          <w:sz w:val="19"/>
        </w:rPr>
        <w:br/>
      </w:r>
      <w:r>
        <w:rPr>
          <w:rFonts w:ascii="Courier New" w:hAnsi="Courier New"/>
          <w:color w:val="1C1C1E"/>
          <w:sz w:val="19"/>
        </w:rPr>
        <w:lastRenderedPageBreak/>
        <w:t xml:space="preserve">  calendar_list_calendars() -&gt; list[dict]</w:t>
      </w:r>
      <w:r>
        <w:rPr>
          <w:rFonts w:ascii="Courier New" w:hAnsi="Courier New"/>
          <w:color w:val="1C1C1E"/>
          <w:sz w:val="19"/>
        </w:rPr>
        <w:br/>
        <w:t xml:space="preserve">  calendar_list_events(start: str, end: str, calendar: str = None) -&gt; list[dict]</w:t>
      </w:r>
      <w:r>
        <w:rPr>
          <w:rFonts w:ascii="Courier New" w:hAnsi="Courier New"/>
          <w:color w:val="1C1C1E"/>
          <w:sz w:val="19"/>
        </w:rPr>
        <w:br/>
        <w:t xml:space="preserve">  calendar_get_event(event_id: str) -&gt; dict</w:t>
      </w:r>
      <w:r>
        <w:rPr>
          <w:rFonts w:ascii="Courier New" w:hAnsi="Courier New"/>
          <w:color w:val="1C1C1E"/>
          <w:sz w:val="19"/>
        </w:rPr>
        <w:br/>
        <w:t xml:space="preserve">  calendar_create_event(title: str, start: str, end: str,</w:t>
      </w:r>
      <w:r>
        <w:rPr>
          <w:rFonts w:ascii="Courier New" w:hAnsi="Courier New"/>
          <w:color w:val="1C1C1E"/>
          <w:sz w:val="19"/>
        </w:rPr>
        <w:br/>
        <w:t xml:space="preserve">      calendar: str = "Calendar", location: str = None,</w:t>
      </w:r>
      <w:r>
        <w:rPr>
          <w:rFonts w:ascii="Courier New" w:hAnsi="Courier New"/>
          <w:color w:val="1C1C1E"/>
          <w:sz w:val="19"/>
        </w:rPr>
        <w:br/>
        <w:t xml:space="preserve">      notes: str = None, invitees: list[str] = None) -&gt; dict</w:t>
      </w:r>
      <w:r>
        <w:rPr>
          <w:rFonts w:ascii="Courier New" w:hAnsi="Courier New"/>
          <w:color w:val="1C1C1E"/>
          <w:sz w:val="19"/>
        </w:rPr>
        <w:br/>
        <w:t xml:space="preserve">  calendar_update_event(event_id: str, **kwargs) -&gt; dict</w:t>
      </w:r>
      <w:r>
        <w:rPr>
          <w:rFonts w:ascii="Courier New" w:hAnsi="Courier New"/>
          <w:color w:val="1C1C1E"/>
          <w:sz w:val="19"/>
        </w:rPr>
        <w:br/>
        <w:t xml:space="preserve">  calendar_delete_event(event_id: str) -&gt; dict</w:t>
      </w:r>
      <w:r>
        <w:rPr>
          <w:rFonts w:ascii="Courier New" w:hAnsi="Courier New"/>
          <w:color w:val="1C1C1E"/>
          <w:sz w:val="19"/>
        </w:rPr>
        <w:br/>
        <w:t xml:space="preserve">  calendar_find_free_time(date: str, duration_minutes: int,</w:t>
      </w:r>
      <w:r>
        <w:rPr>
          <w:rFonts w:ascii="Courier New" w:hAnsi="Courier New"/>
          <w:color w:val="1C1C1E"/>
          <w:sz w:val="19"/>
        </w:rPr>
        <w:br/>
        <w:t xml:space="preserve">      working_hours_start: int = 9,</w:t>
      </w:r>
      <w:r>
        <w:rPr>
          <w:rFonts w:ascii="Courier New" w:hAnsi="Courier New"/>
          <w:color w:val="1C1C1E"/>
          <w:sz w:val="19"/>
        </w:rPr>
        <w:br/>
        <w:t xml:space="preserve">      working_hours_end: int = 18) -&gt; list[dict]</w:t>
      </w:r>
      <w:r>
        <w:rPr>
          <w:rFonts w:ascii="Courier New" w:hAnsi="Courier New"/>
          <w:color w:val="1C1C1E"/>
          <w:sz w:val="19"/>
        </w:rPr>
        <w:br/>
      </w:r>
      <w:r>
        <w:rPr>
          <w:rFonts w:ascii="Courier New" w:hAnsi="Courier New"/>
          <w:color w:val="1C1C1E"/>
          <w:sz w:val="19"/>
        </w:rPr>
        <w:br/>
        <w:t>reminders.py tools:</w:t>
      </w:r>
      <w:r>
        <w:rPr>
          <w:rFonts w:ascii="Courier New" w:hAnsi="Courier New"/>
          <w:color w:val="1C1C1E"/>
          <w:sz w:val="19"/>
        </w:rPr>
        <w:br/>
        <w:t xml:space="preserve">  reminders_lists() -&gt; list[str]</w:t>
      </w:r>
      <w:r>
        <w:rPr>
          <w:rFonts w:ascii="Courier New" w:hAnsi="Courier New"/>
          <w:color w:val="1C1C1E"/>
          <w:sz w:val="19"/>
        </w:rPr>
        <w:br/>
        <w:t xml:space="preserve">  reminders_list(list_name: str = None, completed: bool = False) -&gt; list[dict]</w:t>
      </w:r>
      <w:r>
        <w:rPr>
          <w:rFonts w:ascii="Courier New" w:hAnsi="Courier New"/>
          <w:color w:val="1C1C1E"/>
          <w:sz w:val="19"/>
        </w:rPr>
        <w:br/>
        <w:t xml:space="preserve">  reminders_create(title: str, list_name: str = "Reminders",</w:t>
      </w:r>
      <w:r>
        <w:rPr>
          <w:rFonts w:ascii="Courier New" w:hAnsi="Courier New"/>
          <w:color w:val="1C1C1E"/>
          <w:sz w:val="19"/>
        </w:rPr>
        <w:br/>
        <w:t xml:space="preserve">      due: str = None, notes: str = None, priority: int = 0) -&gt; dict</w:t>
      </w:r>
      <w:r>
        <w:rPr>
          <w:rFonts w:ascii="Courier New" w:hAnsi="Courier New"/>
          <w:color w:val="1C1C1E"/>
          <w:sz w:val="19"/>
        </w:rPr>
        <w:br/>
        <w:t xml:space="preserve">  reminders_complete(reminder_id: str) -&gt; dict</w:t>
      </w:r>
      <w:r>
        <w:rPr>
          <w:rFonts w:ascii="Courier New" w:hAnsi="Courier New"/>
          <w:color w:val="1C1C1E"/>
          <w:sz w:val="19"/>
        </w:rPr>
        <w:br/>
        <w:t xml:space="preserve">  reminders_delete(reminder_id: str) -&gt; dict</w:t>
      </w:r>
      <w:r>
        <w:rPr>
          <w:rFonts w:ascii="Courier New" w:hAnsi="Courier New"/>
          <w:color w:val="1C1C1E"/>
          <w:sz w:val="19"/>
        </w:rPr>
        <w:br/>
      </w:r>
      <w:r>
        <w:rPr>
          <w:rFonts w:ascii="Courier New" w:hAnsi="Courier New"/>
          <w:color w:val="1C1C1E"/>
          <w:sz w:val="19"/>
        </w:rPr>
        <w:br/>
        <w:t>Use ISO 8601 for all datetimes. Parse with datetime.fromisoformat().</w:t>
      </w:r>
      <w:r>
        <w:rPr>
          <w:rFonts w:ascii="Courier New" w:hAnsi="Courier New"/>
          <w:color w:val="1C1C1E"/>
          <w:sz w:val="19"/>
        </w:rPr>
        <w:br/>
        <w:t>find_free_time: fetch existing events, then return gaps of at least duration_minutes.</w:t>
      </w:r>
      <w:r>
        <w:rPr>
          <w:rFonts w:ascii="Courier New" w:hAnsi="Courier New"/>
          <w:color w:val="1C1C1E"/>
          <w:sz w:val="19"/>
        </w:rPr>
        <w:br/>
      </w:r>
    </w:p>
    <w:p w14:paraId="6599FB1D" w14:textId="77777777" w:rsidR="00812D6A" w:rsidRDefault="00812D6A">
      <w:pPr>
        <w:pBdr>
          <w:bottom w:val="single" w:sz="4" w:space="1" w:color="D1D1D6"/>
        </w:pBdr>
        <w:spacing w:before="120" w:after="120"/>
      </w:pPr>
    </w:p>
    <w:p w14:paraId="5F4370A8" w14:textId="77777777" w:rsidR="00812D6A" w:rsidRDefault="00000000">
      <w:pPr>
        <w:spacing w:before="360" w:after="80"/>
      </w:pPr>
      <w:r>
        <w:rPr>
          <w:rFonts w:ascii="SF Pro Display" w:hAnsi="SF Pro Display"/>
          <w:b/>
          <w:color w:val="1C1C1E"/>
          <w:sz w:val="40"/>
        </w:rPr>
        <w:t>Phase 4: Contacts, Notes, Messages — Claude Prompt</w:t>
      </w:r>
    </w:p>
    <w:p w14:paraId="3945D72A" w14:textId="77777777" w:rsidR="00812D6A" w:rsidRDefault="00000000">
      <w:pPr>
        <w:spacing w:before="80" w:after="80"/>
        <w:ind w:left="432"/>
      </w:pPr>
      <w:r>
        <w:rPr>
          <w:rFonts w:ascii="Courier New" w:hAnsi="Courier New"/>
          <w:color w:val="1C1C1E"/>
          <w:sz w:val="19"/>
        </w:rPr>
        <w:t># PHASE 4 PROMPT</w:t>
      </w:r>
      <w:r>
        <w:rPr>
          <w:rFonts w:ascii="Courier New" w:hAnsi="Courier New"/>
          <w:color w:val="1C1C1E"/>
          <w:sz w:val="19"/>
        </w:rPr>
        <w:br/>
      </w:r>
      <w:r>
        <w:rPr>
          <w:rFonts w:ascii="Courier New" w:hAnsi="Courier New"/>
          <w:color w:val="1C1C1E"/>
          <w:sz w:val="19"/>
        </w:rPr>
        <w:br/>
        <w:t>Implement contacts, notes, and messages tools.</w:t>
      </w:r>
      <w:r>
        <w:rPr>
          <w:rFonts w:ascii="Courier New" w:hAnsi="Courier New"/>
          <w:color w:val="1C1C1E"/>
          <w:sz w:val="19"/>
        </w:rPr>
        <w:br/>
      </w:r>
      <w:r>
        <w:rPr>
          <w:rFonts w:ascii="Courier New" w:hAnsi="Courier New"/>
          <w:color w:val="1C1C1E"/>
          <w:sz w:val="19"/>
        </w:rPr>
        <w:br/>
        <w:t>contacts.py:</w:t>
      </w:r>
      <w:r>
        <w:rPr>
          <w:rFonts w:ascii="Courier New" w:hAnsi="Courier New"/>
          <w:color w:val="1C1C1E"/>
          <w:sz w:val="19"/>
        </w:rPr>
        <w:br/>
        <w:t xml:space="preserve">  contacts_search(query: str, limit: int = 10) -&gt; list[dict]</w:t>
      </w:r>
      <w:r>
        <w:rPr>
          <w:rFonts w:ascii="Courier New" w:hAnsi="Courier New"/>
          <w:color w:val="1C1C1E"/>
          <w:sz w:val="19"/>
        </w:rPr>
        <w:br/>
        <w:t xml:space="preserve">  contacts_get(contact_id: str) -&gt; dict  # full record</w:t>
      </w:r>
      <w:r>
        <w:rPr>
          <w:rFonts w:ascii="Courier New" w:hAnsi="Courier New"/>
          <w:color w:val="1C1C1E"/>
          <w:sz w:val="19"/>
        </w:rPr>
        <w:br/>
        <w:t xml:space="preserve">  contacts_create(first: str, last: str = None, email: str = None,</w:t>
      </w:r>
      <w:r>
        <w:rPr>
          <w:rFonts w:ascii="Courier New" w:hAnsi="Courier New"/>
          <w:color w:val="1C1C1E"/>
          <w:sz w:val="19"/>
        </w:rPr>
        <w:br/>
        <w:t xml:space="preserve">      phone: str = None, company: str = None) -&gt; dict</w:t>
      </w:r>
      <w:r>
        <w:rPr>
          <w:rFonts w:ascii="Courier New" w:hAnsi="Courier New"/>
          <w:color w:val="1C1C1E"/>
          <w:sz w:val="19"/>
        </w:rPr>
        <w:br/>
        <w:t xml:space="preserve">  contacts_update(contact_id: str, **kwargs) -&gt; dict</w:t>
      </w:r>
      <w:r>
        <w:rPr>
          <w:rFonts w:ascii="Courier New" w:hAnsi="Courier New"/>
          <w:color w:val="1C1C1E"/>
          <w:sz w:val="19"/>
        </w:rPr>
        <w:br/>
        <w:t xml:space="preserve">  contacts_list_groups() -&gt; list[str]</w:t>
      </w:r>
      <w:r>
        <w:rPr>
          <w:rFonts w:ascii="Courier New" w:hAnsi="Courier New"/>
          <w:color w:val="1C1C1E"/>
          <w:sz w:val="19"/>
        </w:rPr>
        <w:br/>
      </w:r>
      <w:r>
        <w:rPr>
          <w:rFonts w:ascii="Courier New" w:hAnsi="Courier New"/>
          <w:color w:val="1C1C1E"/>
          <w:sz w:val="19"/>
        </w:rPr>
        <w:br/>
        <w:t>notes.py:</w:t>
      </w:r>
      <w:r>
        <w:rPr>
          <w:rFonts w:ascii="Courier New" w:hAnsi="Courier New"/>
          <w:color w:val="1C1C1E"/>
          <w:sz w:val="19"/>
        </w:rPr>
        <w:br/>
        <w:t xml:space="preserve">  notes_folders() -&gt; list[str]</w:t>
      </w:r>
      <w:r>
        <w:rPr>
          <w:rFonts w:ascii="Courier New" w:hAnsi="Courier New"/>
          <w:color w:val="1C1C1E"/>
          <w:sz w:val="19"/>
        </w:rPr>
        <w:br/>
        <w:t xml:space="preserve">  notes_search(query: str, limit: int = 10) -&gt; list[dict]</w:t>
      </w:r>
      <w:r>
        <w:rPr>
          <w:rFonts w:ascii="Courier New" w:hAnsi="Courier New"/>
          <w:color w:val="1C1C1E"/>
          <w:sz w:val="19"/>
        </w:rPr>
        <w:br/>
        <w:t xml:space="preserve">  notes_get(note_id: str) -&gt; dict</w:t>
      </w:r>
      <w:r>
        <w:rPr>
          <w:rFonts w:ascii="Courier New" w:hAnsi="Courier New"/>
          <w:color w:val="1C1C1E"/>
          <w:sz w:val="19"/>
        </w:rPr>
        <w:br/>
        <w:t xml:space="preserve">  notes_create(title: str, body: str, folder: str = "Notes") -&gt; dict</w:t>
      </w:r>
      <w:r>
        <w:rPr>
          <w:rFonts w:ascii="Courier New" w:hAnsi="Courier New"/>
          <w:color w:val="1C1C1E"/>
          <w:sz w:val="19"/>
        </w:rPr>
        <w:br/>
        <w:t xml:space="preserve">  notes_update(note_id: str, body: str, append: bool = True) -&gt; dict</w:t>
      </w:r>
      <w:r>
        <w:rPr>
          <w:rFonts w:ascii="Courier New" w:hAnsi="Courier New"/>
          <w:color w:val="1C1C1E"/>
          <w:sz w:val="19"/>
        </w:rPr>
        <w:br/>
      </w:r>
      <w:r>
        <w:rPr>
          <w:rFonts w:ascii="Courier New" w:hAnsi="Courier New"/>
          <w:color w:val="1C1C1E"/>
          <w:sz w:val="19"/>
        </w:rPr>
        <w:lastRenderedPageBreak/>
        <w:t xml:space="preserve">  notes_delete(note_id: str) -&gt; dict</w:t>
      </w:r>
      <w:r>
        <w:rPr>
          <w:rFonts w:ascii="Courier New" w:hAnsi="Courier New"/>
          <w:color w:val="1C1C1E"/>
          <w:sz w:val="19"/>
        </w:rPr>
        <w:br/>
      </w:r>
      <w:r>
        <w:rPr>
          <w:rFonts w:ascii="Courier New" w:hAnsi="Courier New"/>
          <w:color w:val="1C1C1E"/>
          <w:sz w:val="19"/>
        </w:rPr>
        <w:br/>
        <w:t>messages.py:</w:t>
      </w:r>
      <w:r>
        <w:rPr>
          <w:rFonts w:ascii="Courier New" w:hAnsi="Courier New"/>
          <w:color w:val="1C1C1E"/>
          <w:sz w:val="19"/>
        </w:rPr>
        <w:br/>
        <w:t xml:space="preserve">  messages_send(to: str, body: str, service: str = "iMessage") -&gt; dict</w:t>
      </w:r>
      <w:r>
        <w:rPr>
          <w:rFonts w:ascii="Courier New" w:hAnsi="Courier New"/>
          <w:color w:val="1C1C1E"/>
          <w:sz w:val="19"/>
        </w:rPr>
        <w:br/>
        <w:t xml:space="preserve">  messages_search(contact: str = None, query: str = None,</w:t>
      </w:r>
      <w:r>
        <w:rPr>
          <w:rFonts w:ascii="Courier New" w:hAnsi="Courier New"/>
          <w:color w:val="1C1C1E"/>
          <w:sz w:val="19"/>
        </w:rPr>
        <w:br/>
        <w:t xml:space="preserve">      limit: int = 20) -&gt; list[dict]</w:t>
      </w:r>
      <w:r>
        <w:rPr>
          <w:rFonts w:ascii="Courier New" w:hAnsi="Courier New"/>
          <w:color w:val="1C1C1E"/>
          <w:sz w:val="19"/>
        </w:rPr>
        <w:br/>
      </w:r>
      <w:r>
        <w:rPr>
          <w:rFonts w:ascii="Courier New" w:hAnsi="Courier New"/>
          <w:color w:val="1C1C1E"/>
          <w:sz w:val="19"/>
        </w:rPr>
        <w:br/>
        <w:t>Security note for messages_send:</w:t>
      </w:r>
      <w:r>
        <w:rPr>
          <w:rFonts w:ascii="Courier New" w:hAnsi="Courier New"/>
          <w:color w:val="1C1C1E"/>
          <w:sz w:val="19"/>
        </w:rPr>
        <w:br/>
        <w:t xml:space="preserve">  - Validate `to` is a phone number or email before sending</w:t>
      </w:r>
      <w:r>
        <w:rPr>
          <w:rFonts w:ascii="Courier New" w:hAnsi="Courier New"/>
          <w:color w:val="1C1C1E"/>
          <w:sz w:val="19"/>
        </w:rPr>
        <w:br/>
        <w:t xml:space="preserve">  - Include a dry_run: bool = False param; when True, return what would</w:t>
      </w:r>
      <w:r>
        <w:rPr>
          <w:rFonts w:ascii="Courier New" w:hAnsi="Courier New"/>
          <w:color w:val="1C1C1E"/>
          <w:sz w:val="19"/>
        </w:rPr>
        <w:br/>
        <w:t xml:space="preserve">    be sent without actually sending</w:t>
      </w:r>
      <w:r>
        <w:rPr>
          <w:rFonts w:ascii="Courier New" w:hAnsi="Courier New"/>
          <w:color w:val="1C1C1E"/>
          <w:sz w:val="19"/>
        </w:rPr>
        <w:br/>
      </w:r>
    </w:p>
    <w:p w14:paraId="475C42F2" w14:textId="77777777" w:rsidR="00812D6A" w:rsidRDefault="00812D6A">
      <w:pPr>
        <w:pBdr>
          <w:bottom w:val="single" w:sz="4" w:space="1" w:color="D1D1D6"/>
        </w:pBdr>
        <w:spacing w:before="120" w:after="120"/>
      </w:pPr>
    </w:p>
    <w:p w14:paraId="39810BD7" w14:textId="77777777" w:rsidR="00812D6A" w:rsidRDefault="00000000">
      <w:pPr>
        <w:spacing w:before="360" w:after="80"/>
      </w:pPr>
      <w:r>
        <w:rPr>
          <w:rFonts w:ascii="SF Pro Display" w:hAnsi="SF Pro Display"/>
          <w:b/>
          <w:color w:val="1C1C1E"/>
          <w:sz w:val="40"/>
        </w:rPr>
        <w:t>Phase 5: iCloud Drive — Claude Prompt</w:t>
      </w:r>
    </w:p>
    <w:p w14:paraId="26B00D5A" w14:textId="77777777" w:rsidR="00812D6A" w:rsidRDefault="00000000">
      <w:pPr>
        <w:spacing w:before="80" w:after="80"/>
        <w:ind w:left="432"/>
      </w:pPr>
      <w:r>
        <w:rPr>
          <w:rFonts w:ascii="Courier New" w:hAnsi="Courier New"/>
          <w:color w:val="1C1C1E"/>
          <w:sz w:val="19"/>
        </w:rPr>
        <w:t># PHASE 5 PROMPT</w:t>
      </w:r>
      <w:r>
        <w:rPr>
          <w:rFonts w:ascii="Courier New" w:hAnsi="Courier New"/>
          <w:color w:val="1C1C1E"/>
          <w:sz w:val="19"/>
        </w:rPr>
        <w:br/>
      </w:r>
      <w:r>
        <w:rPr>
          <w:rFonts w:ascii="Courier New" w:hAnsi="Courier New"/>
          <w:color w:val="1C1C1E"/>
          <w:sz w:val="19"/>
        </w:rPr>
        <w:br/>
        <w:t>Implement iCloud Drive tools in icloud.py.</w:t>
      </w:r>
      <w:r>
        <w:rPr>
          <w:rFonts w:ascii="Courier New" w:hAnsi="Courier New"/>
          <w:color w:val="1C1C1E"/>
          <w:sz w:val="19"/>
        </w:rPr>
        <w:br/>
      </w:r>
      <w:r>
        <w:rPr>
          <w:rFonts w:ascii="Courier New" w:hAnsi="Courier New"/>
          <w:color w:val="1C1C1E"/>
          <w:sz w:val="19"/>
        </w:rPr>
        <w:br/>
        <w:t>icloud_list(path: str = "/") -&gt; list[dict]</w:t>
      </w:r>
      <w:r>
        <w:rPr>
          <w:rFonts w:ascii="Courier New" w:hAnsi="Courier New"/>
          <w:color w:val="1C1C1E"/>
          <w:sz w:val="19"/>
        </w:rPr>
        <w:br/>
        <w:t xml:space="preserve">  - Resolve path relative to ~/Library/Mobile Documents/com~apple~CloudDocs/</w:t>
      </w:r>
      <w:r>
        <w:rPr>
          <w:rFonts w:ascii="Courier New" w:hAnsi="Courier New"/>
          <w:color w:val="1C1C1E"/>
          <w:sz w:val="19"/>
        </w:rPr>
        <w:br/>
        <w:t xml:space="preserve">  - Return [{name, path, size, modified, is_dir}]</w:t>
      </w:r>
      <w:r>
        <w:rPr>
          <w:rFonts w:ascii="Courier New" w:hAnsi="Courier New"/>
          <w:color w:val="1C1C1E"/>
          <w:sz w:val="19"/>
        </w:rPr>
        <w:br/>
      </w:r>
      <w:r>
        <w:rPr>
          <w:rFonts w:ascii="Courier New" w:hAnsi="Courier New"/>
          <w:color w:val="1C1C1E"/>
          <w:sz w:val="19"/>
        </w:rPr>
        <w:br/>
        <w:t>icloud_read(path: str) -&gt; dict</w:t>
      </w:r>
      <w:r>
        <w:rPr>
          <w:rFonts w:ascii="Courier New" w:hAnsi="Courier New"/>
          <w:color w:val="1C1C1E"/>
          <w:sz w:val="19"/>
        </w:rPr>
        <w:br/>
        <w:t xml:space="preserve">  - Detect encoding; return {path, content, encoding, size}</w:t>
      </w:r>
      <w:r>
        <w:rPr>
          <w:rFonts w:ascii="Courier New" w:hAnsi="Courier New"/>
          <w:color w:val="1C1C1E"/>
          <w:sz w:val="19"/>
        </w:rPr>
        <w:br/>
        <w:t xml:space="preserve">  - Refuse to read files &gt; 10 MB; return error with size info</w:t>
      </w:r>
      <w:r>
        <w:rPr>
          <w:rFonts w:ascii="Courier New" w:hAnsi="Courier New"/>
          <w:color w:val="1C1C1E"/>
          <w:sz w:val="19"/>
        </w:rPr>
        <w:br/>
      </w:r>
      <w:r>
        <w:rPr>
          <w:rFonts w:ascii="Courier New" w:hAnsi="Courier New"/>
          <w:color w:val="1C1C1E"/>
          <w:sz w:val="19"/>
        </w:rPr>
        <w:br/>
        <w:t>icloud_write(path: str, content: str,</w:t>
      </w:r>
      <w:r>
        <w:rPr>
          <w:rFonts w:ascii="Courier New" w:hAnsi="Courier New"/>
          <w:color w:val="1C1C1E"/>
          <w:sz w:val="19"/>
        </w:rPr>
        <w:br/>
        <w:t xml:space="preserve">    create_dirs: bool = True) -&gt; dict</w:t>
      </w:r>
      <w:r>
        <w:rPr>
          <w:rFonts w:ascii="Courier New" w:hAnsi="Courier New"/>
          <w:color w:val="1C1C1E"/>
          <w:sz w:val="19"/>
        </w:rPr>
        <w:br/>
        <w:t xml:space="preserve">  - Write UTF-8 text; create parent dirs if create_dirs=True</w:t>
      </w:r>
      <w:r>
        <w:rPr>
          <w:rFonts w:ascii="Courier New" w:hAnsi="Courier New"/>
          <w:color w:val="1C1C1E"/>
          <w:sz w:val="19"/>
        </w:rPr>
        <w:br/>
      </w:r>
      <w:r>
        <w:rPr>
          <w:rFonts w:ascii="Courier New" w:hAnsi="Courier New"/>
          <w:color w:val="1C1C1E"/>
          <w:sz w:val="19"/>
        </w:rPr>
        <w:br/>
        <w:t>icloud_move(src: str, dst: str) -&gt; dict</w:t>
      </w:r>
      <w:r>
        <w:rPr>
          <w:rFonts w:ascii="Courier New" w:hAnsi="Courier New"/>
          <w:color w:val="1C1C1E"/>
          <w:sz w:val="19"/>
        </w:rPr>
        <w:br/>
      </w:r>
      <w:r>
        <w:rPr>
          <w:rFonts w:ascii="Courier New" w:hAnsi="Courier New"/>
          <w:color w:val="1C1C1E"/>
          <w:sz w:val="19"/>
        </w:rPr>
        <w:br/>
        <w:t>icloud_delete(path: str, confirm: bool = False) -&gt; dict</w:t>
      </w:r>
      <w:r>
        <w:rPr>
          <w:rFonts w:ascii="Courier New" w:hAnsi="Courier New"/>
          <w:color w:val="1C1C1E"/>
          <w:sz w:val="19"/>
        </w:rPr>
        <w:br/>
        <w:t xml:space="preserve">  - If confirm=False, return a preview of what would be deleted</w:t>
      </w:r>
      <w:r>
        <w:rPr>
          <w:rFonts w:ascii="Courier New" w:hAnsi="Courier New"/>
          <w:color w:val="1C1C1E"/>
          <w:sz w:val="19"/>
        </w:rPr>
        <w:br/>
        <w:t xml:space="preserve">  - Only delete when confirm=True</w:t>
      </w:r>
      <w:r>
        <w:rPr>
          <w:rFonts w:ascii="Courier New" w:hAnsi="Courier New"/>
          <w:color w:val="1C1C1E"/>
          <w:sz w:val="19"/>
        </w:rPr>
        <w:br/>
      </w:r>
      <w:r>
        <w:rPr>
          <w:rFonts w:ascii="Courier New" w:hAnsi="Courier New"/>
          <w:color w:val="1C1C1E"/>
          <w:sz w:val="19"/>
        </w:rPr>
        <w:br/>
        <w:t>icloud_search(query: str, path: str = "/",</w:t>
      </w:r>
      <w:r>
        <w:rPr>
          <w:rFonts w:ascii="Courier New" w:hAnsi="Courier New"/>
          <w:color w:val="1C1C1E"/>
          <w:sz w:val="19"/>
        </w:rPr>
        <w:br/>
        <w:t xml:space="preserve">    content_search: bool = False) -&gt; list[dict]</w:t>
      </w:r>
      <w:r>
        <w:rPr>
          <w:rFonts w:ascii="Courier New" w:hAnsi="Courier New"/>
          <w:color w:val="1C1C1E"/>
          <w:sz w:val="19"/>
        </w:rPr>
        <w:br/>
        <w:t xml:space="preserve">  - Use mdfind for Spotlight; scope to iCloud root</w:t>
      </w:r>
      <w:r>
        <w:rPr>
          <w:rFonts w:ascii="Courier New" w:hAnsi="Courier New"/>
          <w:color w:val="1C1C1E"/>
          <w:sz w:val="19"/>
        </w:rPr>
        <w:br/>
        <w:t xml:space="preserve">  - content_search=True adds -interpret flag</w:t>
      </w:r>
      <w:r>
        <w:rPr>
          <w:rFonts w:ascii="Courier New" w:hAnsi="Courier New"/>
          <w:color w:val="1C1C1E"/>
          <w:sz w:val="19"/>
        </w:rPr>
        <w:br/>
      </w:r>
      <w:r>
        <w:rPr>
          <w:rFonts w:ascii="Courier New" w:hAnsi="Courier New"/>
          <w:color w:val="1C1C1E"/>
          <w:sz w:val="19"/>
        </w:rPr>
        <w:br/>
        <w:t>All paths must be sandboxed to iCloud root — raise McpError if the</w:t>
      </w:r>
      <w:r>
        <w:rPr>
          <w:rFonts w:ascii="Courier New" w:hAnsi="Courier New"/>
          <w:color w:val="1C1C1E"/>
          <w:sz w:val="19"/>
        </w:rPr>
        <w:br/>
        <w:t>resolved absolute path escapes ~/Library/Mobile Documents/.</w:t>
      </w:r>
      <w:r>
        <w:rPr>
          <w:rFonts w:ascii="Courier New" w:hAnsi="Courier New"/>
          <w:color w:val="1C1C1E"/>
          <w:sz w:val="19"/>
        </w:rPr>
        <w:br/>
      </w:r>
    </w:p>
    <w:p w14:paraId="4AFCEBCB" w14:textId="77777777" w:rsidR="00812D6A" w:rsidRDefault="00812D6A">
      <w:pPr>
        <w:pBdr>
          <w:bottom w:val="single" w:sz="4" w:space="1" w:color="D1D1D6"/>
        </w:pBdr>
        <w:spacing w:before="120" w:after="120"/>
      </w:pPr>
    </w:p>
    <w:p w14:paraId="63EEAA21" w14:textId="77777777" w:rsidR="00812D6A" w:rsidRDefault="00000000">
      <w:pPr>
        <w:spacing w:before="360" w:after="80"/>
      </w:pPr>
      <w:r>
        <w:rPr>
          <w:rFonts w:ascii="SF Pro Display" w:hAnsi="SF Pro Display"/>
          <w:b/>
          <w:color w:val="1C1C1E"/>
          <w:sz w:val="40"/>
        </w:rPr>
        <w:lastRenderedPageBreak/>
        <w:t>Phase 6: Packaging &amp; Submission — Claude Prompt</w:t>
      </w:r>
    </w:p>
    <w:p w14:paraId="56019698" w14:textId="77777777" w:rsidR="00812D6A" w:rsidRDefault="00000000">
      <w:pPr>
        <w:spacing w:before="80" w:after="80"/>
        <w:ind w:left="432"/>
      </w:pPr>
      <w:r>
        <w:rPr>
          <w:rFonts w:ascii="Courier New" w:hAnsi="Courier New"/>
          <w:color w:val="1C1C1E"/>
          <w:sz w:val="19"/>
        </w:rPr>
        <w:t># PHASE 6 PROMPT</w:t>
      </w:r>
      <w:r>
        <w:rPr>
          <w:rFonts w:ascii="Courier New" w:hAnsi="Courier New"/>
          <w:color w:val="1C1C1E"/>
          <w:sz w:val="19"/>
        </w:rPr>
        <w:br/>
      </w:r>
      <w:r>
        <w:rPr>
          <w:rFonts w:ascii="Courier New" w:hAnsi="Courier New"/>
          <w:color w:val="1C1C1E"/>
          <w:sz w:val="19"/>
        </w:rPr>
        <w:br/>
        <w:t>Package and prepare the server for distribution.</w:t>
      </w:r>
      <w:r>
        <w:rPr>
          <w:rFonts w:ascii="Courier New" w:hAnsi="Courier New"/>
          <w:color w:val="1C1C1E"/>
          <w:sz w:val="19"/>
        </w:rPr>
        <w:br/>
      </w:r>
      <w:r>
        <w:rPr>
          <w:rFonts w:ascii="Courier New" w:hAnsi="Courier New"/>
          <w:color w:val="1C1C1E"/>
          <w:sz w:val="19"/>
        </w:rPr>
        <w:br/>
        <w:t>1. PyInstaller binary</w:t>
      </w:r>
      <w:r>
        <w:rPr>
          <w:rFonts w:ascii="Courier New" w:hAnsi="Courier New"/>
          <w:color w:val="1C1C1E"/>
          <w:sz w:val="19"/>
        </w:rPr>
        <w:br/>
        <w:t xml:space="preserve">   - Create build.sh that runs PyInstaller --onefile --name apple-mcp</w:t>
      </w:r>
      <w:r>
        <w:rPr>
          <w:rFonts w:ascii="Courier New" w:hAnsi="Courier New"/>
          <w:color w:val="1C1C1E"/>
          <w:sz w:val="19"/>
        </w:rPr>
        <w:br/>
        <w:t xml:space="preserve">   - Output: dist/apple-mcp  (single executable, no Python required)</w:t>
      </w:r>
      <w:r>
        <w:rPr>
          <w:rFonts w:ascii="Courier New" w:hAnsi="Courier New"/>
          <w:color w:val="1C1C1E"/>
          <w:sz w:val="19"/>
        </w:rPr>
        <w:br/>
      </w:r>
      <w:r>
        <w:rPr>
          <w:rFonts w:ascii="Courier New" w:hAnsi="Courier New"/>
          <w:color w:val="1C1C1E"/>
          <w:sz w:val="19"/>
        </w:rPr>
        <w:br/>
        <w:t>2. Homebrew formula  (Formula/apple-mcp.rb)</w:t>
      </w:r>
      <w:r>
        <w:rPr>
          <w:rFonts w:ascii="Courier New" w:hAnsi="Courier New"/>
          <w:color w:val="1C1C1E"/>
          <w:sz w:val="19"/>
        </w:rPr>
        <w:br/>
        <w:t xml:space="preserve">   - url points to GitHub release tarball</w:t>
      </w:r>
      <w:r>
        <w:rPr>
          <w:rFonts w:ascii="Courier New" w:hAnsi="Courier New"/>
          <w:color w:val="1C1C1E"/>
          <w:sz w:val="19"/>
        </w:rPr>
        <w:br/>
        <w:t xml:space="preserve">   - install block: bin.install "apple-mcp"</w:t>
      </w:r>
      <w:r>
        <w:rPr>
          <w:rFonts w:ascii="Courier New" w:hAnsi="Courier New"/>
          <w:color w:val="1C1C1E"/>
          <w:sz w:val="19"/>
        </w:rPr>
        <w:br/>
        <w:t xml:space="preserve">   - test block: assert_match "macOS", shell_output("#{bin}/apple-mcp --version")</w:t>
      </w:r>
      <w:r>
        <w:rPr>
          <w:rFonts w:ascii="Courier New" w:hAnsi="Courier New"/>
          <w:color w:val="1C1C1E"/>
          <w:sz w:val="19"/>
        </w:rPr>
        <w:br/>
      </w:r>
      <w:r>
        <w:rPr>
          <w:rFonts w:ascii="Courier New" w:hAnsi="Courier New"/>
          <w:color w:val="1C1C1E"/>
          <w:sz w:val="19"/>
        </w:rPr>
        <w:br/>
        <w:t>3. Claude Code install one-liner (add to README):</w:t>
      </w:r>
      <w:r>
        <w:rPr>
          <w:rFonts w:ascii="Courier New" w:hAnsi="Courier New"/>
          <w:color w:val="1C1C1E"/>
          <w:sz w:val="19"/>
        </w:rPr>
        <w:br/>
        <w:t xml:space="preserve">   claude mcp add apple-mcp -- /usr/local/bin/apple-mcp</w:t>
      </w:r>
      <w:r>
        <w:rPr>
          <w:rFonts w:ascii="Courier New" w:hAnsi="Courier New"/>
          <w:color w:val="1C1C1E"/>
          <w:sz w:val="19"/>
        </w:rPr>
        <w:br/>
      </w:r>
      <w:r>
        <w:rPr>
          <w:rFonts w:ascii="Courier New" w:hAnsi="Courier New"/>
          <w:color w:val="1C1C1E"/>
          <w:sz w:val="19"/>
        </w:rPr>
        <w:br/>
        <w:t>4. Cowork HTTP install (add to README):</w:t>
      </w:r>
      <w:r>
        <w:rPr>
          <w:rFonts w:ascii="Courier New" w:hAnsi="Courier New"/>
          <w:color w:val="1C1C1E"/>
          <w:sz w:val="19"/>
        </w:rPr>
        <w:br/>
        <w:t xml:space="preserve">   Run: apple-mcp --http</w:t>
      </w:r>
      <w:r>
        <w:rPr>
          <w:rFonts w:ascii="Courier New" w:hAnsi="Courier New"/>
          <w:color w:val="1C1C1E"/>
          <w:sz w:val="19"/>
        </w:rPr>
        <w:br/>
        <w:t xml:space="preserve">   Then in Cowork Settings &gt; MCP Servers: http://localhost:8765/sse</w:t>
      </w:r>
      <w:r>
        <w:rPr>
          <w:rFonts w:ascii="Courier New" w:hAnsi="Courier New"/>
          <w:color w:val="1C1C1E"/>
          <w:sz w:val="19"/>
        </w:rPr>
        <w:br/>
      </w:r>
      <w:r>
        <w:rPr>
          <w:rFonts w:ascii="Courier New" w:hAnsi="Courier New"/>
          <w:color w:val="1C1C1E"/>
          <w:sz w:val="19"/>
        </w:rPr>
        <w:br/>
        <w:t>5. Update README with:</w:t>
      </w:r>
      <w:r>
        <w:rPr>
          <w:rFonts w:ascii="Courier New" w:hAnsi="Courier New"/>
          <w:color w:val="1C1C1E"/>
          <w:sz w:val="19"/>
        </w:rPr>
        <w:br/>
        <w:t xml:space="preserve">   - Full tool catalog table</w:t>
      </w:r>
      <w:r>
        <w:rPr>
          <w:rFonts w:ascii="Courier New" w:hAnsi="Courier New"/>
          <w:color w:val="1C1C1E"/>
          <w:sz w:val="19"/>
        </w:rPr>
        <w:br/>
        <w:t xml:space="preserve">   - macOS permissions setup instructions (System Settings screenshots guidance)</w:t>
      </w:r>
      <w:r>
        <w:rPr>
          <w:rFonts w:ascii="Courier New" w:hAnsi="Courier New"/>
          <w:color w:val="1C1C1E"/>
          <w:sz w:val="19"/>
        </w:rPr>
        <w:br/>
        <w:t xml:space="preserve">   - Troubleshooting section for common TCC errors</w:t>
      </w:r>
      <w:r>
        <w:rPr>
          <w:rFonts w:ascii="Courier New" w:hAnsi="Courier New"/>
          <w:color w:val="1C1C1E"/>
          <w:sz w:val="19"/>
        </w:rPr>
        <w:br/>
      </w:r>
      <w:r>
        <w:rPr>
          <w:rFonts w:ascii="Courier New" w:hAnsi="Courier New"/>
          <w:color w:val="1C1C1E"/>
          <w:sz w:val="19"/>
        </w:rPr>
        <w:br/>
        <w:t>6. Submission checklist:</w:t>
      </w:r>
      <w:r>
        <w:rPr>
          <w:rFonts w:ascii="Courier New" w:hAnsi="Courier New"/>
          <w:color w:val="1C1C1E"/>
          <w:sz w:val="19"/>
        </w:rPr>
        <w:br/>
        <w:t xml:space="preserve">   - [ ] All tools have docstrings used as MCP descriptions</w:t>
      </w:r>
      <w:r>
        <w:rPr>
          <w:rFonts w:ascii="Courier New" w:hAnsi="Courier New"/>
          <w:color w:val="1C1C1E"/>
          <w:sz w:val="19"/>
        </w:rPr>
        <w:br/>
        <w:t xml:space="preserve">   - [ ] oauth_flow is not needed (local server, no cloud auth)</w:t>
      </w:r>
      <w:r>
        <w:rPr>
          <w:rFonts w:ascii="Courier New" w:hAnsi="Courier New"/>
          <w:color w:val="1C1C1E"/>
          <w:sz w:val="19"/>
        </w:rPr>
        <w:br/>
        <w:t xml:space="preserve">   - [ ] MCP Directory Terms accepted</w:t>
      </w:r>
      <w:r>
        <w:rPr>
          <w:rFonts w:ascii="Courier New" w:hAnsi="Courier New"/>
          <w:color w:val="1C1C1E"/>
          <w:sz w:val="19"/>
        </w:rPr>
        <w:br/>
        <w:t xml:space="preserve">   - [ ] Submit at https://claude.com/partners/mcp</w:t>
      </w:r>
      <w:r>
        <w:rPr>
          <w:rFonts w:ascii="Courier New" w:hAnsi="Courier New"/>
          <w:color w:val="1C1C1E"/>
          <w:sz w:val="19"/>
        </w:rPr>
        <w:br/>
      </w:r>
    </w:p>
    <w:p w14:paraId="15FB208F" w14:textId="77777777" w:rsidR="00812D6A" w:rsidRDefault="00812D6A">
      <w:pPr>
        <w:pBdr>
          <w:bottom w:val="single" w:sz="4" w:space="1" w:color="D1D1D6"/>
        </w:pBdr>
        <w:spacing w:before="120" w:after="120"/>
      </w:pPr>
    </w:p>
    <w:p w14:paraId="5E1CD188" w14:textId="77777777" w:rsidR="00812D6A" w:rsidRDefault="00000000">
      <w:pPr>
        <w:spacing w:before="360" w:after="80"/>
      </w:pPr>
      <w:r>
        <w:rPr>
          <w:rFonts w:ascii="SF Pro Display" w:hAnsi="SF Pro Display"/>
          <w:b/>
          <w:color w:val="1C1C1E"/>
          <w:sz w:val="40"/>
        </w:rPr>
        <w:t>Permissions &amp; Security Notes</w:t>
      </w:r>
    </w:p>
    <w:p w14:paraId="129F4878" w14:textId="77777777" w:rsidR="00812D6A" w:rsidRDefault="00000000">
      <w:pPr>
        <w:spacing w:after="120"/>
      </w:pPr>
      <w:r>
        <w:rPr>
          <w:rFonts w:ascii="SF Pro Text" w:hAnsi="SF Pro Text"/>
          <w:color w:val="3C3C43"/>
        </w:rPr>
        <w:t>macOS requires explicit user approval (TCC — Transparency, Consent, Control) for each app category. Your MCP server must request and guide the user through these.</w:t>
      </w:r>
    </w:p>
    <w:p w14:paraId="03ABD2F4" w14:textId="77777777" w:rsidR="00812D6A" w:rsidRDefault="00000000">
      <w:pPr>
        <w:spacing w:before="200" w:after="40"/>
      </w:pPr>
      <w:r>
        <w:rPr>
          <w:rFonts w:ascii="SF Pro Text" w:hAnsi="SF Pro Text"/>
          <w:b/>
          <w:color w:val="1C1C1E"/>
          <w:sz w:val="24"/>
        </w:rPr>
        <w:t>Required macOS Permissions</w:t>
      </w:r>
    </w:p>
    <w:p w14:paraId="71C88652" w14:textId="77777777" w:rsidR="00812D6A" w:rsidRDefault="00000000">
      <w:pPr>
        <w:pStyle w:val="ListBullet"/>
        <w:spacing w:after="60"/>
        <w:ind w:left="432"/>
      </w:pPr>
      <w:r>
        <w:rPr>
          <w:rFonts w:ascii="SF Pro Text" w:hAnsi="SF Pro Text"/>
          <w:color w:val="3C3C43"/>
          <w:sz w:val="21"/>
        </w:rPr>
        <w:t>Automation → Mail, Calendar, Contacts, Reminders, Notes, Messages</w:t>
      </w:r>
    </w:p>
    <w:p w14:paraId="34D5F405" w14:textId="77777777" w:rsidR="00812D6A" w:rsidRDefault="00000000">
      <w:pPr>
        <w:pStyle w:val="ListBullet"/>
        <w:spacing w:after="60"/>
        <w:ind w:left="432"/>
      </w:pPr>
      <w:r>
        <w:rPr>
          <w:rFonts w:ascii="SF Pro Text" w:hAnsi="SF Pro Text"/>
          <w:color w:val="3C3C43"/>
          <w:sz w:val="21"/>
        </w:rPr>
        <w:t>Contacts — separate TCC category</w:t>
      </w:r>
    </w:p>
    <w:p w14:paraId="0EFF43CE" w14:textId="77777777" w:rsidR="00812D6A" w:rsidRDefault="00000000">
      <w:pPr>
        <w:pStyle w:val="ListBullet"/>
        <w:spacing w:after="60"/>
        <w:ind w:left="432"/>
      </w:pPr>
      <w:r>
        <w:rPr>
          <w:rFonts w:ascii="SF Pro Text" w:hAnsi="SF Pro Text"/>
          <w:color w:val="3C3C43"/>
          <w:sz w:val="21"/>
        </w:rPr>
        <w:t>Full Disk Access — needed for iCloud Drive file operations</w:t>
      </w:r>
    </w:p>
    <w:p w14:paraId="71D8DD18" w14:textId="77777777" w:rsidR="00812D6A" w:rsidRDefault="00000000">
      <w:pPr>
        <w:pStyle w:val="ListBullet"/>
        <w:spacing w:after="60"/>
        <w:ind w:left="432"/>
      </w:pPr>
      <w:r>
        <w:rPr>
          <w:rFonts w:ascii="SF Pro Text" w:hAnsi="SF Pro Text"/>
          <w:color w:val="3C3C43"/>
          <w:sz w:val="21"/>
        </w:rPr>
        <w:lastRenderedPageBreak/>
        <w:t>Accessibility — only if using UI scripting (avoid if possible)</w:t>
      </w:r>
    </w:p>
    <w:p w14:paraId="27A6E8D1" w14:textId="77777777" w:rsidR="00812D6A" w:rsidRDefault="00000000">
      <w:pPr>
        <w:spacing w:before="200" w:after="40"/>
      </w:pPr>
      <w:r>
        <w:rPr>
          <w:rFonts w:ascii="SF Pro Text" w:hAnsi="SF Pro Text"/>
          <w:b/>
          <w:color w:val="1C1C1E"/>
          <w:sz w:val="24"/>
        </w:rPr>
        <w:t>Security Invariants (enforce in code)</w:t>
      </w:r>
    </w:p>
    <w:p w14:paraId="493E6095" w14:textId="77777777" w:rsidR="00812D6A" w:rsidRDefault="00000000">
      <w:pPr>
        <w:pStyle w:val="ListBullet"/>
        <w:spacing w:after="60"/>
        <w:ind w:left="432"/>
      </w:pPr>
      <w:r>
        <w:rPr>
          <w:rFonts w:ascii="SF Pro Text" w:hAnsi="SF Pro Text"/>
          <w:color w:val="3C3C43"/>
          <w:sz w:val="21"/>
        </w:rPr>
        <w:t>All iCloud paths resolved and sandboxed before any file operation</w:t>
      </w:r>
    </w:p>
    <w:p w14:paraId="790C18FB" w14:textId="77777777" w:rsidR="00812D6A" w:rsidRDefault="00000000">
      <w:pPr>
        <w:pStyle w:val="ListBullet"/>
        <w:spacing w:after="60"/>
        <w:ind w:left="432"/>
      </w:pPr>
      <w:r>
        <w:rPr>
          <w:rFonts w:ascii="SF Pro Text" w:hAnsi="SF Pro Text"/>
          <w:color w:val="3C3C43"/>
          <w:sz w:val="21"/>
        </w:rPr>
        <w:t>AppleScript user-string inputs escaped via shlex or explicit quoting</w:t>
      </w:r>
    </w:p>
    <w:p w14:paraId="602741C1" w14:textId="77777777" w:rsidR="00812D6A" w:rsidRDefault="00000000">
      <w:pPr>
        <w:pStyle w:val="ListBullet"/>
        <w:spacing w:after="60"/>
        <w:ind w:left="432"/>
      </w:pPr>
      <w:r>
        <w:rPr>
          <w:rFonts w:ascii="SF Pro Text" w:hAnsi="SF Pro Text"/>
          <w:color w:val="3C3C43"/>
          <w:sz w:val="21"/>
        </w:rPr>
        <w:t>messages_send has dry_run mode and phone/email validation</w:t>
      </w:r>
    </w:p>
    <w:p w14:paraId="5D126A98" w14:textId="77777777" w:rsidR="00812D6A" w:rsidRDefault="00000000">
      <w:pPr>
        <w:pStyle w:val="ListBullet"/>
        <w:spacing w:after="60"/>
        <w:ind w:left="432"/>
      </w:pPr>
      <w:r>
        <w:rPr>
          <w:rFonts w:ascii="SF Pro Text" w:hAnsi="SF Pro Text"/>
          <w:color w:val="3C3C43"/>
          <w:sz w:val="21"/>
        </w:rPr>
        <w:t>icloud_delete requires confirm=True to actually delete</w:t>
      </w:r>
    </w:p>
    <w:p w14:paraId="26902F20" w14:textId="77777777" w:rsidR="00812D6A" w:rsidRDefault="00000000">
      <w:pPr>
        <w:pStyle w:val="ListBullet"/>
        <w:spacing w:after="60"/>
        <w:ind w:left="432"/>
      </w:pPr>
      <w:r>
        <w:rPr>
          <w:rFonts w:ascii="SF Pro Text" w:hAnsi="SF Pro Text"/>
          <w:color w:val="3C3C43"/>
          <w:sz w:val="21"/>
        </w:rPr>
        <w:t>No credentials stored — server uses macOS keychain delegation via apps</w:t>
      </w:r>
    </w:p>
    <w:p w14:paraId="046C934E" w14:textId="77777777" w:rsidR="00812D6A" w:rsidRDefault="00000000">
      <w:pPr>
        <w:pStyle w:val="ListBullet"/>
        <w:spacing w:after="60"/>
        <w:ind w:left="432"/>
      </w:pPr>
      <w:r>
        <w:rPr>
          <w:rFonts w:ascii="SF Pro Text" w:hAnsi="SF Pro Text"/>
          <w:color w:val="3C3C43"/>
          <w:sz w:val="21"/>
        </w:rPr>
        <w:t>Server binds only to 127.0.0.1 in HTTP mode — never 0.0.0.0</w:t>
      </w:r>
    </w:p>
    <w:p w14:paraId="545BBF0C" w14:textId="77777777" w:rsidR="00812D6A" w:rsidRDefault="00812D6A">
      <w:pPr>
        <w:pBdr>
          <w:bottom w:val="single" w:sz="4" w:space="1" w:color="D1D1D6"/>
        </w:pBdr>
        <w:spacing w:before="120" w:after="120"/>
      </w:pPr>
    </w:p>
    <w:p w14:paraId="5EBD1389" w14:textId="77777777" w:rsidR="00812D6A" w:rsidRDefault="00000000">
      <w:pPr>
        <w:spacing w:before="360" w:after="80"/>
      </w:pPr>
      <w:r>
        <w:rPr>
          <w:rFonts w:ascii="SF Pro Display" w:hAnsi="SF Pro Display"/>
          <w:b/>
          <w:color w:val="1C1C1E"/>
          <w:sz w:val="40"/>
        </w:rPr>
        <w:t>Quick Start with Claude Code</w:t>
      </w:r>
    </w:p>
    <w:p w14:paraId="16A3695B" w14:textId="77777777" w:rsidR="00812D6A" w:rsidRDefault="00000000">
      <w:pPr>
        <w:spacing w:after="120"/>
      </w:pPr>
      <w:r>
        <w:rPr>
          <w:rFonts w:ascii="SF Pro Text" w:hAnsi="SF Pro Text"/>
          <w:color w:val="3C3C43"/>
        </w:rPr>
        <w:t>To kick off the entire project, open Claude Code and run:</w:t>
      </w:r>
    </w:p>
    <w:p w14:paraId="160D81D5" w14:textId="77777777" w:rsidR="00812D6A" w:rsidRDefault="00000000">
      <w:pPr>
        <w:spacing w:before="80" w:after="80"/>
        <w:ind w:left="432"/>
      </w:pPr>
      <w:r>
        <w:rPr>
          <w:rFonts w:ascii="Courier New" w:hAnsi="Courier New"/>
          <w:color w:val="1C1C1E"/>
          <w:sz w:val="19"/>
        </w:rPr>
        <w:t>claude "Create a new directory called apple-mcp, then implement Phase 1 of the Apple MCP server as described in the plan I'm about to paste."</w:t>
      </w:r>
    </w:p>
    <w:p w14:paraId="1F3A7D95" w14:textId="77777777" w:rsidR="00812D6A" w:rsidRDefault="00000000">
      <w:pPr>
        <w:spacing w:after="120"/>
      </w:pPr>
      <w:r>
        <w:rPr>
          <w:rFonts w:ascii="SF Pro Text" w:hAnsi="SF Pro Text"/>
          <w:color w:val="3C3C43"/>
        </w:rPr>
        <w:t>Then paste the Phase 1 prompt from this document. Repeat for each subsequent phase.</w:t>
      </w:r>
    </w:p>
    <w:p w14:paraId="21F06F42" w14:textId="77777777" w:rsidR="00812D6A" w:rsidRDefault="00000000">
      <w:pPr>
        <w:spacing w:after="120"/>
      </w:pPr>
      <w:r>
        <w:rPr>
          <w:rFonts w:ascii="SF Pro Text" w:hAnsi="SF Pro Text"/>
          <w:color w:val="3C3C43"/>
        </w:rPr>
        <w:t>Each phase is designed to be independently verifiable — run the tests after each phase before moving on:</w:t>
      </w:r>
    </w:p>
    <w:p w14:paraId="1FE8FE50" w14:textId="77777777" w:rsidR="00812D6A" w:rsidRDefault="00000000">
      <w:pPr>
        <w:spacing w:before="80" w:after="80"/>
        <w:ind w:left="432"/>
      </w:pPr>
      <w:r>
        <w:rPr>
          <w:rFonts w:ascii="Courier New" w:hAnsi="Courier New"/>
          <w:color w:val="1C1C1E"/>
          <w:sz w:val="19"/>
        </w:rPr>
        <w:t>cd apple-mcp &amp;&amp; python -m pytest tests/ -v</w:t>
      </w:r>
    </w:p>
    <w:p w14:paraId="4870F38A" w14:textId="77777777" w:rsidR="00812D6A" w:rsidRDefault="00812D6A">
      <w:pPr>
        <w:pBdr>
          <w:bottom w:val="single" w:sz="4" w:space="1" w:color="D1D1D6"/>
        </w:pBdr>
        <w:spacing w:before="120" w:after="120"/>
      </w:pPr>
    </w:p>
    <w:p w14:paraId="303BE2FB" w14:textId="77777777" w:rsidR="00812D6A" w:rsidRDefault="00000000">
      <w:pPr>
        <w:spacing w:before="360" w:after="80"/>
      </w:pPr>
      <w:r>
        <w:rPr>
          <w:rFonts w:ascii="SF Pro Display" w:hAnsi="SF Pro Display"/>
          <w:b/>
          <w:color w:val="1C1C1E"/>
          <w:sz w:val="40"/>
        </w:rPr>
        <w:t>Anthropic Directory Submission Checklist</w:t>
      </w:r>
    </w:p>
    <w:p w14:paraId="047F759A" w14:textId="77777777" w:rsidR="00812D6A" w:rsidRDefault="00000000">
      <w:pPr>
        <w:pStyle w:val="ListBullet"/>
        <w:spacing w:after="60"/>
        <w:ind w:left="432"/>
      </w:pPr>
      <w:r>
        <w:rPr>
          <w:rFonts w:ascii="SF Pro Text" w:hAnsi="SF Pro Text"/>
          <w:color w:val="3C3C43"/>
          <w:sz w:val="21"/>
        </w:rPr>
        <w:t>Server passes all unit tests (pytest)</w:t>
      </w:r>
    </w:p>
    <w:p w14:paraId="28CF5430" w14:textId="77777777" w:rsidR="00812D6A" w:rsidRDefault="00000000">
      <w:pPr>
        <w:pStyle w:val="ListBullet"/>
        <w:spacing w:after="60"/>
        <w:ind w:left="432"/>
      </w:pPr>
      <w:r>
        <w:rPr>
          <w:rFonts w:ascii="SF Pro Text" w:hAnsi="SF Pro Text"/>
          <w:color w:val="3C3C43"/>
          <w:sz w:val="21"/>
        </w:rPr>
        <w:t>All tools have clear, accurate MCP docstrings</w:t>
      </w:r>
    </w:p>
    <w:p w14:paraId="34DD749A" w14:textId="77777777" w:rsidR="00812D6A" w:rsidRDefault="00000000">
      <w:pPr>
        <w:pStyle w:val="ListBullet"/>
        <w:spacing w:after="60"/>
        <w:ind w:left="432"/>
      </w:pPr>
      <w:r>
        <w:rPr>
          <w:rFonts w:ascii="SF Pro Text" w:hAnsi="SF Pro Text"/>
          <w:color w:val="3C3C43"/>
          <w:sz w:val="21"/>
        </w:rPr>
        <w:t>README includes privacy policy URL and terms of service URL</w:t>
      </w:r>
    </w:p>
    <w:p w14:paraId="2ECF1682" w14:textId="77777777" w:rsidR="00812D6A" w:rsidRDefault="00000000">
      <w:pPr>
        <w:pStyle w:val="ListBullet"/>
        <w:spacing w:after="60"/>
        <w:ind w:left="432"/>
      </w:pPr>
      <w:r>
        <w:rPr>
          <w:rFonts w:ascii="SF Pro Text" w:hAnsi="SF Pro Text"/>
          <w:color w:val="3C3C43"/>
          <w:sz w:val="21"/>
        </w:rPr>
        <w:t>Server has a --version flag returning semver string</w:t>
      </w:r>
    </w:p>
    <w:p w14:paraId="599F358B" w14:textId="77777777" w:rsidR="00812D6A" w:rsidRDefault="00000000">
      <w:pPr>
        <w:pStyle w:val="ListBullet"/>
        <w:spacing w:after="60"/>
        <w:ind w:left="432"/>
      </w:pPr>
      <w:r>
        <w:rPr>
          <w:rFonts w:ascii="SF Pro Text" w:hAnsi="SF Pro Text"/>
          <w:color w:val="3C3C43"/>
          <w:sz w:val="21"/>
        </w:rPr>
        <w:t>No hardcoded credentials or API keys anywhere in code</w:t>
      </w:r>
    </w:p>
    <w:p w14:paraId="4BD5F7CD" w14:textId="77777777" w:rsidR="00812D6A" w:rsidRDefault="00000000">
      <w:pPr>
        <w:pStyle w:val="ListBullet"/>
        <w:spacing w:after="60"/>
        <w:ind w:left="432"/>
      </w:pPr>
      <w:r>
        <w:rPr>
          <w:rFonts w:ascii="SF Pro Text" w:hAnsi="SF Pro Text"/>
          <w:color w:val="3C3C43"/>
          <w:sz w:val="21"/>
        </w:rPr>
        <w:t>Tested on macOS 14 Sonoma and macOS 15 Sequoia</w:t>
      </w:r>
    </w:p>
    <w:p w14:paraId="6A90594C" w14:textId="77777777" w:rsidR="00812D6A" w:rsidRDefault="00000000">
      <w:pPr>
        <w:pStyle w:val="ListBullet"/>
        <w:spacing w:after="60"/>
        <w:ind w:left="432"/>
      </w:pPr>
      <w:r>
        <w:rPr>
          <w:rFonts w:ascii="SF Pro Text" w:hAnsi="SF Pro Text"/>
          <w:color w:val="3C3C43"/>
          <w:sz w:val="21"/>
        </w:rPr>
        <w:t>PyInstaller binary tested on a clean Mac (no Python installed)</w:t>
      </w:r>
    </w:p>
    <w:p w14:paraId="3EBEB30B" w14:textId="77777777" w:rsidR="00812D6A" w:rsidRDefault="00000000">
      <w:pPr>
        <w:pStyle w:val="ListBullet"/>
        <w:spacing w:after="60"/>
        <w:ind w:left="432"/>
      </w:pPr>
      <w:r>
        <w:rPr>
          <w:rFonts w:ascii="SF Pro Text" w:hAnsi="SF Pro Text"/>
          <w:color w:val="3C3C43"/>
          <w:sz w:val="21"/>
        </w:rPr>
        <w:t>Homebrew formula installable via brew install --formula</w:t>
      </w:r>
    </w:p>
    <w:p w14:paraId="34E77F32" w14:textId="77777777" w:rsidR="00812D6A" w:rsidRDefault="00000000">
      <w:pPr>
        <w:pStyle w:val="ListBullet"/>
        <w:spacing w:after="60"/>
        <w:ind w:left="432"/>
      </w:pPr>
      <w:r>
        <w:rPr>
          <w:rFonts w:ascii="SF Pro Text" w:hAnsi="SF Pro Text"/>
          <w:color w:val="3C3C43"/>
          <w:sz w:val="21"/>
        </w:rPr>
        <w:t>Submit form completed at https://claude.com/partners/mcp</w:t>
      </w:r>
    </w:p>
    <w:p w14:paraId="30075E9B" w14:textId="77777777" w:rsidR="00812D6A" w:rsidRDefault="00000000">
      <w:pPr>
        <w:spacing w:before="400"/>
      </w:pPr>
      <w:r>
        <w:rPr>
          <w:rFonts w:ascii="SF Pro Text" w:hAnsi="SF Pro Text"/>
          <w:i/>
          <w:color w:val="8E8E93"/>
        </w:rPr>
        <w:t>Good luck, Abhinav — this fills a real gap in the Claude ecosystem.</w:t>
      </w:r>
    </w:p>
    <w:sectPr w:rsidR="00812D6A" w:rsidSect="00034616">
      <w:pgSz w:w="12240" w:h="15840"/>
      <w:pgMar w:top="1440" w:right="1584" w:bottom="1440" w:left="158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F Pro Display">
    <w:altName w:val="Cambria"/>
    <w:panose1 w:val="020B0604020202020204"/>
    <w:charset w:val="00"/>
    <w:family w:val="roman"/>
    <w:notTrueType/>
    <w:pitch w:val="default"/>
  </w:font>
  <w:font w:name="SF Pro Text">
    <w:altName w:val="Cambria"/>
    <w:panose1 w:val="020B0604020202020204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6343091">
    <w:abstractNumId w:val="8"/>
  </w:num>
  <w:num w:numId="2" w16cid:durableId="1892687778">
    <w:abstractNumId w:val="6"/>
  </w:num>
  <w:num w:numId="3" w16cid:durableId="228738314">
    <w:abstractNumId w:val="5"/>
  </w:num>
  <w:num w:numId="4" w16cid:durableId="35592500">
    <w:abstractNumId w:val="4"/>
  </w:num>
  <w:num w:numId="5" w16cid:durableId="828865636">
    <w:abstractNumId w:val="7"/>
  </w:num>
  <w:num w:numId="6" w16cid:durableId="143007816">
    <w:abstractNumId w:val="3"/>
  </w:num>
  <w:num w:numId="7" w16cid:durableId="59138479">
    <w:abstractNumId w:val="2"/>
  </w:num>
  <w:num w:numId="8" w16cid:durableId="699670459">
    <w:abstractNumId w:val="1"/>
  </w:num>
  <w:num w:numId="9" w16cid:durableId="18697092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812D6A"/>
    <w:rsid w:val="00AA1D8D"/>
    <w:rsid w:val="00B47730"/>
    <w:rsid w:val="00CB0664"/>
    <w:rsid w:val="00CB19F0"/>
    <w:rsid w:val="00D83AE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16E48AB"/>
  <w14:defaultImageDpi w14:val="300"/>
  <w15:docId w15:val="{9807A8D1-4C46-074B-BDFB-F39998646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2218</Words>
  <Characters>13553</Characters>
  <Application>Microsoft Office Word</Application>
  <DocSecurity>0</DocSecurity>
  <Lines>564</Lines>
  <Paragraphs>286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15485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Abhinav Agrawal</cp:lastModifiedBy>
  <cp:revision>2</cp:revision>
  <dcterms:created xsi:type="dcterms:W3CDTF">2026-04-22T21:08:00Z</dcterms:created>
  <dcterms:modified xsi:type="dcterms:W3CDTF">2026-04-22T21:08:00Z</dcterms:modified>
  <cp:category/>
</cp:coreProperties>
</file>