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rPr/>
      </w:pPr>
      <w:r w:rsidDel="00000000" w:rsidR="00000000" w:rsidRPr="00000000">
        <w:rPr>
          <w:rtl w:val="0"/>
        </w:rPr>
        <w:t xml:space="preserve">Example Table with Merged Cells</w:t>
      </w:r>
    </w:p>
    <w:tbl>
      <w:tblPr>
        <w:tblStyle w:val="Table1"/>
        <w:tblW w:w="864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160"/>
        <w:gridCol w:w="2160"/>
        <w:gridCol w:w="2160"/>
        <w:gridCol w:w="2160"/>
        <w:tblGridChange w:id="0">
          <w:tblGrid>
            <w:gridCol w:w="2160"/>
            <w:gridCol w:w="2160"/>
            <w:gridCol w:w="2160"/>
            <w:gridCol w:w="2160"/>
          </w:tblGrid>
        </w:tblGridChange>
      </w:tblGrid>
      <w:tr>
        <w:trPr>
          <w:cantSplit w:val="0"/>
          <w:tblHeader w:val="0"/>
        </w:trPr>
        <w:tc>
          <w:tcPr>
            <w:gridSpan w:val="4"/>
          </w:tcPr>
          <w:p w:rsidR="00000000" w:rsidDel="00000000" w:rsidP="00000000" w:rsidRDefault="00000000" w:rsidRPr="00000000" w14:paraId="00000002">
            <w:pPr>
              <w:rPr/>
            </w:pPr>
            <w:r w:rsidDel="00000000" w:rsidR="00000000" w:rsidRPr="00000000">
              <w:rPr>
                <w:rtl w:val="0"/>
              </w:rPr>
              <w:t xml:space="preserve">Header Row - This cell spans across all four columns and provides a title or summary for the entire table content below.</w:t>
            </w:r>
          </w:p>
        </w:tc>
      </w:tr>
      <w:tr>
        <w:trPr>
          <w:cantSplit w:val="0"/>
          <w:tblHeader w:val="0"/>
        </w:trPr>
        <w:tc>
          <w:tcPr>
            <w:vMerge w:val="restart"/>
          </w:tcPr>
          <w:p w:rsidR="00000000" w:rsidDel="00000000" w:rsidP="00000000" w:rsidRDefault="00000000" w:rsidRPr="00000000" w14:paraId="00000006">
            <w:pPr>
              <w:rPr/>
            </w:pPr>
            <w:r w:rsidDel="00000000" w:rsidR="00000000" w:rsidRPr="00000000">
              <w:rPr>
                <w:rtl w:val="0"/>
              </w:rPr>
              <w:t xml:space="preserve">Merged Vertically - This cell spans two rows and typically contains category labels or descriptive data.</w:t>
            </w:r>
          </w:p>
        </w:tc>
        <w:tc>
          <w:tcPr/>
          <w:p w:rsidR="00000000" w:rsidDel="00000000" w:rsidP="00000000" w:rsidRDefault="00000000" w:rsidRPr="00000000" w14:paraId="00000007">
            <w:pPr>
              <w:rPr/>
            </w:pPr>
            <w:r w:rsidDel="00000000" w:rsidR="00000000" w:rsidRPr="00000000">
              <w:rPr>
                <w:rtl w:val="0"/>
              </w:rPr>
              <w:t xml:space="preserve">This is cell (1,1) with additional details explaining its purpose.</w:t>
            </w:r>
          </w:p>
        </w:tc>
        <w:tc>
          <w:tcPr/>
          <w:p w:rsidR="00000000" w:rsidDel="00000000" w:rsidP="00000000" w:rsidRDefault="00000000" w:rsidRPr="00000000" w14:paraId="00000008">
            <w:pPr>
              <w:rPr/>
            </w:pPr>
            <w:r w:rsidDel="00000000" w:rsidR="00000000" w:rsidRPr="00000000">
              <w:rPr>
                <w:rtl w:val="0"/>
              </w:rPr>
              <w:t xml:space="preserve">This is cell (1,2), often used for notes or extended content.</w:t>
            </w:r>
          </w:p>
        </w:tc>
        <w:tc>
          <w:tcPr/>
          <w:p w:rsidR="00000000" w:rsidDel="00000000" w:rsidP="00000000" w:rsidRDefault="00000000" w:rsidRPr="00000000" w14:paraId="00000009">
            <w:pPr>
              <w:rPr/>
            </w:pPr>
            <w:r w:rsidDel="00000000" w:rsidR="00000000" w:rsidRPr="00000000">
              <w:rPr>
                <w:rtl w:val="0"/>
              </w:rPr>
              <w:t xml:space="preserve">This is cell (1,3) which can hold further explanations or data.</w:t>
            </w:r>
          </w:p>
        </w:tc>
      </w:tr>
      <w:tr>
        <w:trPr>
          <w:cantSplit w:val="0"/>
          <w:tblHeader w:val="0"/>
        </w:trPr>
        <w:tc>
          <w:tcPr>
            <w:vMerge w:val="continue"/>
          </w:tcPr>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p w:rsidR="00000000" w:rsidDel="00000000" w:rsidP="00000000" w:rsidRDefault="00000000" w:rsidRPr="00000000" w14:paraId="0000000B">
            <w:pPr>
              <w:rPr/>
            </w:pPr>
            <w:r w:rsidDel="00000000" w:rsidR="00000000" w:rsidRPr="00000000">
              <w:rPr>
                <w:rtl w:val="0"/>
              </w:rPr>
              <w:t xml:space="preserve">This is cell (2,1), part of the same row as the vertically merged cell.</w:t>
            </w:r>
          </w:p>
        </w:tc>
        <w:tc>
          <w:tcPr/>
          <w:p w:rsidR="00000000" w:rsidDel="00000000" w:rsidP="00000000" w:rsidRDefault="00000000" w:rsidRPr="00000000" w14:paraId="0000000C">
            <w:pPr>
              <w:rPr/>
            </w:pPr>
            <w:r w:rsidDel="00000000" w:rsidR="00000000" w:rsidRPr="00000000">
              <w:rPr>
                <w:rtl w:val="0"/>
              </w:rPr>
              <w:t xml:space="preserve">This is cell (2,2) with more in-depth information.</w:t>
            </w:r>
          </w:p>
        </w:tc>
        <w:tc>
          <w:tcPr/>
          <w:p w:rsidR="00000000" w:rsidDel="00000000" w:rsidP="00000000" w:rsidRDefault="00000000" w:rsidRPr="00000000" w14:paraId="0000000D">
            <w:pPr>
              <w:rPr/>
            </w:pPr>
            <w:r w:rsidDel="00000000" w:rsidR="00000000" w:rsidRPr="00000000">
              <w:rPr>
                <w:rtl w:val="0"/>
              </w:rPr>
              <w:t xml:space="preserve">This is cell (2,3), sometimes used to reference other data.</w:t>
            </w:r>
          </w:p>
        </w:tc>
      </w:tr>
      <w:tr>
        <w:trPr>
          <w:cantSplit w:val="0"/>
          <w:tblHeader w:val="0"/>
        </w:trPr>
        <w:tc>
          <w:tcPr/>
          <w:p w:rsidR="00000000" w:rsidDel="00000000" w:rsidP="00000000" w:rsidRDefault="00000000" w:rsidRPr="00000000" w14:paraId="0000000E">
            <w:pPr>
              <w:rPr/>
            </w:pPr>
            <w:r w:rsidDel="00000000" w:rsidR="00000000" w:rsidRPr="00000000">
              <w:rPr>
                <w:rtl w:val="0"/>
              </w:rPr>
              <w:t xml:space="preserve">Cell (3,0) begins a new row and could indicate a different section.</w:t>
            </w:r>
          </w:p>
        </w:tc>
        <w:tc>
          <w:tcPr/>
          <w:p w:rsidR="00000000" w:rsidDel="00000000" w:rsidP="00000000" w:rsidRDefault="00000000" w:rsidRPr="00000000" w14:paraId="0000000F">
            <w:pPr>
              <w:rPr/>
            </w:pPr>
            <w:r w:rsidDel="00000000" w:rsidR="00000000" w:rsidRPr="00000000">
              <w:rPr>
                <w:rtl w:val="0"/>
              </w:rPr>
              <w:t xml:space="preserve">Cell (3,1) continues with additional section-specific content.</w:t>
            </w:r>
          </w:p>
        </w:tc>
        <w:tc>
          <w:tcPr/>
          <w:p w:rsidR="00000000" w:rsidDel="00000000" w:rsidP="00000000" w:rsidRDefault="00000000" w:rsidRPr="00000000" w14:paraId="00000010">
            <w:pPr>
              <w:rPr/>
            </w:pPr>
            <w:r w:rsidDel="00000000" w:rsidR="00000000" w:rsidRPr="00000000">
              <w:rPr>
                <w:rtl w:val="0"/>
              </w:rPr>
              <w:t xml:space="preserve">Cell (3,2) may contain summaries or statistical info.</w:t>
            </w:r>
          </w:p>
        </w:tc>
        <w:tc>
          <w:tcPr/>
          <w:p w:rsidR="00000000" w:rsidDel="00000000" w:rsidP="00000000" w:rsidRDefault="00000000" w:rsidRPr="00000000" w14:paraId="00000011">
            <w:pPr>
              <w:rPr/>
            </w:pPr>
            <w:r w:rsidDel="00000000" w:rsidR="00000000" w:rsidRPr="00000000">
              <w:rPr>
                <w:rtl w:val="0"/>
              </w:rPr>
              <w:t xml:space="preserve">Cell (3,3) typically concludes a row with results or notes.</w:t>
            </w:r>
          </w:p>
        </w:tc>
      </w:tr>
    </w:tbl>
    <w:p w:rsidR="00000000" w:rsidDel="00000000" w:rsidP="00000000" w:rsidRDefault="00000000" w:rsidRPr="00000000" w14:paraId="00000012">
      <w:pPr>
        <w:pStyle w:val="Heading1"/>
        <w:rPr>
          <w:rFonts w:ascii="Arial" w:cs="Arial" w:eastAsia="Arial" w:hAnsi="Arial"/>
        </w:rPr>
      </w:pPr>
      <w:bookmarkStart w:colFirst="0" w:colLast="0" w:name="_heading=h.nlvjyofsydd1" w:id="0"/>
      <w:bookmarkEnd w:id="0"/>
      <w:r w:rsidDel="00000000" w:rsidR="00000000" w:rsidRPr="00000000">
        <w:rPr>
          <w:rtl w:val="0"/>
        </w:rPr>
        <w:t xml:space="preserve">Example Table with Long context</w:t>
      </w:r>
      <w:r w:rsidDel="00000000" w:rsidR="00000000" w:rsidRPr="00000000">
        <w:rPr>
          <w:rtl w:val="0"/>
        </w:rPr>
      </w:r>
    </w:p>
    <w:tbl>
      <w:tblPr>
        <w:tblStyle w:val="Table2"/>
        <w:tblpPr w:leftFromText="180" w:rightFromText="180" w:topFromText="180" w:bottomFromText="180" w:vertAnchor="text" w:horzAnchor="text" w:tblpX="0" w:tblpY="0"/>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375"/>
        <w:gridCol w:w="4641"/>
        <w:tblGridChange w:id="0">
          <w:tblGrid>
            <w:gridCol w:w="4375"/>
            <w:gridCol w:w="4641"/>
          </w:tblGrid>
        </w:tblGridChange>
      </w:tblGrid>
      <w:tr>
        <w:trPr>
          <w:cantSplit w:val="0"/>
          <w:tblHeader w:val="0"/>
        </w:trPr>
        <w:tc>
          <w:tcPr>
            <w:shd w:fill="d9f2d0" w:val="clear"/>
          </w:tcPr>
          <w:p w:rsidR="00000000" w:rsidDel="00000000" w:rsidP="00000000" w:rsidRDefault="00000000" w:rsidRPr="00000000" w14:paraId="00000013">
            <w:pPr>
              <w:jc w:val="both"/>
              <w:rPr>
                <w:rFonts w:ascii="Georgia" w:cs="Georgia" w:eastAsia="Georgia" w:hAnsi="Georgia"/>
              </w:rPr>
            </w:pPr>
            <w:r w:rsidDel="00000000" w:rsidR="00000000" w:rsidRPr="00000000">
              <w:rPr>
                <w:rFonts w:ascii="Georgia" w:cs="Georgia" w:eastAsia="Georgia" w:hAnsi="Georgia"/>
                <w:rtl w:val="0"/>
              </w:rPr>
              <w:t xml:space="preserve">Optiunea I</w:t>
            </w:r>
          </w:p>
        </w:tc>
        <w:tc>
          <w:tcPr>
            <w:shd w:fill="d9f2d0" w:val="clear"/>
          </w:tcPr>
          <w:p w:rsidR="00000000" w:rsidDel="00000000" w:rsidP="00000000" w:rsidRDefault="00000000" w:rsidRPr="00000000" w14:paraId="00000014">
            <w:pPr>
              <w:jc w:val="both"/>
              <w:rPr>
                <w:rFonts w:ascii="Georgia" w:cs="Georgia" w:eastAsia="Georgia" w:hAnsi="Georgia"/>
              </w:rPr>
            </w:pPr>
            <w:r w:rsidDel="00000000" w:rsidR="00000000" w:rsidRPr="00000000">
              <w:rPr>
                <w:rFonts w:ascii="Georgia" w:cs="Georgia" w:eastAsia="Georgia" w:hAnsi="Georgia"/>
                <w:rtl w:val="0"/>
              </w:rPr>
              <w:t xml:space="preserve">Optiunea II</w:t>
            </w:r>
          </w:p>
        </w:tc>
      </w:tr>
      <w:tr>
        <w:trPr>
          <w:cantSplit w:val="0"/>
          <w:tblHeader w:val="0"/>
        </w:trPr>
        <w:tc>
          <w:tcPr/>
          <w:p w:rsidR="00000000" w:rsidDel="00000000" w:rsidP="00000000" w:rsidRDefault="00000000" w:rsidRPr="00000000" w14:paraId="00000015">
            <w:pPr>
              <w:jc w:val="both"/>
              <w:rPr>
                <w:rFonts w:ascii="Georgia" w:cs="Georgia" w:eastAsia="Georgia" w:hAnsi="Georgia"/>
              </w:rPr>
            </w:pPr>
            <w:r w:rsidDel="00000000" w:rsidR="00000000" w:rsidRPr="00000000">
              <w:rPr>
                <w:rFonts w:ascii="Georgia" w:cs="Georgia" w:eastAsia="Georgia" w:hAnsi="Georgia"/>
                <w:rtl w:val="0"/>
              </w:rPr>
              <w:t xml:space="preserve">Conceput sa fie utilizat pentru gestionarea si automatizarea fluxului de lucru intr-o platforma de e-learning.</w:t>
              <w:br w:type="textWrapping"/>
              <w:br w:type="textWrapping"/>
            </w:r>
            <w:r w:rsidDel="00000000" w:rsidR="00000000" w:rsidRPr="00000000">
              <w:rPr>
                <w:rFonts w:ascii="Georgia" w:cs="Georgia" w:eastAsia="Georgia" w:hAnsi="Georgia"/>
                <w:b w:val="1"/>
                <w:rtl w:val="0"/>
              </w:rPr>
              <w:t xml:space="preserve">NU este disponibil pentru utilizatorii care</w:t>
            </w:r>
            <w:r w:rsidDel="00000000" w:rsidR="00000000" w:rsidRPr="00000000">
              <w:rPr>
                <w:rFonts w:ascii="Georgia" w:cs="Georgia" w:eastAsia="Georgia" w:hAnsi="Georgia"/>
                <w:rtl w:val="0"/>
              </w:rPr>
              <w:t xml:space="preserve">:</w:t>
            </w:r>
          </w:p>
          <w:p w:rsidR="00000000" w:rsidDel="00000000" w:rsidP="00000000" w:rsidRDefault="00000000" w:rsidRPr="00000000" w14:paraId="00000016">
            <w:pPr>
              <w:jc w:val="both"/>
              <w:rPr>
                <w:rFonts w:ascii="Georgia" w:cs="Georgia" w:eastAsia="Georgia" w:hAnsi="Georgia"/>
              </w:rPr>
            </w:pPr>
            <w:r w:rsidDel="00000000" w:rsidR="00000000" w:rsidRPr="00000000">
              <w:rPr>
                <w:rFonts w:ascii="Georgia" w:cs="Georgia" w:eastAsia="Georgia" w:hAnsi="Georgia"/>
                <w:rtl w:val="0"/>
              </w:rPr>
              <w:br w:type="textWrapping"/>
              <w:t xml:space="preserve">• Nu au confirmat adresa de email prin link-ul de verificare;</w:t>
              <w:br w:type="textWrapping"/>
              <w:t xml:space="preserve">• Au conturi inactive de peste 30 de zile sau nu s-au autentificat in ultimele 60 de zile;</w:t>
              <w:br w:type="textWrapping"/>
              <w:t xml:space="preserve">• Nu au completat profilul cu nume, institutie si domeniu de studiu;</w:t>
              <w:br w:type="textWrapping"/>
              <w:t xml:space="preserve">• Au incalcat regulile de conduita prin plagiate, mesaje ofensatoare sau hartuire;</w:t>
              <w:br w:type="textWrapping"/>
              <w:t xml:space="preserve">• Utilizeaza adrese de email temporare ori anonime care nu pot fi validate;</w:t>
              <w:br w:type="textWrapping"/>
              <w:t xml:space="preserve">• Nu au acceptat termenii si conditiile actualizate ale serviciului;</w:t>
              <w:br w:type="textWrapping"/>
              <w:t xml:space="preserve">• Sunt inscrisi in programe beta cu acces restrictionat fara invitatie oficiala;</w:t>
              <w:br w:type="textWrapping"/>
              <w:t xml:space="preserve">• Au depasit limita de cursuri gratuite disponibile simultan fara abonament activ;</w:t>
              <w:br w:type="textWrapping"/>
              <w:t xml:space="preserve">• Se afla in procedura de rambursare a fondurilor pentru achizitii anterioare;</w:t>
              <w:br w:type="textWrapping"/>
              <w:t xml:space="preserve">• Sunt conturi automate nevalidabile prin procedura captcha si test uman.</w:t>
            </w:r>
          </w:p>
        </w:tc>
        <w:tc>
          <w:tcPr/>
          <w:p w:rsidR="00000000" w:rsidDel="00000000" w:rsidP="00000000" w:rsidRDefault="00000000" w:rsidRPr="00000000" w14:paraId="00000017">
            <w:pPr>
              <w:jc w:val="both"/>
              <w:rPr>
                <w:rFonts w:ascii="Georgia" w:cs="Georgia" w:eastAsia="Georgia" w:hAnsi="Georgia"/>
              </w:rPr>
            </w:pPr>
            <w:r w:rsidDel="00000000" w:rsidR="00000000" w:rsidRPr="00000000">
              <w:rPr>
                <w:rFonts w:ascii="Georgia" w:cs="Georgia" w:eastAsia="Georgia" w:hAnsi="Georgia"/>
                <w:rtl w:val="0"/>
              </w:rPr>
              <w:t xml:space="preserve">Se adreseaza operatorilor de flote de vehicule electrice care indeplinesc cumulativ urmatoarele trei criterii:</w:t>
            </w:r>
          </w:p>
          <w:p w:rsidR="00000000" w:rsidDel="00000000" w:rsidP="00000000" w:rsidRDefault="00000000" w:rsidRPr="00000000" w14:paraId="00000018">
            <w:pPr>
              <w:numPr>
                <w:ilvl w:val="0"/>
                <w:numId w:val="1"/>
              </w:numPr>
              <w:ind w:left="720" w:hanging="360"/>
              <w:jc w:val="both"/>
              <w:rPr>
                <w:rFonts w:ascii="Georgia" w:cs="Georgia" w:eastAsia="Georgia" w:hAnsi="Georgia"/>
              </w:rPr>
            </w:pPr>
            <w:r w:rsidDel="00000000" w:rsidR="00000000" w:rsidRPr="00000000">
              <w:rPr>
                <w:rFonts w:ascii="Georgia" w:cs="Georgia" w:eastAsia="Georgia" w:hAnsi="Georgia"/>
                <w:rtl w:val="0"/>
              </w:rPr>
              <w:t xml:space="preserve">Flota include minim 10 vehicule 100% electrice, inregistrate oficial;</w:t>
            </w:r>
          </w:p>
          <w:p w:rsidR="00000000" w:rsidDel="00000000" w:rsidP="00000000" w:rsidRDefault="00000000" w:rsidRPr="00000000" w14:paraId="00000019">
            <w:pPr>
              <w:numPr>
                <w:ilvl w:val="0"/>
                <w:numId w:val="1"/>
              </w:numPr>
              <w:ind w:left="720" w:hanging="360"/>
              <w:jc w:val="both"/>
              <w:rPr>
                <w:rFonts w:ascii="Georgia" w:cs="Georgia" w:eastAsia="Georgia" w:hAnsi="Georgia"/>
              </w:rPr>
            </w:pPr>
            <w:r w:rsidDel="00000000" w:rsidR="00000000" w:rsidRPr="00000000">
              <w:rPr>
                <w:rFonts w:ascii="Georgia" w:cs="Georgia" w:eastAsia="Georgia" w:hAnsi="Georgia"/>
                <w:rtl w:val="0"/>
              </w:rPr>
              <w:t xml:space="preserve">Dispun de cel putin o statie de incarcare rapida proprie sau in parteneriat cu retele recunoscute;</w:t>
            </w:r>
          </w:p>
          <w:p w:rsidR="00000000" w:rsidDel="00000000" w:rsidP="00000000" w:rsidRDefault="00000000" w:rsidRPr="00000000" w14:paraId="0000001A">
            <w:pPr>
              <w:numPr>
                <w:ilvl w:val="0"/>
                <w:numId w:val="1"/>
              </w:numPr>
              <w:ind w:left="720" w:hanging="360"/>
              <w:jc w:val="both"/>
              <w:rPr>
                <w:rFonts w:ascii="Georgia" w:cs="Georgia" w:eastAsia="Georgia" w:hAnsi="Georgia"/>
              </w:rPr>
            </w:pPr>
            <w:r w:rsidDel="00000000" w:rsidR="00000000" w:rsidRPr="00000000">
              <w:rPr>
                <w:rFonts w:ascii="Georgia" w:cs="Georgia" w:eastAsia="Georgia" w:hAnsi="Georgia"/>
                <w:rtl w:val="0"/>
              </w:rPr>
              <w:t xml:space="preserve">Conform rapoartelor de consum si telemetrie, cel putin 60% din totalul calatoriilor se realizeaza in modul eco sau cu regenerare de energie.</w:t>
            </w:r>
          </w:p>
          <w:p w:rsidR="00000000" w:rsidDel="00000000" w:rsidP="00000000" w:rsidRDefault="00000000" w:rsidRPr="00000000" w14:paraId="0000001B">
            <w:pPr>
              <w:jc w:val="both"/>
              <w:rPr>
                <w:rFonts w:ascii="Georgia" w:cs="Georgia" w:eastAsia="Georgia" w:hAnsi="Georgia"/>
              </w:rPr>
            </w:pPr>
            <w:r w:rsidDel="00000000" w:rsidR="00000000" w:rsidRPr="00000000">
              <w:rPr>
                <w:rFonts w:ascii="Georgia" w:cs="Georgia" w:eastAsia="Georgia" w:hAnsi="Georgia"/>
                <w:rtl w:val="0"/>
              </w:rPr>
              <w:t xml:space="preserve">Nota: Operatorii care indeplinesc criteriile de mai sus au acces la modul Avansat de telemetrie concomitent cu restrictionarea accesului la modul Standard de monitorizare. Pentru restul operatorilor se va mentine exclusiv accesul la modul Standard.</w:t>
            </w:r>
          </w:p>
          <w:p w:rsidR="00000000" w:rsidDel="00000000" w:rsidP="00000000" w:rsidRDefault="00000000" w:rsidRPr="00000000" w14:paraId="0000001C">
            <w:pPr>
              <w:jc w:val="both"/>
              <w:rPr>
                <w:rFonts w:ascii="Georgia" w:cs="Georgia" w:eastAsia="Georgia" w:hAnsi="Georgia"/>
              </w:rPr>
            </w:pPr>
            <w:r w:rsidDel="00000000" w:rsidR="00000000" w:rsidRPr="00000000">
              <w:rPr>
                <w:rFonts w:ascii="Georgia" w:cs="Georgia" w:eastAsia="Georgia" w:hAnsi="Georgia"/>
                <w:rtl w:val="0"/>
              </w:rPr>
              <w:t xml:space="preserve">Aceasta platforma este conceputa pentru a fi utilizata pentru urmatoarele operatiuni:</w:t>
              <w:br w:type="textWrapping"/>
              <w:t xml:space="preserve">• Monitorizarea in timp real a nivelului de incarcare, traseelor si statului tehnic al vehiculelor;</w:t>
              <w:br w:type="textWrapping"/>
              <w:t xml:space="preserve">• Optimizarea rutelor pe baza datelor de trafic, profilului de consum si altor parametri operationali;</w:t>
              <w:br w:type="textWrapping"/>
              <w:t xml:space="preserve">• Generarea de rapoarte personalizate privind eficienta energetica, costurile de exploatare si emisiile evitate;</w:t>
              <w:br w:type="textWrapping"/>
              <w:t xml:space="preserve">• Setarea si primirea alertelor predictive pentru intretinere preventiva, degradarea bateriilor si interventii urgente;</w:t>
              <w:br w:type="textWrapping"/>
              <w:t xml:space="preserve">• Sincronizarea automata cu sisteme de facturare, gestiune contabila si ERP.</w:t>
            </w:r>
          </w:p>
          <w:p w:rsidR="00000000" w:rsidDel="00000000" w:rsidP="00000000" w:rsidRDefault="00000000" w:rsidRPr="00000000" w14:paraId="0000001D">
            <w:pPr>
              <w:jc w:val="both"/>
              <w:rPr>
                <w:rFonts w:ascii="Georgia" w:cs="Georgia" w:eastAsia="Georgia" w:hAnsi="Georgia"/>
              </w:rPr>
            </w:pPr>
            <w:r w:rsidDel="00000000" w:rsidR="00000000" w:rsidRPr="00000000">
              <w:rPr>
                <w:rFonts w:ascii="Georgia" w:cs="Georgia" w:eastAsia="Georgia" w:hAnsi="Georgia"/>
                <w:rtl w:val="0"/>
              </w:rPr>
              <w:t xml:space="preserve">Modul Avansat de telemetrie NU este disponibil pentru operatorii care:</w:t>
              <w:br w:type="textWrapping"/>
              <w:t xml:space="preserve">• Detin flote hibride care includ si vehicule cu combustibil fosil;</w:t>
              <w:br w:type="textWrapping"/>
              <w:t xml:space="preserve">• Nu au niciun punct de incarcare validat conform standardelor europene;</w:t>
              <w:br w:type="textWrapping"/>
              <w:t xml:space="preserve">• Au sub 5 vehicule electrice inregistrate in registrul national;</w:t>
              <w:br w:type="textWrapping"/>
              <w:t xml:space="preserve">• Nu au semnat acordul de integrare a datelor cu platforma;</w:t>
              <w:br w:type="textWrapping"/>
              <w:t xml:space="preserve">• Se afla in procedura de insolventa sau reorganizare judiciara.</w:t>
            </w:r>
          </w:p>
        </w:tc>
      </w:tr>
      <w:tr>
        <w:trPr>
          <w:cantSplit w:val="0"/>
          <w:tblHeader w:val="0"/>
        </w:trPr>
        <w:tc>
          <w:tcPr/>
          <w:p w:rsidR="00000000" w:rsidDel="00000000" w:rsidP="00000000" w:rsidRDefault="00000000" w:rsidRPr="00000000" w14:paraId="0000001E">
            <w:pPr>
              <w:jc w:val="both"/>
              <w:rPr>
                <w:rFonts w:ascii="Georgia" w:cs="Georgia" w:eastAsia="Georgia" w:hAnsi="Georgia"/>
              </w:rPr>
            </w:pPr>
            <w:r w:rsidDel="00000000" w:rsidR="00000000" w:rsidRPr="00000000">
              <w:rPr>
                <w:rFonts w:ascii="Georgia" w:cs="Georgia" w:eastAsia="Georgia" w:hAnsi="Georgia"/>
                <w:rtl w:val="0"/>
              </w:rPr>
              <w:t xml:space="preserve">sdvs</w:t>
            </w:r>
          </w:p>
          <w:sdt>
            <w:sdtPr>
              <w:lock w:val="contentLocked"/>
              <w:tag w:val="goog_rdk_0"/>
            </w:sdtPr>
            <w:sdtContent>
              <w:tbl>
                <w:tblPr>
                  <w:tblStyle w:val="Table3"/>
                  <w:tblW w:w="417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87.5"/>
                  <w:gridCol w:w="2087.5"/>
                  <w:tblGridChange w:id="0">
                    <w:tblGrid>
                      <w:gridCol w:w="2087.5"/>
                      <w:gridCol w:w="2087.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F">
                      <w:pPr>
                        <w:widowControl w:val="0"/>
                        <w:spacing w:after="0" w:line="240" w:lineRule="auto"/>
                        <w:rPr>
                          <w:rFonts w:ascii="Georgia" w:cs="Georgia" w:eastAsia="Georgia" w:hAnsi="Georgia"/>
                        </w:rPr>
                      </w:pPr>
                      <w:r w:rsidDel="00000000" w:rsidR="00000000" w:rsidRPr="00000000">
                        <w:rPr>
                          <w:rFonts w:ascii="Georgia" w:cs="Georgia" w:eastAsia="Georgia" w:hAnsi="Georgia"/>
                          <w:rtl w:val="0"/>
                        </w:rPr>
                        <w:t xml:space="preserve">Nested table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0">
                      <w:pPr>
                        <w:widowControl w:val="0"/>
                        <w:spacing w:after="0" w:line="240" w:lineRule="auto"/>
                        <w:rPr>
                          <w:rFonts w:ascii="Georgia" w:cs="Georgia" w:eastAsia="Georgia" w:hAnsi="Georgia"/>
                        </w:rPr>
                      </w:pPr>
                      <w:r w:rsidDel="00000000" w:rsidR="00000000" w:rsidRPr="00000000">
                        <w:rPr>
                          <w:rFonts w:ascii="Georgia" w:cs="Georgia" w:eastAsia="Georgia" w:hAnsi="Georgia"/>
                          <w:rtl w:val="0"/>
                        </w:rPr>
                        <w:t xml:space="preserve">Nested table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1">
                      <w:pPr>
                        <w:widowControl w:val="0"/>
                        <w:spacing w:after="0" w:line="240" w:lineRule="auto"/>
                        <w:rPr>
                          <w:rFonts w:ascii="Georgia" w:cs="Georgia" w:eastAsia="Georgia" w:hAnsi="Georgia"/>
                        </w:rPr>
                      </w:pPr>
                      <w:r w:rsidDel="00000000" w:rsidR="00000000" w:rsidRPr="00000000">
                        <w:rPr>
                          <w:rFonts w:ascii="Georgia" w:cs="Georgia" w:eastAsia="Georgia" w:hAnsi="Georgia"/>
                          <w:rtl w:val="0"/>
                        </w:rPr>
                        <w:t xml:space="preserve">Nested table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widowControl w:val="0"/>
                        <w:spacing w:after="0" w:line="240" w:lineRule="auto"/>
                        <w:rPr>
                          <w:rFonts w:ascii="Georgia" w:cs="Georgia" w:eastAsia="Georgia" w:hAnsi="Georgia"/>
                        </w:rPr>
                      </w:pPr>
                      <w:r w:rsidDel="00000000" w:rsidR="00000000" w:rsidRPr="00000000">
                        <w:rPr>
                          <w:rFonts w:ascii="Georgia" w:cs="Georgia" w:eastAsia="Georgia" w:hAnsi="Georgia"/>
                          <w:rtl w:val="0"/>
                        </w:rPr>
                        <w:t xml:space="preserve">Nested table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3">
                      <w:pPr>
                        <w:widowControl w:val="0"/>
                        <w:spacing w:after="0" w:line="240" w:lineRule="auto"/>
                        <w:rPr>
                          <w:rFonts w:ascii="Georgia" w:cs="Georgia" w:eastAsia="Georgia" w:hAnsi="Georgia"/>
                        </w:rPr>
                      </w:pPr>
                      <w:r w:rsidDel="00000000" w:rsidR="00000000" w:rsidRPr="00000000">
                        <w:rPr>
                          <w:rFonts w:ascii="Georgia" w:cs="Georgia" w:eastAsia="Georgia" w:hAnsi="Georgia"/>
                          <w:rtl w:val="0"/>
                        </w:rPr>
                        <w:t xml:space="preserve">Nested table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widowControl w:val="0"/>
                        <w:spacing w:after="0" w:line="240" w:lineRule="auto"/>
                        <w:rPr>
                          <w:rFonts w:ascii="Georgia" w:cs="Georgia" w:eastAsia="Georgia" w:hAnsi="Georgia"/>
                        </w:rPr>
                      </w:pPr>
                      <w:r w:rsidDel="00000000" w:rsidR="00000000" w:rsidRPr="00000000">
                        <w:rPr>
                          <w:rFonts w:ascii="Georgia" w:cs="Georgia" w:eastAsia="Georgia" w:hAnsi="Georgia"/>
                          <w:rtl w:val="0"/>
                        </w:rPr>
                        <w:t xml:space="preserve">Nested table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5">
                      <w:pPr>
                        <w:widowControl w:val="0"/>
                        <w:spacing w:after="0" w:line="240" w:lineRule="auto"/>
                        <w:rPr>
                          <w:rFonts w:ascii="Georgia" w:cs="Georgia" w:eastAsia="Georgia" w:hAnsi="Georgia"/>
                        </w:rPr>
                      </w:pPr>
                      <w:r w:rsidDel="00000000" w:rsidR="00000000" w:rsidRPr="00000000">
                        <w:rPr>
                          <w:rFonts w:ascii="Georgia" w:cs="Georgia" w:eastAsia="Georgia" w:hAnsi="Georgia"/>
                          <w:rtl w:val="0"/>
                        </w:rPr>
                        <w:t xml:space="preserve">Nested table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6">
                      <w:pPr>
                        <w:widowControl w:val="0"/>
                        <w:spacing w:after="0" w:line="240" w:lineRule="auto"/>
                        <w:rPr>
                          <w:rFonts w:ascii="Georgia" w:cs="Georgia" w:eastAsia="Georgia" w:hAnsi="Georgia"/>
                        </w:rPr>
                      </w:pPr>
                      <w:r w:rsidDel="00000000" w:rsidR="00000000" w:rsidRPr="00000000">
                        <w:rPr>
                          <w:rFonts w:ascii="Georgia" w:cs="Georgia" w:eastAsia="Georgia" w:hAnsi="Georgia"/>
                          <w:rtl w:val="0"/>
                        </w:rPr>
                        <w:t xml:space="preserve">Nested table</w:t>
                      </w:r>
                    </w:p>
                  </w:tc>
                </w:tr>
              </w:tbl>
            </w:sdtContent>
          </w:sdt>
          <w:p w:rsidR="00000000" w:rsidDel="00000000" w:rsidP="00000000" w:rsidRDefault="00000000" w:rsidRPr="00000000" w14:paraId="00000027">
            <w:pPr>
              <w:jc w:val="both"/>
              <w:rPr>
                <w:rFonts w:ascii="Georgia" w:cs="Georgia" w:eastAsia="Georgia" w:hAnsi="Georgia"/>
              </w:rPr>
            </w:pPr>
            <w:r w:rsidDel="00000000" w:rsidR="00000000" w:rsidRPr="00000000">
              <w:rPr>
                <w:rFonts w:ascii="Georgia" w:cs="Georgia" w:eastAsia="Georgia" w:hAnsi="Georgia"/>
                <w:rtl w:val="0"/>
              </w:rPr>
              <w:t xml:space="preserve">sdvs</w:t>
            </w:r>
          </w:p>
        </w:tc>
        <w:tc>
          <w:tcPr/>
          <w:p w:rsidR="00000000" w:rsidDel="00000000" w:rsidP="00000000" w:rsidRDefault="00000000" w:rsidRPr="00000000" w14:paraId="00000028">
            <w:pPr>
              <w:jc w:val="both"/>
              <w:rPr>
                <w:rFonts w:ascii="Georgia" w:cs="Georgia" w:eastAsia="Georgia" w:hAnsi="Georgia"/>
              </w:rPr>
            </w:pPr>
            <w:r w:rsidDel="00000000" w:rsidR="00000000" w:rsidRPr="00000000">
              <w:rPr>
                <w:rtl w:val="0"/>
              </w:rPr>
            </w:r>
          </w:p>
        </w:tc>
      </w:tr>
    </w:tbl>
    <w:p w:rsidR="00000000" w:rsidDel="00000000" w:rsidP="00000000" w:rsidRDefault="00000000" w:rsidRPr="00000000" w14:paraId="00000029">
      <w:pPr>
        <w:spacing w:before="100" w:lineRule="auto"/>
        <w:rPr>
          <w:rFonts w:ascii="Georgia" w:cs="Georgia" w:eastAsia="Georgia" w:hAnsi="Georgia"/>
        </w:rPr>
      </w:pPr>
      <w:r w:rsidDel="00000000" w:rsidR="00000000" w:rsidRPr="00000000">
        <w:rPr>
          <w:rFonts w:ascii="Times" w:cs="Times" w:eastAsia="Times" w:hAnsi="Times"/>
          <w:sz w:val="27"/>
          <w:szCs w:val="27"/>
          <w:rtl w:val="0"/>
        </w:rPr>
        <w:t xml:space="preserve"> </w:t>
      </w:r>
      <w:r w:rsidDel="00000000" w:rsidR="00000000" w:rsidRPr="00000000">
        <w:rPr>
          <w:rtl w:val="0"/>
        </w:rPr>
      </w:r>
    </w:p>
    <w:p w:rsidR="00000000" w:rsidDel="00000000" w:rsidP="00000000" w:rsidRDefault="00000000" w:rsidRPr="00000000" w14:paraId="0000002A">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u w:val="none"/>
        </w:rPr>
      </w:pPr>
      <w:r w:rsidDel="00000000" w:rsidR="00000000" w:rsidRPr="00000000">
        <w:rPr>
          <w:rtl w:val="0"/>
        </w:rPr>
      </w:r>
    </w:p>
    <w:sdt>
      <w:sdtPr>
        <w:lock w:val="contentLocked"/>
        <w:tag w:val="goog_rdk_1"/>
      </w:sdtPr>
      <w:sdtContent>
        <w:tbl>
          <w:tblPr>
            <w:tblStyle w:val="Table4"/>
            <w:tblW w:w="7920.0" w:type="dxa"/>
            <w:jc w:val="left"/>
            <w:tblInd w:w="7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960"/>
            <w:gridCol w:w="3960"/>
            <w:tblGridChange w:id="0">
              <w:tblGrid>
                <w:gridCol w:w="3960"/>
                <w:gridCol w:w="39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Table in list</w:t>
                </w:r>
              </w:p>
            </w:tc>
            <w:tc>
              <w:tcPr>
                <w:shd w:fill="auto" w:val="clear"/>
                <w:tcMar>
                  <w:top w:w="100.0" w:type="dxa"/>
                  <w:left w:w="100.0" w:type="dxa"/>
                  <w:bottom w:w="100.0" w:type="dxa"/>
                  <w:right w:w="100.0" w:type="dxa"/>
                </w:tcMar>
                <w:vAlign w:val="top"/>
              </w:tcPr>
              <w:p w:rsidR="00000000" w:rsidDel="00000000" w:rsidP="00000000" w:rsidRDefault="00000000" w:rsidRPr="00000000" w14:paraId="0000002C">
                <w:pPr>
                  <w:widowControl w:val="0"/>
                  <w:spacing w:after="0" w:line="240" w:lineRule="auto"/>
                  <w:rPr/>
                </w:pPr>
                <w:r w:rsidDel="00000000" w:rsidR="00000000" w:rsidRPr="00000000">
                  <w:rPr>
                    <w:rtl w:val="0"/>
                  </w:rPr>
                  <w:t xml:space="preserve">Table in list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D">
                <w:pPr>
                  <w:widowControl w:val="0"/>
                  <w:spacing w:after="0" w:line="240" w:lineRule="auto"/>
                  <w:rPr/>
                </w:pPr>
                <w:r w:rsidDel="00000000" w:rsidR="00000000" w:rsidRPr="00000000">
                  <w:rPr>
                    <w:rtl w:val="0"/>
                  </w:rPr>
                  <w:t xml:space="preserve">Table in list</w:t>
                </w:r>
              </w:p>
            </w:tc>
            <w:tc>
              <w:tcPr>
                <w:shd w:fill="auto" w:val="clear"/>
                <w:tcMar>
                  <w:top w:w="100.0" w:type="dxa"/>
                  <w:left w:w="100.0" w:type="dxa"/>
                  <w:bottom w:w="100.0" w:type="dxa"/>
                  <w:right w:w="100.0" w:type="dxa"/>
                </w:tcMar>
                <w:vAlign w:val="top"/>
              </w:tcPr>
              <w:p w:rsidR="00000000" w:rsidDel="00000000" w:rsidP="00000000" w:rsidRDefault="00000000" w:rsidRPr="00000000" w14:paraId="0000002E">
                <w:pPr>
                  <w:widowControl w:val="0"/>
                  <w:spacing w:after="0" w:line="240" w:lineRule="auto"/>
                  <w:rPr/>
                </w:pPr>
                <w:r w:rsidDel="00000000" w:rsidR="00000000" w:rsidRPr="00000000">
                  <w:rPr>
                    <w:rtl w:val="0"/>
                  </w:rPr>
                  <w:t xml:space="preserve">Table in list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F">
                <w:pPr>
                  <w:widowControl w:val="0"/>
                  <w:spacing w:after="0" w:line="240" w:lineRule="auto"/>
                  <w:rPr/>
                </w:pPr>
                <w:r w:rsidDel="00000000" w:rsidR="00000000" w:rsidRPr="00000000">
                  <w:rPr>
                    <w:rtl w:val="0"/>
                  </w:rPr>
                  <w:t xml:space="preserve">Table in list</w:t>
                </w:r>
              </w:p>
            </w:tc>
            <w:tc>
              <w:tcPr>
                <w:shd w:fill="auto" w:val="clear"/>
                <w:tcMar>
                  <w:top w:w="100.0" w:type="dxa"/>
                  <w:left w:w="100.0" w:type="dxa"/>
                  <w:bottom w:w="100.0" w:type="dxa"/>
                  <w:right w:w="100.0" w:type="dxa"/>
                </w:tcMar>
                <w:vAlign w:val="top"/>
              </w:tcPr>
              <w:p w:rsidR="00000000" w:rsidDel="00000000" w:rsidP="00000000" w:rsidRDefault="00000000" w:rsidRPr="00000000" w14:paraId="00000030">
                <w:pPr>
                  <w:widowControl w:val="0"/>
                  <w:spacing w:after="0" w:line="240" w:lineRule="auto"/>
                  <w:rPr/>
                </w:pPr>
                <w:r w:rsidDel="00000000" w:rsidR="00000000" w:rsidRPr="00000000">
                  <w:rPr>
                    <w:rtl w:val="0"/>
                  </w:rPr>
                  <w:t xml:space="preserve">Table in list</w:t>
                </w:r>
              </w:p>
            </w:tc>
          </w:tr>
        </w:tbl>
      </w:sdtContent>
    </w:sdt>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sectPr>
      <w:pgSz w:h="15840" w:w="12240" w:orient="portrait"/>
      <w:pgMar w:bottom="1440" w:top="1440" w:left="1800" w:right="180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Calibri"/>
  <w:font w:name="Arial"/>
  <w:font w:name="Georgia"/>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decimal"/>
      <w:lvlText w:val="%2."/>
      <w:lvlJc w:val="left"/>
      <w:pPr>
        <w:ind w:left="1440" w:hanging="360"/>
      </w:pPr>
      <w:rPr>
        <w:u w:val="none"/>
      </w:rPr>
    </w:lvl>
    <w:lvl w:ilvl="2">
      <w:start w:val="1"/>
      <w:numFmt w:val="decimal"/>
      <w:lvlText w:val="%3."/>
      <w:lvlJc w:val="left"/>
      <w:pPr>
        <w:ind w:left="2160" w:hanging="360"/>
      </w:pPr>
      <w:rPr>
        <w:u w:val="none"/>
      </w:rPr>
    </w:lvl>
    <w:lvl w:ilvl="3">
      <w:start w:val="1"/>
      <w:numFmt w:val="decimal"/>
      <w:lvlText w:val="%4."/>
      <w:lvlJc w:val="left"/>
      <w:pPr>
        <w:ind w:left="2880" w:hanging="360"/>
      </w:pPr>
      <w:rPr>
        <w:u w:val="none"/>
      </w:rPr>
    </w:lvl>
    <w:lvl w:ilvl="4">
      <w:start w:val="1"/>
      <w:numFmt w:val="decimal"/>
      <w:lvlText w:val="%5."/>
      <w:lvlJc w:val="left"/>
      <w:pPr>
        <w:ind w:left="3600" w:hanging="360"/>
      </w:pPr>
      <w:rPr>
        <w:u w:val="none"/>
      </w:rPr>
    </w:lvl>
    <w:lvl w:ilvl="5">
      <w:start w:val="1"/>
      <w:numFmt w:val="decimal"/>
      <w:lvlText w:val="%6."/>
      <w:lvlJc w:val="left"/>
      <w:pPr>
        <w:ind w:left="4320" w:hanging="360"/>
      </w:pPr>
      <w:rPr>
        <w:u w:val="none"/>
      </w:rPr>
    </w:lvl>
    <w:lvl w:ilvl="6">
      <w:start w:val="1"/>
      <w:numFmt w:val="decimal"/>
      <w:lvlText w:val="%7."/>
      <w:lvlJc w:val="left"/>
      <w:pPr>
        <w:ind w:left="5040" w:hanging="360"/>
      </w:pPr>
      <w:rPr>
        <w:u w:val="none"/>
      </w:rPr>
    </w:lvl>
    <w:lvl w:ilvl="7">
      <w:start w:val="1"/>
      <w:numFmt w:val="decimal"/>
      <w:lvlText w:val="%8."/>
      <w:lvlJc w:val="left"/>
      <w:pPr>
        <w:ind w:left="5760" w:hanging="360"/>
      </w:pPr>
      <w:rPr>
        <w:u w:val="none"/>
      </w:rPr>
    </w:lvl>
    <w:lvl w:ilvl="8">
      <w:start w:val="1"/>
      <w:numFmt w:val="decimal"/>
      <w:lvlText w:val="%9."/>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mbria" w:cs="Cambria" w:eastAsia="Cambria" w:hAnsi="Cambria"/>
        <w:sz w:val="22"/>
        <w:szCs w:val="22"/>
        <w:lang w:val="en-US"/>
      </w:rPr>
    </w:rPrDefault>
    <w:pPrDefault>
      <w:pPr>
        <w:spacing w:after="200"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after="0" w:before="480" w:lineRule="auto"/>
    </w:pPr>
    <w:rPr>
      <w:rFonts w:ascii="Calibri" w:cs="Calibri" w:eastAsia="Calibri" w:hAnsi="Calibri"/>
      <w:b w:val="1"/>
      <w:color w:val="366091"/>
      <w:sz w:val="28"/>
      <w:szCs w:val="28"/>
    </w:rPr>
  </w:style>
  <w:style w:type="paragraph" w:styleId="Heading2">
    <w:name w:val="heading 2"/>
    <w:basedOn w:val="Normal"/>
    <w:next w:val="Normal"/>
    <w:pPr>
      <w:keepNext w:val="1"/>
      <w:keepLines w:val="1"/>
      <w:spacing w:after="0" w:before="200" w:lineRule="auto"/>
    </w:pPr>
    <w:rPr>
      <w:rFonts w:ascii="Calibri" w:cs="Calibri" w:eastAsia="Calibri" w:hAnsi="Calibri"/>
      <w:b w:val="1"/>
      <w:color w:val="4f81bd"/>
      <w:sz w:val="26"/>
      <w:szCs w:val="26"/>
    </w:rPr>
  </w:style>
  <w:style w:type="paragraph" w:styleId="Heading3">
    <w:name w:val="heading 3"/>
    <w:basedOn w:val="Normal"/>
    <w:next w:val="Normal"/>
    <w:pPr>
      <w:keepNext w:val="1"/>
      <w:keepLines w:val="1"/>
      <w:spacing w:after="0" w:before="200" w:lineRule="auto"/>
    </w:pPr>
    <w:rPr>
      <w:rFonts w:ascii="Calibri" w:cs="Calibri" w:eastAsia="Calibri" w:hAnsi="Calibri"/>
      <w:b w:val="1"/>
      <w:color w:val="4f81bd"/>
    </w:rPr>
  </w:style>
  <w:style w:type="paragraph" w:styleId="Heading4">
    <w:name w:val="heading 4"/>
    <w:basedOn w:val="Normal"/>
    <w:next w:val="Normal"/>
    <w:pPr>
      <w:keepNext w:val="1"/>
      <w:keepLines w:val="1"/>
      <w:spacing w:after="0" w:before="200" w:lineRule="auto"/>
    </w:pPr>
    <w:rPr>
      <w:rFonts w:ascii="Calibri" w:cs="Calibri" w:eastAsia="Calibri" w:hAnsi="Calibri"/>
      <w:b w:val="1"/>
      <w:i w:val="1"/>
      <w:color w:val="4f81bd"/>
    </w:rPr>
  </w:style>
  <w:style w:type="paragraph" w:styleId="Heading5">
    <w:name w:val="heading 5"/>
    <w:basedOn w:val="Normal"/>
    <w:next w:val="Normal"/>
    <w:pPr>
      <w:keepNext w:val="1"/>
      <w:keepLines w:val="1"/>
      <w:spacing w:after="0" w:before="200" w:lineRule="auto"/>
    </w:pPr>
    <w:rPr>
      <w:rFonts w:ascii="Calibri" w:cs="Calibri" w:eastAsia="Calibri" w:hAnsi="Calibri"/>
      <w:color w:val="243f61"/>
    </w:rPr>
  </w:style>
  <w:style w:type="paragraph" w:styleId="Heading6">
    <w:name w:val="heading 6"/>
    <w:basedOn w:val="Normal"/>
    <w:next w:val="Normal"/>
    <w:pPr>
      <w:keepNext w:val="1"/>
      <w:keepLines w:val="1"/>
      <w:spacing w:after="0" w:before="200" w:lineRule="auto"/>
    </w:pPr>
    <w:rPr>
      <w:rFonts w:ascii="Calibri" w:cs="Calibri" w:eastAsia="Calibri" w:hAnsi="Calibri"/>
      <w:i w:val="1"/>
      <w:color w:val="243f61"/>
    </w:rPr>
  </w:style>
  <w:style w:type="paragraph" w:styleId="Title">
    <w:name w:val="Title"/>
    <w:basedOn w:val="Normal"/>
    <w:next w:val="Normal"/>
    <w:pPr>
      <w:pBdr>
        <w:bottom w:color="4f81bd" w:space="4" w:sz="8" w:val="single"/>
      </w:pBdr>
      <w:spacing w:after="300" w:line="240" w:lineRule="auto"/>
    </w:pPr>
    <w:rPr>
      <w:rFonts w:ascii="Calibri" w:cs="Calibri" w:eastAsia="Calibri" w:hAnsi="Calibri"/>
      <w:color w:val="17365d"/>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libri" w:cs="Calibri" w:eastAsia="Calibri" w:hAnsi="Calibri"/>
      <w:b w:val="1"/>
      <w:color w:val="366091"/>
      <w:sz w:val="28"/>
      <w:szCs w:val="28"/>
    </w:rPr>
  </w:style>
  <w:style w:type="paragraph" w:styleId="Heading2">
    <w:name w:val="heading 2"/>
    <w:basedOn w:val="Normal"/>
    <w:next w:val="Normal"/>
    <w:pPr>
      <w:keepNext w:val="1"/>
      <w:keepLines w:val="1"/>
      <w:spacing w:after="0" w:before="200" w:lineRule="auto"/>
    </w:pPr>
    <w:rPr>
      <w:rFonts w:ascii="Calibri" w:cs="Calibri" w:eastAsia="Calibri" w:hAnsi="Calibri"/>
      <w:b w:val="1"/>
      <w:color w:val="4f81bd"/>
      <w:sz w:val="26"/>
      <w:szCs w:val="26"/>
    </w:rPr>
  </w:style>
  <w:style w:type="paragraph" w:styleId="Heading3">
    <w:name w:val="heading 3"/>
    <w:basedOn w:val="Normal"/>
    <w:next w:val="Normal"/>
    <w:pPr>
      <w:keepNext w:val="1"/>
      <w:keepLines w:val="1"/>
      <w:spacing w:after="0" w:before="200" w:lineRule="auto"/>
    </w:pPr>
    <w:rPr>
      <w:rFonts w:ascii="Calibri" w:cs="Calibri" w:eastAsia="Calibri" w:hAnsi="Calibri"/>
      <w:b w:val="1"/>
      <w:color w:val="4f81bd"/>
    </w:rPr>
  </w:style>
  <w:style w:type="paragraph" w:styleId="Heading4">
    <w:name w:val="heading 4"/>
    <w:basedOn w:val="Normal"/>
    <w:next w:val="Normal"/>
    <w:pPr>
      <w:keepNext w:val="1"/>
      <w:keepLines w:val="1"/>
      <w:spacing w:after="0" w:before="200" w:lineRule="auto"/>
    </w:pPr>
    <w:rPr>
      <w:rFonts w:ascii="Calibri" w:cs="Calibri" w:eastAsia="Calibri" w:hAnsi="Calibri"/>
      <w:b w:val="1"/>
      <w:i w:val="1"/>
      <w:color w:val="4f81bd"/>
    </w:rPr>
  </w:style>
  <w:style w:type="paragraph" w:styleId="Heading5">
    <w:name w:val="heading 5"/>
    <w:basedOn w:val="Normal"/>
    <w:next w:val="Normal"/>
    <w:pPr>
      <w:keepNext w:val="1"/>
      <w:keepLines w:val="1"/>
      <w:spacing w:after="0" w:before="200" w:lineRule="auto"/>
    </w:pPr>
    <w:rPr>
      <w:rFonts w:ascii="Calibri" w:cs="Calibri" w:eastAsia="Calibri" w:hAnsi="Calibri"/>
      <w:color w:val="243f61"/>
    </w:rPr>
  </w:style>
  <w:style w:type="paragraph" w:styleId="Heading6">
    <w:name w:val="heading 6"/>
    <w:basedOn w:val="Normal"/>
    <w:next w:val="Normal"/>
    <w:pPr>
      <w:keepNext w:val="1"/>
      <w:keepLines w:val="1"/>
      <w:spacing w:after="0" w:before="200" w:lineRule="auto"/>
    </w:pPr>
    <w:rPr>
      <w:rFonts w:ascii="Calibri" w:cs="Calibri" w:eastAsia="Calibri" w:hAnsi="Calibri"/>
      <w:i w:val="1"/>
      <w:color w:val="243f61"/>
    </w:rPr>
  </w:style>
  <w:style w:type="paragraph" w:styleId="Title">
    <w:name w:val="Title"/>
    <w:basedOn w:val="Normal"/>
    <w:next w:val="Normal"/>
    <w:pPr>
      <w:pBdr>
        <w:bottom w:color="4f81bd" w:space="4" w:sz="8" w:val="single"/>
      </w:pBdr>
      <w:spacing w:after="300" w:line="240" w:lineRule="auto"/>
    </w:pPr>
    <w:rPr>
      <w:rFonts w:ascii="Calibri" w:cs="Calibri" w:eastAsia="Calibri" w:hAnsi="Calibri"/>
      <w:color w:val="17365d"/>
      <w:sz w:val="52"/>
      <w:szCs w:val="52"/>
    </w:rPr>
  </w:style>
  <w:style w:type="paragraph" w:styleId="Normal" w:default="1">
    <w:name w:val="Normal"/>
    <w:qFormat w:val="1"/>
    <w:rsid w:val="00FC693F"/>
  </w:style>
  <w:style w:type="paragraph" w:styleId="Header">
    <w:name w:val="header"/>
    <w:basedOn w:val="Normal"/>
    <w:link w:val="HeaderChar"/>
    <w:uiPriority w:val="99"/>
    <w:unhideWhenUsed w:val="1"/>
    <w:rsid w:val="00E618BF"/>
    <w:pPr>
      <w:tabs>
        <w:tab w:val="center" w:pos="4680"/>
        <w:tab w:val="right" w:pos="9360"/>
      </w:tabs>
      <w:spacing w:after="0" w:line="240" w:lineRule="auto"/>
    </w:pPr>
  </w:style>
  <w:style w:type="character" w:styleId="HeaderChar" w:customStyle="1">
    <w:name w:val="Header Char"/>
    <w:basedOn w:val="DefaultParagraphFont"/>
    <w:link w:val="Header"/>
    <w:uiPriority w:val="99"/>
    <w:rsid w:val="00E618BF"/>
  </w:style>
  <w:style w:type="paragraph" w:styleId="Footer">
    <w:name w:val="footer"/>
    <w:basedOn w:val="Normal"/>
    <w:link w:val="FooterChar"/>
    <w:uiPriority w:val="99"/>
    <w:unhideWhenUsed w:val="1"/>
    <w:rsid w:val="00E618BF"/>
    <w:pPr>
      <w:tabs>
        <w:tab w:val="center" w:pos="4680"/>
        <w:tab w:val="right" w:pos="9360"/>
      </w:tabs>
      <w:spacing w:after="0" w:line="240" w:lineRule="auto"/>
    </w:pPr>
  </w:style>
  <w:style w:type="character" w:styleId="FooterChar" w:customStyle="1">
    <w:name w:val="Footer Char"/>
    <w:basedOn w:val="DefaultParagraphFont"/>
    <w:link w:val="Footer"/>
    <w:uiPriority w:val="99"/>
    <w:rsid w:val="00E618BF"/>
  </w:style>
  <w:style w:type="paragraph" w:styleId="Heading1">
    <w:name w:val="heading 1"/>
    <w:basedOn w:val="Normal"/>
    <w:next w:val="Normal"/>
    <w:link w:val="Heading1Char"/>
    <w:uiPriority w:val="9"/>
    <w:qFormat w:val="1"/>
    <w:rsid w:val="00FC693F"/>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rsid w:val="00FC693F"/>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paragraph" w:styleId="Heading3">
    <w:name w:val="heading 3"/>
    <w:basedOn w:val="Normal"/>
    <w:next w:val="Normal"/>
    <w:link w:val="Heading3Char"/>
    <w:uiPriority w:val="9"/>
    <w:unhideWhenUsed w:val="1"/>
    <w:qFormat w:val="1"/>
    <w:rsid w:val="00FC693F"/>
    <w:pPr>
      <w:keepNext w:val="1"/>
      <w:keepLines w:val="1"/>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link w:val="Heading4Char"/>
    <w:uiPriority w:val="9"/>
    <w:semiHidden w:val="1"/>
    <w:unhideWhenUsed w:val="1"/>
    <w:qFormat w:val="1"/>
    <w:rsid w:val="00FC693F"/>
    <w:pPr>
      <w:keepNext w:val="1"/>
      <w:keepLines w:val="1"/>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link w:val="Heading5Char"/>
    <w:uiPriority w:val="9"/>
    <w:semiHidden w:val="1"/>
    <w:unhideWhenUsed w:val="1"/>
    <w:qFormat w:val="1"/>
    <w:rsid w:val="00FC693F"/>
    <w:pPr>
      <w:keepNext w:val="1"/>
      <w:keepLines w:val="1"/>
      <w:spacing w:after="0" w:before="200"/>
      <w:outlineLvl w:val="4"/>
    </w:pPr>
    <w:rPr>
      <w:rFonts w:asciiTheme="majorHAnsi" w:cstheme="majorBidi" w:eastAsiaTheme="majorEastAsia" w:hAnsiTheme="majorHAnsi"/>
      <w:color w:val="243f60" w:themeColor="accent1" w:themeShade="00007F"/>
    </w:rPr>
  </w:style>
  <w:style w:type="paragraph" w:styleId="Heading6">
    <w:name w:val="heading 6"/>
    <w:basedOn w:val="Normal"/>
    <w:next w:val="Normal"/>
    <w:link w:val="Heading6Char"/>
    <w:uiPriority w:val="9"/>
    <w:semiHidden w:val="1"/>
    <w:unhideWhenUsed w:val="1"/>
    <w:qFormat w:val="1"/>
    <w:rsid w:val="00FC693F"/>
    <w:pPr>
      <w:keepNext w:val="1"/>
      <w:keepLines w:val="1"/>
      <w:spacing w:after="0" w:before="200"/>
      <w:outlineLvl w:val="5"/>
    </w:pPr>
    <w:rPr>
      <w:rFonts w:asciiTheme="majorHAnsi" w:cstheme="majorBidi" w:eastAsiaTheme="majorEastAsia" w:hAnsiTheme="majorHAnsi"/>
      <w:i w:val="1"/>
      <w:iCs w:val="1"/>
      <w:color w:val="243f60" w:themeColor="accent1" w:themeShade="00007F"/>
    </w:rPr>
  </w:style>
  <w:style w:type="paragraph" w:styleId="Heading7">
    <w:name w:val="heading 7"/>
    <w:basedOn w:val="Normal"/>
    <w:next w:val="Normal"/>
    <w:link w:val="Heading7Char"/>
    <w:uiPriority w:val="9"/>
    <w:semiHidden w:val="1"/>
    <w:unhideWhenUsed w:val="1"/>
    <w:qFormat w:val="1"/>
    <w:rsid w:val="00FC693F"/>
    <w:pPr>
      <w:keepNext w:val="1"/>
      <w:keepLines w:val="1"/>
      <w:spacing w:after="0"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link w:val="Heading8Char"/>
    <w:uiPriority w:val="9"/>
    <w:semiHidden w:val="1"/>
    <w:unhideWhenUsed w:val="1"/>
    <w:qFormat w:val="1"/>
    <w:rsid w:val="00FC693F"/>
    <w:pPr>
      <w:keepNext w:val="1"/>
      <w:keepLines w:val="1"/>
      <w:spacing w:after="0" w:before="200"/>
      <w:outlineLvl w:val="7"/>
    </w:pPr>
    <w:rPr>
      <w:rFonts w:asciiTheme="majorHAnsi" w:cstheme="majorBidi" w:eastAsiaTheme="majorEastAsia" w:hAnsiTheme="majorHAnsi"/>
      <w:color w:val="4f81bd" w:themeColor="accent1"/>
      <w:sz w:val="20"/>
      <w:szCs w:val="20"/>
    </w:rPr>
  </w:style>
  <w:style w:type="paragraph" w:styleId="Heading9">
    <w:name w:val="heading 9"/>
    <w:basedOn w:val="Normal"/>
    <w:next w:val="Normal"/>
    <w:link w:val="Heading9Char"/>
    <w:uiPriority w:val="9"/>
    <w:semiHidden w:val="1"/>
    <w:unhideWhenUsed w:val="1"/>
    <w:qFormat w:val="1"/>
    <w:rsid w:val="00FC693F"/>
    <w:pPr>
      <w:keepNext w:val="1"/>
      <w:keepLines w:val="1"/>
      <w:spacing w:after="0" w:before="200"/>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NoSpacing">
    <w:name w:val="No Spacing"/>
    <w:uiPriority w:val="1"/>
    <w:qFormat w:val="1"/>
    <w:rsid w:val="00FC693F"/>
    <w:pPr>
      <w:spacing w:after="0" w:line="240" w:lineRule="auto"/>
    </w:pPr>
  </w:style>
  <w:style w:type="character" w:styleId="Heading1Char" w:customStyle="1">
    <w:name w:val="Heading 1 Char"/>
    <w:basedOn w:val="DefaultParagraphFont"/>
    <w:link w:val="Heading1"/>
    <w:uiPriority w:val="9"/>
    <w:rsid w:val="00FC693F"/>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sid w:val="00FC693F"/>
    <w:rPr>
      <w:rFonts w:asciiTheme="majorHAnsi" w:cstheme="majorBidi" w:eastAsiaTheme="majorEastAsia" w:hAnsiTheme="majorHAnsi"/>
      <w:b w:val="1"/>
      <w:bCs w:val="1"/>
      <w:color w:val="4f81bd" w:themeColor="accent1"/>
      <w:sz w:val="26"/>
      <w:szCs w:val="26"/>
    </w:rPr>
  </w:style>
  <w:style w:type="character" w:styleId="Heading3Char" w:customStyle="1">
    <w:name w:val="Heading 3 Char"/>
    <w:basedOn w:val="DefaultParagraphFont"/>
    <w:link w:val="Heading3"/>
    <w:uiPriority w:val="9"/>
    <w:rsid w:val="00FC693F"/>
    <w:rPr>
      <w:rFonts w:asciiTheme="majorHAnsi" w:cstheme="majorBidi" w:eastAsiaTheme="majorEastAsia" w:hAnsiTheme="majorHAnsi"/>
      <w:b w:val="1"/>
      <w:bCs w:val="1"/>
      <w:color w:val="4f81bd" w:themeColor="accent1"/>
    </w:rPr>
  </w:style>
  <w:style w:type="paragraph" w:styleId="Title">
    <w:name w:val="Title"/>
    <w:basedOn w:val="Normal"/>
    <w:next w:val="Normal"/>
    <w:link w:val="TitleChar"/>
    <w:uiPriority w:val="10"/>
    <w:qFormat w:val="1"/>
    <w:rsid w:val="00FC693F"/>
    <w:pPr>
      <w:pBdr>
        <w:bottom w:color="4f81bd" w:space="4" w:sz="8" w:themeColor="accent1" w:val="single"/>
      </w:pBdr>
      <w:spacing w:after="300" w:line="240" w:lineRule="auto"/>
      <w:contextualSpacing w:val="1"/>
    </w:pPr>
    <w:rPr>
      <w:rFonts w:asciiTheme="majorHAnsi" w:cstheme="majorBidi" w:eastAsiaTheme="majorEastAsia" w:hAnsiTheme="majorHAnsi"/>
      <w:color w:val="17365d" w:themeColor="text2" w:themeShade="0000BF"/>
      <w:spacing w:val="5"/>
      <w:kern w:val="28"/>
      <w:sz w:val="52"/>
      <w:szCs w:val="52"/>
    </w:rPr>
  </w:style>
  <w:style w:type="character" w:styleId="TitleChar" w:customStyle="1">
    <w:name w:val="Title Char"/>
    <w:basedOn w:val="DefaultParagraphFont"/>
    <w:link w:val="Title"/>
    <w:uiPriority w:val="10"/>
    <w:rsid w:val="00FC693F"/>
    <w:rPr>
      <w:rFonts w:asciiTheme="majorHAnsi" w:cstheme="majorBidi" w:eastAsiaTheme="majorEastAsia" w:hAnsiTheme="majorHAnsi"/>
      <w:color w:val="17365d" w:themeColor="text2" w:themeShade="0000BF"/>
      <w:spacing w:val="5"/>
      <w:kern w:val="28"/>
      <w:sz w:val="52"/>
      <w:szCs w:val="52"/>
    </w:rPr>
  </w:style>
  <w:style w:type="paragraph" w:styleId="Subtitle">
    <w:name w:val="Subtitle"/>
    <w:basedOn w:val="Normal"/>
    <w:next w:val="Normal"/>
    <w:link w:val="SubtitleChar"/>
    <w:uiPriority w:val="11"/>
    <w:qFormat w:val="1"/>
    <w:rsid w:val="00FC693F"/>
    <w:pPr>
      <w:numPr>
        <w:ilvl w:val="1"/>
      </w:numPr>
    </w:pPr>
    <w:rPr>
      <w:rFonts w:asciiTheme="majorHAnsi" w:cstheme="majorBidi" w:eastAsiaTheme="majorEastAsia" w:hAnsiTheme="majorHAnsi"/>
      <w:i w:val="1"/>
      <w:iCs w:val="1"/>
      <w:color w:val="4f81bd" w:themeColor="accent1"/>
      <w:spacing w:val="15"/>
      <w:sz w:val="24"/>
      <w:szCs w:val="24"/>
    </w:rPr>
  </w:style>
  <w:style w:type="character" w:styleId="SubtitleChar" w:customStyle="1">
    <w:name w:val="Subtitle Char"/>
    <w:basedOn w:val="DefaultParagraphFont"/>
    <w:link w:val="Subtitle"/>
    <w:uiPriority w:val="11"/>
    <w:rsid w:val="00FC693F"/>
    <w:rPr>
      <w:rFonts w:asciiTheme="majorHAnsi" w:cstheme="majorBidi" w:eastAsiaTheme="majorEastAsia" w:hAnsiTheme="majorHAnsi"/>
      <w:i w:val="1"/>
      <w:iCs w:val="1"/>
      <w:color w:val="4f81bd" w:themeColor="accent1"/>
      <w:spacing w:val="15"/>
      <w:sz w:val="24"/>
      <w:szCs w:val="24"/>
    </w:rPr>
  </w:style>
  <w:style w:type="paragraph" w:styleId="ListParagraph">
    <w:name w:val="List Paragraph"/>
    <w:basedOn w:val="Normal"/>
    <w:uiPriority w:val="34"/>
    <w:qFormat w:val="1"/>
    <w:rsid w:val="00FC693F"/>
    <w:pPr>
      <w:ind w:left="720"/>
      <w:contextualSpacing w:val="1"/>
    </w:pPr>
  </w:style>
  <w:style w:type="paragraph" w:styleId="BodyText">
    <w:name w:val="Body Text"/>
    <w:basedOn w:val="Normal"/>
    <w:link w:val="BodyTextChar"/>
    <w:uiPriority w:val="99"/>
    <w:unhideWhenUsed w:val="1"/>
    <w:rsid w:val="00AA1D8D"/>
    <w:pPr>
      <w:spacing w:after="120"/>
    </w:pPr>
  </w:style>
  <w:style w:type="character" w:styleId="BodyTextChar" w:customStyle="1">
    <w:name w:val="Body Text Char"/>
    <w:basedOn w:val="DefaultParagraphFont"/>
    <w:link w:val="BodyText"/>
    <w:uiPriority w:val="99"/>
    <w:rsid w:val="00AA1D8D"/>
  </w:style>
  <w:style w:type="paragraph" w:styleId="BodyText2">
    <w:name w:val="Body Text 2"/>
    <w:basedOn w:val="Normal"/>
    <w:link w:val="BodyText2Char"/>
    <w:uiPriority w:val="99"/>
    <w:unhideWhenUsed w:val="1"/>
    <w:rsid w:val="00AA1D8D"/>
    <w:pPr>
      <w:spacing w:after="120" w:line="480" w:lineRule="auto"/>
    </w:pPr>
  </w:style>
  <w:style w:type="character" w:styleId="BodyText2Char" w:customStyle="1">
    <w:name w:val="Body Text 2 Char"/>
    <w:basedOn w:val="DefaultParagraphFont"/>
    <w:link w:val="BodyText2"/>
    <w:uiPriority w:val="99"/>
    <w:rsid w:val="00AA1D8D"/>
  </w:style>
  <w:style w:type="paragraph" w:styleId="BodyText3">
    <w:name w:val="Body Text 3"/>
    <w:basedOn w:val="Normal"/>
    <w:link w:val="BodyText3Char"/>
    <w:uiPriority w:val="99"/>
    <w:unhideWhenUsed w:val="1"/>
    <w:rsid w:val="00AA1D8D"/>
    <w:pPr>
      <w:spacing w:after="120"/>
    </w:pPr>
    <w:rPr>
      <w:sz w:val="16"/>
      <w:szCs w:val="16"/>
    </w:rPr>
  </w:style>
  <w:style w:type="character" w:styleId="BodyText3Char" w:customStyle="1">
    <w:name w:val="Body Text 3 Char"/>
    <w:basedOn w:val="DefaultParagraphFont"/>
    <w:link w:val="BodyText3"/>
    <w:uiPriority w:val="99"/>
    <w:rsid w:val="00AA1D8D"/>
    <w:rPr>
      <w:sz w:val="16"/>
      <w:szCs w:val="16"/>
    </w:rPr>
  </w:style>
  <w:style w:type="paragraph" w:styleId="List">
    <w:name w:val="List"/>
    <w:basedOn w:val="Normal"/>
    <w:uiPriority w:val="99"/>
    <w:unhideWhenUsed w:val="1"/>
    <w:rsid w:val="00AA1D8D"/>
    <w:pPr>
      <w:ind w:left="360" w:hanging="360"/>
      <w:contextualSpacing w:val="1"/>
    </w:pPr>
  </w:style>
  <w:style w:type="paragraph" w:styleId="List2">
    <w:name w:val="List 2"/>
    <w:basedOn w:val="Normal"/>
    <w:uiPriority w:val="99"/>
    <w:unhideWhenUsed w:val="1"/>
    <w:rsid w:val="00326F90"/>
    <w:pPr>
      <w:ind w:left="720" w:hanging="360"/>
      <w:contextualSpacing w:val="1"/>
    </w:pPr>
  </w:style>
  <w:style w:type="paragraph" w:styleId="List3">
    <w:name w:val="List 3"/>
    <w:basedOn w:val="Normal"/>
    <w:uiPriority w:val="99"/>
    <w:unhideWhenUsed w:val="1"/>
    <w:rsid w:val="00326F90"/>
    <w:pPr>
      <w:ind w:left="1080" w:hanging="360"/>
      <w:contextualSpacing w:val="1"/>
    </w:pPr>
  </w:style>
  <w:style w:type="paragraph" w:styleId="ListBullet">
    <w:name w:val="List Bullet"/>
    <w:basedOn w:val="Normal"/>
    <w:uiPriority w:val="99"/>
    <w:unhideWhenUsed w:val="1"/>
    <w:rsid w:val="00326F90"/>
    <w:pPr>
      <w:numPr>
        <w:numId w:val="1"/>
      </w:numPr>
      <w:contextualSpacing w:val="1"/>
    </w:pPr>
  </w:style>
  <w:style w:type="paragraph" w:styleId="ListBullet2">
    <w:name w:val="List Bullet 2"/>
    <w:basedOn w:val="Normal"/>
    <w:uiPriority w:val="99"/>
    <w:unhideWhenUsed w:val="1"/>
    <w:rsid w:val="00326F90"/>
    <w:pPr>
      <w:numPr>
        <w:numId w:val="2"/>
      </w:numPr>
      <w:contextualSpacing w:val="1"/>
    </w:pPr>
  </w:style>
  <w:style w:type="paragraph" w:styleId="ListBullet3">
    <w:name w:val="List Bullet 3"/>
    <w:basedOn w:val="Normal"/>
    <w:uiPriority w:val="99"/>
    <w:unhideWhenUsed w:val="1"/>
    <w:rsid w:val="00326F90"/>
    <w:pPr>
      <w:numPr>
        <w:numId w:val="3"/>
      </w:numPr>
      <w:contextualSpacing w:val="1"/>
    </w:pPr>
  </w:style>
  <w:style w:type="paragraph" w:styleId="ListNumber">
    <w:name w:val="List Number"/>
    <w:basedOn w:val="Normal"/>
    <w:uiPriority w:val="99"/>
    <w:unhideWhenUsed w:val="1"/>
    <w:rsid w:val="00326F90"/>
    <w:pPr>
      <w:numPr>
        <w:numId w:val="5"/>
      </w:numPr>
      <w:contextualSpacing w:val="1"/>
    </w:pPr>
  </w:style>
  <w:style w:type="paragraph" w:styleId="ListNumber2">
    <w:name w:val="List Number 2"/>
    <w:basedOn w:val="Normal"/>
    <w:uiPriority w:val="99"/>
    <w:unhideWhenUsed w:val="1"/>
    <w:rsid w:val="0029639D"/>
    <w:pPr>
      <w:numPr>
        <w:numId w:val="6"/>
      </w:numPr>
      <w:contextualSpacing w:val="1"/>
    </w:pPr>
  </w:style>
  <w:style w:type="paragraph" w:styleId="ListNumber3">
    <w:name w:val="List Number 3"/>
    <w:basedOn w:val="Normal"/>
    <w:uiPriority w:val="99"/>
    <w:unhideWhenUsed w:val="1"/>
    <w:rsid w:val="0029639D"/>
    <w:pPr>
      <w:numPr>
        <w:numId w:val="7"/>
      </w:numPr>
      <w:contextualSpacing w:val="1"/>
    </w:pPr>
  </w:style>
  <w:style w:type="paragraph" w:styleId="ListContinue">
    <w:name w:val="List Continue"/>
    <w:basedOn w:val="Normal"/>
    <w:uiPriority w:val="99"/>
    <w:unhideWhenUsed w:val="1"/>
    <w:rsid w:val="0029639D"/>
    <w:pPr>
      <w:spacing w:after="120"/>
      <w:ind w:left="360"/>
      <w:contextualSpacing w:val="1"/>
    </w:pPr>
  </w:style>
  <w:style w:type="paragraph" w:styleId="ListContinue2">
    <w:name w:val="List Continue 2"/>
    <w:basedOn w:val="Normal"/>
    <w:uiPriority w:val="99"/>
    <w:unhideWhenUsed w:val="1"/>
    <w:rsid w:val="0029639D"/>
    <w:pPr>
      <w:spacing w:after="120"/>
      <w:ind w:left="720"/>
      <w:contextualSpacing w:val="1"/>
    </w:pPr>
  </w:style>
  <w:style w:type="paragraph" w:styleId="ListContinue3">
    <w:name w:val="List Continue 3"/>
    <w:basedOn w:val="Normal"/>
    <w:uiPriority w:val="99"/>
    <w:unhideWhenUsed w:val="1"/>
    <w:rsid w:val="0029639D"/>
    <w:pPr>
      <w:spacing w:after="120"/>
      <w:ind w:left="1080"/>
      <w:contextualSpacing w:val="1"/>
    </w:pPr>
  </w:style>
  <w:style w:type="paragraph" w:styleId="MacroText">
    <w:name w:val="macro"/>
    <w:link w:val="MacroTextChar"/>
    <w:uiPriority w:val="99"/>
    <w:unhideWhenUsed w:val="1"/>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styleId="MacroTextChar" w:customStyle="1">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val="1"/>
    <w:rsid w:val="00FC693F"/>
    <w:rPr>
      <w:i w:val="1"/>
      <w:iCs w:val="1"/>
      <w:color w:val="000000" w:themeColor="text1"/>
    </w:rPr>
  </w:style>
  <w:style w:type="character" w:styleId="QuoteChar" w:customStyle="1">
    <w:name w:val="Quote Char"/>
    <w:basedOn w:val="DefaultParagraphFont"/>
    <w:link w:val="Quote"/>
    <w:uiPriority w:val="29"/>
    <w:rsid w:val="00FC693F"/>
    <w:rPr>
      <w:i w:val="1"/>
      <w:iCs w:val="1"/>
      <w:color w:val="000000" w:themeColor="text1"/>
    </w:rPr>
  </w:style>
  <w:style w:type="character" w:styleId="Heading4Char" w:customStyle="1">
    <w:name w:val="Heading 4 Char"/>
    <w:basedOn w:val="DefaultParagraphFont"/>
    <w:link w:val="Heading4"/>
    <w:uiPriority w:val="9"/>
    <w:semiHidden w:val="1"/>
    <w:rsid w:val="00FC693F"/>
    <w:rPr>
      <w:rFonts w:asciiTheme="majorHAnsi" w:cstheme="majorBidi" w:eastAsiaTheme="majorEastAsia" w:hAnsiTheme="majorHAnsi"/>
      <w:b w:val="1"/>
      <w:bCs w:val="1"/>
      <w:i w:val="1"/>
      <w:iCs w:val="1"/>
      <w:color w:val="4f81bd" w:themeColor="accent1"/>
    </w:rPr>
  </w:style>
  <w:style w:type="character" w:styleId="Heading5Char" w:customStyle="1">
    <w:name w:val="Heading 5 Char"/>
    <w:basedOn w:val="DefaultParagraphFont"/>
    <w:link w:val="Heading5"/>
    <w:uiPriority w:val="9"/>
    <w:semiHidden w:val="1"/>
    <w:rsid w:val="00FC693F"/>
    <w:rPr>
      <w:rFonts w:asciiTheme="majorHAnsi" w:cstheme="majorBidi" w:eastAsiaTheme="majorEastAsia" w:hAnsiTheme="majorHAnsi"/>
      <w:color w:val="243f60" w:themeColor="accent1" w:themeShade="00007F"/>
    </w:rPr>
  </w:style>
  <w:style w:type="character" w:styleId="Heading6Char" w:customStyle="1">
    <w:name w:val="Heading 6 Char"/>
    <w:basedOn w:val="DefaultParagraphFont"/>
    <w:link w:val="Heading6"/>
    <w:uiPriority w:val="9"/>
    <w:semiHidden w:val="1"/>
    <w:rsid w:val="00FC693F"/>
    <w:rPr>
      <w:rFonts w:asciiTheme="majorHAnsi" w:cstheme="majorBidi" w:eastAsiaTheme="majorEastAsia" w:hAnsiTheme="majorHAnsi"/>
      <w:i w:val="1"/>
      <w:iCs w:val="1"/>
      <w:color w:val="243f60" w:themeColor="accent1" w:themeShade="00007F"/>
    </w:rPr>
  </w:style>
  <w:style w:type="character" w:styleId="Heading7Char" w:customStyle="1">
    <w:name w:val="Heading 7 Char"/>
    <w:basedOn w:val="DefaultParagraphFont"/>
    <w:link w:val="Heading7"/>
    <w:uiPriority w:val="9"/>
    <w:semiHidden w:val="1"/>
    <w:rsid w:val="00FC693F"/>
    <w:rPr>
      <w:rFonts w:asciiTheme="majorHAnsi" w:cstheme="majorBidi" w:eastAsiaTheme="majorEastAsia" w:hAnsiTheme="majorHAnsi"/>
      <w:i w:val="1"/>
      <w:iCs w:val="1"/>
      <w:color w:val="404040" w:themeColor="text1" w:themeTint="0000BF"/>
    </w:rPr>
  </w:style>
  <w:style w:type="character" w:styleId="Heading8Char" w:customStyle="1">
    <w:name w:val="Heading 8 Char"/>
    <w:basedOn w:val="DefaultParagraphFont"/>
    <w:link w:val="Heading8"/>
    <w:uiPriority w:val="9"/>
    <w:semiHidden w:val="1"/>
    <w:rsid w:val="00FC693F"/>
    <w:rPr>
      <w:rFonts w:asciiTheme="majorHAnsi" w:cstheme="majorBidi" w:eastAsiaTheme="majorEastAsia" w:hAnsiTheme="majorHAnsi"/>
      <w:color w:val="4f81bd" w:themeColor="accent1"/>
      <w:sz w:val="20"/>
      <w:szCs w:val="20"/>
    </w:rPr>
  </w:style>
  <w:style w:type="character" w:styleId="Heading9Char" w:customStyle="1">
    <w:name w:val="Heading 9 Char"/>
    <w:basedOn w:val="DefaultParagraphFont"/>
    <w:link w:val="Heading9"/>
    <w:uiPriority w:val="9"/>
    <w:semiHidden w:val="1"/>
    <w:rsid w:val="00FC693F"/>
    <w:rPr>
      <w:rFonts w:asciiTheme="majorHAnsi" w:cstheme="majorBidi" w:eastAsiaTheme="majorEastAsia" w:hAnsiTheme="majorHAnsi"/>
      <w:i w:val="1"/>
      <w:iCs w:val="1"/>
      <w:color w:val="404040" w:themeColor="text1" w:themeTint="0000BF"/>
      <w:sz w:val="20"/>
      <w:szCs w:val="20"/>
    </w:rPr>
  </w:style>
  <w:style w:type="paragraph" w:styleId="Caption">
    <w:name w:val="caption"/>
    <w:basedOn w:val="Normal"/>
    <w:next w:val="Normal"/>
    <w:uiPriority w:val="35"/>
    <w:semiHidden w:val="1"/>
    <w:unhideWhenUsed w:val="1"/>
    <w:qFormat w:val="1"/>
    <w:rsid w:val="00FC693F"/>
    <w:pPr>
      <w:spacing w:line="240" w:lineRule="auto"/>
    </w:pPr>
    <w:rPr>
      <w:b w:val="1"/>
      <w:bCs w:val="1"/>
      <w:color w:val="4f81bd" w:themeColor="accent1"/>
      <w:sz w:val="18"/>
      <w:szCs w:val="18"/>
    </w:rPr>
  </w:style>
  <w:style w:type="character" w:styleId="Strong">
    <w:name w:val="Strong"/>
    <w:basedOn w:val="DefaultParagraphFont"/>
    <w:uiPriority w:val="22"/>
    <w:qFormat w:val="1"/>
    <w:rsid w:val="00FC693F"/>
    <w:rPr>
      <w:b w:val="1"/>
      <w:bCs w:val="1"/>
    </w:rPr>
  </w:style>
  <w:style w:type="character" w:styleId="Emphasis">
    <w:name w:val="Emphasis"/>
    <w:basedOn w:val="DefaultParagraphFont"/>
    <w:uiPriority w:val="20"/>
    <w:qFormat w:val="1"/>
    <w:rsid w:val="00FC693F"/>
    <w:rPr>
      <w:i w:val="1"/>
      <w:iCs w:val="1"/>
    </w:rPr>
  </w:style>
  <w:style w:type="paragraph" w:styleId="IntenseQuote">
    <w:name w:val="Intense Quote"/>
    <w:basedOn w:val="Normal"/>
    <w:next w:val="Normal"/>
    <w:link w:val="IntenseQuoteChar"/>
    <w:uiPriority w:val="30"/>
    <w:qFormat w:val="1"/>
    <w:rsid w:val="00FC693F"/>
    <w:pPr>
      <w:pBdr>
        <w:bottom w:color="4f81bd" w:space="4" w:sz="4" w:themeColor="accent1" w:val="single"/>
      </w:pBdr>
      <w:spacing w:after="280" w:before="200"/>
      <w:ind w:left="936" w:right="936"/>
    </w:pPr>
    <w:rPr>
      <w:b w:val="1"/>
      <w:bCs w:val="1"/>
      <w:i w:val="1"/>
      <w:iCs w:val="1"/>
      <w:color w:val="4f81bd" w:themeColor="accent1"/>
    </w:rPr>
  </w:style>
  <w:style w:type="character" w:styleId="IntenseQuoteChar" w:customStyle="1">
    <w:name w:val="Intense Quote Char"/>
    <w:basedOn w:val="DefaultParagraphFont"/>
    <w:link w:val="IntenseQuote"/>
    <w:uiPriority w:val="30"/>
    <w:rsid w:val="00FC693F"/>
    <w:rPr>
      <w:b w:val="1"/>
      <w:bCs w:val="1"/>
      <w:i w:val="1"/>
      <w:iCs w:val="1"/>
      <w:color w:val="4f81bd" w:themeColor="accent1"/>
    </w:rPr>
  </w:style>
  <w:style w:type="character" w:styleId="SubtleEmphasis">
    <w:name w:val="Subtle Emphasis"/>
    <w:basedOn w:val="DefaultParagraphFont"/>
    <w:uiPriority w:val="19"/>
    <w:qFormat w:val="1"/>
    <w:rsid w:val="00FC693F"/>
    <w:rPr>
      <w:i w:val="1"/>
      <w:iCs w:val="1"/>
      <w:color w:val="808080" w:themeColor="text1" w:themeTint="00007F"/>
    </w:rPr>
  </w:style>
  <w:style w:type="character" w:styleId="IntenseEmphasis">
    <w:name w:val="Intense Emphasis"/>
    <w:basedOn w:val="DefaultParagraphFont"/>
    <w:uiPriority w:val="21"/>
    <w:qFormat w:val="1"/>
    <w:rsid w:val="00FC693F"/>
    <w:rPr>
      <w:b w:val="1"/>
      <w:bCs w:val="1"/>
      <w:i w:val="1"/>
      <w:iCs w:val="1"/>
      <w:color w:val="4f81bd" w:themeColor="accent1"/>
    </w:rPr>
  </w:style>
  <w:style w:type="character" w:styleId="SubtleReference">
    <w:name w:val="Subtle Reference"/>
    <w:basedOn w:val="DefaultParagraphFont"/>
    <w:uiPriority w:val="31"/>
    <w:qFormat w:val="1"/>
    <w:rsid w:val="00FC693F"/>
    <w:rPr>
      <w:smallCaps w:val="1"/>
      <w:color w:val="c0504d" w:themeColor="accent2"/>
      <w:u w:val="single"/>
    </w:rPr>
  </w:style>
  <w:style w:type="character" w:styleId="IntenseReference">
    <w:name w:val="Intense Reference"/>
    <w:basedOn w:val="DefaultParagraphFont"/>
    <w:uiPriority w:val="32"/>
    <w:qFormat w:val="1"/>
    <w:rsid w:val="00FC693F"/>
    <w:rPr>
      <w:b w:val="1"/>
      <w:bCs w:val="1"/>
      <w:smallCaps w:val="1"/>
      <w:color w:val="c0504d" w:themeColor="accent2"/>
      <w:spacing w:val="5"/>
      <w:u w:val="single"/>
    </w:rPr>
  </w:style>
  <w:style w:type="character" w:styleId="BookTitle">
    <w:name w:val="Book Title"/>
    <w:basedOn w:val="DefaultParagraphFont"/>
    <w:uiPriority w:val="33"/>
    <w:qFormat w:val="1"/>
    <w:rsid w:val="00FC693F"/>
    <w:rPr>
      <w:b w:val="1"/>
      <w:bCs w:val="1"/>
      <w:smallCaps w:val="1"/>
      <w:spacing w:val="5"/>
    </w:rPr>
  </w:style>
  <w:style w:type="paragraph" w:styleId="TOCHeading">
    <w:name w:val="TOC Heading"/>
    <w:basedOn w:val="Heading1"/>
    <w:next w:val="Normal"/>
    <w:uiPriority w:val="39"/>
    <w:semiHidden w:val="1"/>
    <w:unhideWhenUsed w:val="1"/>
    <w:qFormat w:val="1"/>
    <w:rsid w:val="00FC693F"/>
    <w:pPr>
      <w:outlineLvl w:val="9"/>
    </w:pPr>
  </w:style>
  <w:style w:type="table" w:styleId="TableGrid">
    <w:name w:val="Table Grid"/>
    <w:basedOn w:val="TableNormal"/>
    <w:uiPriority w:val="59"/>
    <w:rsid w:val="00FC693F"/>
    <w:pPr>
      <w:spacing w:after="0" w:line="240" w:lineRule="auto"/>
    </w:p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table" w:styleId="LightShading">
    <w:name w:val="Light Shading"/>
    <w:basedOn w:val="TableNormal"/>
    <w:uiPriority w:val="60"/>
    <w:rsid w:val="00FC693F"/>
    <w:pPr>
      <w:spacing w:after="0" w:line="240" w:lineRule="auto"/>
    </w:pPr>
    <w:rPr>
      <w:color w:val="000000" w:themeColor="text1" w:themeShade="0000BF"/>
    </w:rPr>
    <w:tblPr>
      <w:tblStyleRowBandSize w:val="1"/>
      <w:tblStyleColBandSize w:val="1"/>
      <w:tblInd w:w="0.0" w:type="dxa"/>
      <w:tblBorders>
        <w:top w:color="000000" w:space="0" w:sz="8" w:themeColor="text1" w:val="single"/>
        <w:bottom w:color="000000" w:space="0" w:sz="8" w:themeColor="text1" w:val="single"/>
      </w:tblBorders>
      <w:tblCellMar>
        <w:top w:w="0.0" w:type="dxa"/>
        <w:left w:w="108.0" w:type="dxa"/>
        <w:bottom w:w="0.0" w:type="dxa"/>
        <w:right w:w="108.0" w:type="dxa"/>
      </w:tblCellMar>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table" w:styleId="LightShading-Accent1">
    <w:name w:val="Light Shading Accent 1"/>
    <w:basedOn w:val="TableNormal"/>
    <w:uiPriority w:val="60"/>
    <w:rsid w:val="00FC693F"/>
    <w:pPr>
      <w:spacing w:after="0" w:line="240" w:lineRule="auto"/>
    </w:pPr>
    <w:rPr>
      <w:color w:val="365f91" w:themeColor="accent1" w:themeShade="0000BF"/>
    </w:rPr>
    <w:tblPr>
      <w:tblStyleRowBandSize w:val="1"/>
      <w:tblStyleColBandSize w:val="1"/>
      <w:tblInd w:w="0.0" w:type="dxa"/>
      <w:tblBorders>
        <w:top w:color="4f81bd" w:space="0" w:sz="8" w:themeColor="accent1" w:val="single"/>
        <w:bottom w:color="4f81bd" w:space="0" w:sz="8" w:themeColor="accent1" w:val="single"/>
      </w:tblBorders>
      <w:tblCellMar>
        <w:top w:w="0.0" w:type="dxa"/>
        <w:left w:w="108.0" w:type="dxa"/>
        <w:bottom w:w="0.0" w:type="dxa"/>
        <w:right w:w="108.0" w:type="dxa"/>
      </w:tblCellMar>
    </w:tblPr>
    <w:tblStylePr w:type="fir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left w:space="0" w:sz="0" w:val="nil"/>
          <w:right w:space="0" w:sz="0" w:val="nil"/>
          <w:insideH w:space="0" w:sz="0" w:val="nil"/>
          <w:insideV w:space="0" w:sz="0" w:val="nil"/>
        </w:tcBorders>
        <w:shd w:color="auto" w:fill="d3dfee" w:themeFill="accent1" w:themeFillTint="00003F" w:val="clear"/>
      </w:tcPr>
    </w:tblStylePr>
  </w:style>
  <w:style w:type="table" w:styleId="LightShading-Accent2">
    <w:name w:val="Light Shading Accent 2"/>
    <w:basedOn w:val="TableNormal"/>
    <w:uiPriority w:val="60"/>
    <w:rsid w:val="00FC693F"/>
    <w:pPr>
      <w:spacing w:after="0" w:line="240" w:lineRule="auto"/>
    </w:pPr>
    <w:rPr>
      <w:color w:val="943634" w:themeColor="accent2" w:themeShade="0000BF"/>
    </w:rPr>
    <w:tblPr>
      <w:tblStyleRowBandSize w:val="1"/>
      <w:tblStyleColBandSize w:val="1"/>
      <w:tblInd w:w="0.0" w:type="dxa"/>
      <w:tblBorders>
        <w:top w:color="c0504d" w:space="0" w:sz="8" w:themeColor="accent2" w:val="single"/>
        <w:bottom w:color="c0504d" w:space="0" w:sz="8" w:themeColor="accent2" w:val="single"/>
      </w:tblBorders>
      <w:tblCellMar>
        <w:top w:w="0.0" w:type="dxa"/>
        <w:left w:w="108.0" w:type="dxa"/>
        <w:bottom w:w="0.0" w:type="dxa"/>
        <w:right w:w="108.0" w:type="dxa"/>
      </w:tblCellMar>
    </w:tblPr>
    <w:tblStylePr w:type="fir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left w:space="0" w:sz="0" w:val="nil"/>
          <w:right w:space="0" w:sz="0" w:val="nil"/>
          <w:insideH w:space="0" w:sz="0" w:val="nil"/>
          <w:insideV w:space="0" w:sz="0" w:val="nil"/>
        </w:tcBorders>
        <w:shd w:color="auto" w:fill="efd3d2" w:themeFill="accent2" w:themeFillTint="00003F" w:val="clear"/>
      </w:tcPr>
    </w:tblStylePr>
  </w:style>
  <w:style w:type="table" w:styleId="LightShading-Accent3">
    <w:name w:val="Light Shading Accent 3"/>
    <w:basedOn w:val="TableNormal"/>
    <w:uiPriority w:val="60"/>
    <w:rsid w:val="00FC693F"/>
    <w:pPr>
      <w:spacing w:after="0" w:line="240" w:lineRule="auto"/>
    </w:pPr>
    <w:rPr>
      <w:color w:val="76923c" w:themeColor="accent3" w:themeShade="0000BF"/>
    </w:rPr>
    <w:tblPr>
      <w:tblStyleRowBandSize w:val="1"/>
      <w:tblStyleColBandSize w:val="1"/>
      <w:tblInd w:w="0.0" w:type="dxa"/>
      <w:tblBorders>
        <w:top w:color="9bbb59" w:space="0" w:sz="8" w:themeColor="accent3" w:val="single"/>
        <w:bottom w:color="9bbb59" w:space="0" w:sz="8" w:themeColor="accent3" w:val="single"/>
      </w:tblBorders>
      <w:tblCellMar>
        <w:top w:w="0.0" w:type="dxa"/>
        <w:left w:w="108.0" w:type="dxa"/>
        <w:bottom w:w="0.0" w:type="dxa"/>
        <w:right w:w="108.0" w:type="dxa"/>
      </w:tblCellMar>
    </w:tblPr>
    <w:tblStylePr w:type="fir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left w:space="0" w:sz="0" w:val="nil"/>
          <w:right w:space="0" w:sz="0" w:val="nil"/>
          <w:insideH w:space="0" w:sz="0" w:val="nil"/>
          <w:insideV w:space="0" w:sz="0" w:val="nil"/>
        </w:tcBorders>
        <w:shd w:color="auto" w:fill="e6eed5" w:themeFill="accent3" w:themeFillTint="00003F" w:val="clear"/>
      </w:tcPr>
    </w:tblStylePr>
  </w:style>
  <w:style w:type="table" w:styleId="LightShading-Accent4">
    <w:name w:val="Light Shading Accent 4"/>
    <w:basedOn w:val="TableNormal"/>
    <w:uiPriority w:val="60"/>
    <w:rsid w:val="00FC693F"/>
    <w:pPr>
      <w:spacing w:after="0" w:line="240" w:lineRule="auto"/>
    </w:pPr>
    <w:rPr>
      <w:color w:val="5f497a" w:themeColor="accent4" w:themeShade="0000BF"/>
    </w:rPr>
    <w:tblPr>
      <w:tblStyleRowBandSize w:val="1"/>
      <w:tblStyleColBandSize w:val="1"/>
      <w:tblInd w:w="0.0" w:type="dxa"/>
      <w:tblBorders>
        <w:top w:color="8064a2" w:space="0" w:sz="8" w:themeColor="accent4" w:val="single"/>
        <w:bottom w:color="8064a2" w:space="0" w:sz="8" w:themeColor="accent4" w:val="single"/>
      </w:tblBorders>
      <w:tblCellMar>
        <w:top w:w="0.0" w:type="dxa"/>
        <w:left w:w="108.0" w:type="dxa"/>
        <w:bottom w:w="0.0" w:type="dxa"/>
        <w:right w:w="108.0" w:type="dxa"/>
      </w:tblCellMar>
    </w:tblPr>
    <w:tblStylePr w:type="fir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left w:space="0" w:sz="0" w:val="nil"/>
          <w:right w:space="0" w:sz="0" w:val="nil"/>
          <w:insideH w:space="0" w:sz="0" w:val="nil"/>
          <w:insideV w:space="0" w:sz="0" w:val="nil"/>
        </w:tcBorders>
        <w:shd w:color="auto" w:fill="dfd8e8" w:themeFill="accent4" w:themeFillTint="00003F" w:val="clear"/>
      </w:tcPr>
    </w:tblStylePr>
  </w:style>
  <w:style w:type="table" w:styleId="LightShading-Accent5">
    <w:name w:val="Light Shading Accent 5"/>
    <w:basedOn w:val="TableNormal"/>
    <w:uiPriority w:val="60"/>
    <w:rsid w:val="00FC693F"/>
    <w:pPr>
      <w:spacing w:after="0" w:line="240" w:lineRule="auto"/>
    </w:pPr>
    <w:rPr>
      <w:color w:val="31849b" w:themeColor="accent5" w:themeShade="0000BF"/>
    </w:rPr>
    <w:tblPr>
      <w:tblStyleRowBandSize w:val="1"/>
      <w:tblStyleColBandSize w:val="1"/>
      <w:tblInd w:w="0.0" w:type="dxa"/>
      <w:tblBorders>
        <w:top w:color="4bacc6" w:space="0" w:sz="8" w:themeColor="accent5" w:val="single"/>
        <w:bottom w:color="4bacc6" w:space="0" w:sz="8" w:themeColor="accent5" w:val="single"/>
      </w:tblBorders>
      <w:tblCellMar>
        <w:top w:w="0.0" w:type="dxa"/>
        <w:left w:w="108.0" w:type="dxa"/>
        <w:bottom w:w="0.0" w:type="dxa"/>
        <w:right w:w="108.0" w:type="dxa"/>
      </w:tblCellMar>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LightShading-Accent6">
    <w:name w:val="Light Shading Accent 6"/>
    <w:basedOn w:val="TableNormal"/>
    <w:uiPriority w:val="60"/>
    <w:rsid w:val="00FC693F"/>
    <w:pPr>
      <w:spacing w:after="0" w:line="240" w:lineRule="auto"/>
    </w:pPr>
    <w:rPr>
      <w:color w:val="e36c0a" w:themeColor="accent6" w:themeShade="0000BF"/>
    </w:rPr>
    <w:tblPr>
      <w:tblStyleRowBandSize w:val="1"/>
      <w:tblStyleColBandSize w:val="1"/>
      <w:tblInd w:w="0.0" w:type="dxa"/>
      <w:tblBorders>
        <w:top w:color="f79646" w:space="0" w:sz="8" w:themeColor="accent6" w:val="single"/>
        <w:bottom w:color="f79646" w:space="0" w:sz="8" w:themeColor="accent6" w:val="single"/>
      </w:tblBorders>
      <w:tblCellMar>
        <w:top w:w="0.0" w:type="dxa"/>
        <w:left w:w="108.0" w:type="dxa"/>
        <w:bottom w:w="0.0" w:type="dxa"/>
        <w:right w:w="108.0" w:type="dxa"/>
      </w:tblCellMar>
    </w:tblPr>
    <w:tblStylePr w:type="fir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left w:space="0" w:sz="0" w:val="nil"/>
          <w:right w:space="0" w:sz="0" w:val="nil"/>
          <w:insideH w:space="0" w:sz="0" w:val="nil"/>
          <w:insideV w:space="0" w:sz="0" w:val="nil"/>
        </w:tcBorders>
        <w:shd w:color="auto" w:fill="fde4d0" w:themeFill="accent6" w:themeFillTint="00003F" w:val="clear"/>
      </w:tcPr>
    </w:tblStylePr>
  </w:style>
  <w:style w:type="table" w:styleId="LightList">
    <w:name w:val="Light List"/>
    <w:basedOn w:val="TableNormal"/>
    <w:uiPriority w:val="61"/>
    <w:rsid w:val="00FC693F"/>
    <w:pPr>
      <w:spacing w:after="0" w:line="240" w:lineRule="auto"/>
    </w:pPr>
    <w:tblPr>
      <w:tblStyleRowBandSize w:val="1"/>
      <w:tblStyleColBandSize w:val="1"/>
      <w:tblInd w:w="0.0" w:type="dxa"/>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0" w:type="dxa"/>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shd w:color="auto" w:fill="4f81bd" w:themeFill="accent1" w:val="clear"/>
      </w:tcPr>
    </w:tblStylePr>
    <w:tblStylePr w:type="lastRow">
      <w:pPr>
        <w:spacing w:after="0" w:before="0" w:line="240" w:lineRule="auto"/>
      </w:pPr>
      <w:rPr>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val="1"/>
        <w:bCs w:val="1"/>
      </w:rPr>
    </w:tblStylePr>
    <w:tblStylePr w:type="lastCol">
      <w:rPr>
        <w:b w:val="1"/>
        <w:bCs w:val="1"/>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0" w:type="dxa"/>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shd w:color="auto" w:fill="c0504d" w:themeFill="accent2" w:val="clear"/>
      </w:tcPr>
    </w:tblStylePr>
    <w:tblStylePr w:type="lastRow">
      <w:pPr>
        <w:spacing w:after="0" w:before="0" w:line="240" w:lineRule="auto"/>
      </w:pPr>
      <w:rPr>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val="1"/>
        <w:bCs w:val="1"/>
      </w:rPr>
    </w:tblStylePr>
    <w:tblStylePr w:type="lastCol">
      <w:rPr>
        <w:b w:val="1"/>
        <w:bCs w:val="1"/>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0" w:type="dxa"/>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shd w:color="auto" w:fill="9bbb59" w:themeFill="accent3" w:val="clear"/>
      </w:tcPr>
    </w:tblStylePr>
    <w:tblStylePr w:type="lastRow">
      <w:pPr>
        <w:spacing w:after="0" w:before="0" w:line="240" w:lineRule="auto"/>
      </w:pPr>
      <w:rPr>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val="1"/>
        <w:bCs w:val="1"/>
      </w:rPr>
    </w:tblStylePr>
    <w:tblStylePr w:type="lastCol">
      <w:rPr>
        <w:b w:val="1"/>
        <w:bCs w:val="1"/>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0" w:type="dxa"/>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shd w:color="auto" w:fill="8064a2" w:themeFill="accent4" w:val="clear"/>
      </w:tcPr>
    </w:tblStylePr>
    <w:tblStylePr w:type="lastRow">
      <w:pPr>
        <w:spacing w:after="0" w:before="0" w:line="240" w:lineRule="auto"/>
      </w:pPr>
      <w:rPr>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val="1"/>
        <w:bCs w:val="1"/>
      </w:rPr>
    </w:tblStylePr>
    <w:tblStylePr w:type="lastCol">
      <w:rPr>
        <w:b w:val="1"/>
        <w:bCs w:val="1"/>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0" w:type="dxa"/>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shd w:color="auto" w:fill="4bacc6" w:themeFill="accent5" w:val="clear"/>
      </w:tcPr>
    </w:tblStylePr>
    <w:tblStylePr w:type="lastRow">
      <w:pPr>
        <w:spacing w:after="0" w:before="0" w:line="240" w:lineRule="auto"/>
      </w:pPr>
      <w:rPr>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val="1"/>
        <w:bCs w:val="1"/>
      </w:rPr>
    </w:tblStylePr>
    <w:tblStylePr w:type="lastCol">
      <w:rPr>
        <w:b w:val="1"/>
        <w:bCs w:val="1"/>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0" w:type="dxa"/>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shd w:color="auto" w:fill="f79646" w:themeFill="accent6" w:val="clear"/>
      </w:tcPr>
    </w:tblStylePr>
    <w:tblStylePr w:type="lastRow">
      <w:pPr>
        <w:spacing w:after="0" w:before="0" w:line="240" w:lineRule="auto"/>
      </w:pPr>
      <w:rPr>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val="1"/>
        <w:bCs w:val="1"/>
      </w:rPr>
    </w:tblStylePr>
    <w:tblStylePr w:type="lastCol">
      <w:rPr>
        <w:b w:val="1"/>
        <w:bCs w:val="1"/>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type="table" w:styleId="LightGrid">
    <w:name w:val="Light Grid"/>
    <w:basedOn w:val="TableNormal"/>
    <w:uiPriority w:val="62"/>
    <w:rsid w:val="00CB0664"/>
    <w:pPr>
      <w:spacing w:after="0" w:line="240" w:lineRule="auto"/>
    </w:pPr>
    <w:tblPr>
      <w:tblStyleRowBandSize w:val="1"/>
      <w:tblStyleColBandSize w:val="1"/>
      <w:tblInd w:w="0.0" w:type="dxa"/>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w="0.0" w:type="dxa"/>
        <w:left w:w="108.0" w:type="dxa"/>
        <w:bottom w:w="0.0" w:type="dxa"/>
        <w:right w:w="108.0" w:type="dxa"/>
      </w:tblCellMar>
    </w:tblPr>
    <w:tblStylePr w:type="firstRow">
      <w:pPr>
        <w:spacing w:after="0" w:before="0" w:line="240" w:lineRule="auto"/>
      </w:pPr>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space="0" w:sz="0"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space="0" w:sz="0" w:val="nil"/>
          <w:insideV w:color="000000" w:space="0" w:sz="8" w:themeColor="tex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0000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0000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0" w:type="dxa"/>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w="0.0" w:type="dxa"/>
        <w:left w:w="108.0" w:type="dxa"/>
        <w:bottom w:w="0.0" w:type="dxa"/>
        <w:right w:w="108.0" w:type="dxa"/>
      </w:tblCellMar>
    </w:tblPr>
    <w:tblStylePr w:type="firstRow">
      <w:pPr>
        <w:spacing w:after="0" w:before="0" w:line="240" w:lineRule="auto"/>
      </w:pPr>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space="0" w:sz="0"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space="0" w:sz="0" w:val="nil"/>
          <w:insideV w:color="4f81bd" w:space="0" w:sz="8" w:themeColor="accen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0000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0000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0" w:type="dxa"/>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w="0.0" w:type="dxa"/>
        <w:left w:w="108.0" w:type="dxa"/>
        <w:bottom w:w="0.0" w:type="dxa"/>
        <w:right w:w="108.0" w:type="dxa"/>
      </w:tblCellMar>
    </w:tblPr>
    <w:tblStylePr w:type="firstRow">
      <w:pPr>
        <w:spacing w:after="0" w:before="0" w:line="240" w:lineRule="auto"/>
      </w:pPr>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space="0" w:sz="0"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space="0" w:sz="0" w:val="nil"/>
          <w:insideV w:color="c0504d" w:space="0" w:sz="8" w:themeColor="accent2"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0000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0000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0" w:type="dxa"/>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w="0.0" w:type="dxa"/>
        <w:left w:w="108.0" w:type="dxa"/>
        <w:bottom w:w="0.0" w:type="dxa"/>
        <w:right w:w="108.0" w:type="dxa"/>
      </w:tblCellMar>
    </w:tblPr>
    <w:tblStylePr w:type="firstRow">
      <w:pPr>
        <w:spacing w:after="0" w:before="0" w:line="240" w:lineRule="auto"/>
      </w:pPr>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space="0" w:sz="0"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space="0" w:sz="0" w:val="nil"/>
          <w:insideV w:color="9bbb59" w:space="0" w:sz="8" w:themeColor="accent3"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0000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0000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0" w:type="dxa"/>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w="0.0" w:type="dxa"/>
        <w:left w:w="108.0" w:type="dxa"/>
        <w:bottom w:w="0.0" w:type="dxa"/>
        <w:right w:w="108.0" w:type="dxa"/>
      </w:tblCellMar>
    </w:tblPr>
    <w:tblStylePr w:type="firstRow">
      <w:pPr>
        <w:spacing w:after="0" w:before="0" w:line="240" w:lineRule="auto"/>
      </w:pPr>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space="0" w:sz="0"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space="0" w:sz="0" w:val="nil"/>
          <w:insideV w:color="8064a2" w:space="0" w:sz="8" w:themeColor="accent4"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0000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0000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0" w:type="dxa"/>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w="0.0" w:type="dxa"/>
        <w:left w:w="108.0" w:type="dxa"/>
        <w:bottom w:w="0.0" w:type="dxa"/>
        <w:right w:w="108.0" w:type="dxa"/>
      </w:tblCellMar>
    </w:tblPr>
    <w:tblStylePr w:type="firstRow">
      <w:pPr>
        <w:spacing w:after="0" w:before="0" w:line="240" w:lineRule="auto"/>
      </w:pPr>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space="0" w:sz="0"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space="0" w:sz="0" w:val="nil"/>
          <w:insideV w:color="4bacc6" w:space="0" w:sz="8" w:themeColor="accent5"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0000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0000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0" w:type="dxa"/>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w="0.0" w:type="dxa"/>
        <w:left w:w="108.0" w:type="dxa"/>
        <w:bottom w:w="0.0" w:type="dxa"/>
        <w:right w:w="108.0" w:type="dxa"/>
      </w:tblCellMar>
    </w:tblPr>
    <w:tblStylePr w:type="firstRow">
      <w:pPr>
        <w:spacing w:after="0" w:before="0" w:line="240" w:lineRule="auto"/>
      </w:pPr>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space="0" w:sz="0"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space="0" w:sz="0" w:val="nil"/>
          <w:insideV w:color="f79646" w:space="0" w:sz="8" w:themeColor="accent6"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0000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0000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0" w:type="dxa"/>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tc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shd w:color="auto" w:fill="000000" w:themeFill="text1" w:val="clear"/>
      </w:tcPr>
    </w:tblStylePr>
    <w:tblStylePr w:type="lastRow">
      <w:pPr>
        <w:spacing w:after="0" w:before="0" w:line="240" w:lineRule="auto"/>
      </w:pPr>
      <w:rPr>
        <w:b w:val="1"/>
        <w:bCs w:val="1"/>
      </w:rPr>
      <w:tblPr/>
      <w:tcPr>
        <w:tcBorders>
          <w:top w:color="404040" w:space="0" w:sz="6" w:themeColor="text1" w:themeTint="0000BF" w:val="doub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themeFill="text1" w:themeFillTint="00003F" w:val="clear"/>
      </w:tcPr>
    </w:tblStylePr>
    <w:tblStylePr w:type="band1Horz">
      <w:tblPr/>
      <w:tcPr>
        <w:tcBorders>
          <w:insideH w:space="0" w:sz="0" w:val="nil"/>
          <w:insideV w:space="0" w:sz="0" w:val="nil"/>
        </w:tcBorders>
        <w:shd w:color="auto" w:fill="c0c0c0" w:themeFill="text1" w:themeFillTint="00003F"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0" w:type="dxa"/>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tc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shd w:color="auto" w:fill="4f81bd" w:themeFill="accent1" w:val="clear"/>
      </w:tcPr>
    </w:tblStylePr>
    <w:tblStylePr w:type="lastRow">
      <w:pPr>
        <w:spacing w:after="0" w:before="0" w:line="240" w:lineRule="auto"/>
      </w:pPr>
      <w:rPr>
        <w:b w:val="1"/>
        <w:bCs w:val="1"/>
      </w:rPr>
      <w:tblPr/>
      <w:tcPr>
        <w:tcBorders>
          <w:top w:color="7ba0cd" w:space="0" w:sz="6" w:themeColor="accent1" w:themeTint="0000BF" w:val="doub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themeFill="accent1" w:themeFillTint="00003F" w:val="clear"/>
      </w:tcPr>
    </w:tblStylePr>
    <w:tblStylePr w:type="band1Horz">
      <w:tblPr/>
      <w:tcPr>
        <w:tcBorders>
          <w:insideH w:space="0" w:sz="0" w:val="nil"/>
          <w:insideV w:space="0" w:sz="0" w:val="nil"/>
        </w:tcBorders>
        <w:shd w:color="auto" w:fill="d3dfee" w:themeFill="accent1" w:themeFillTint="00003F"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0" w:type="dxa"/>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tc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shd w:color="auto" w:fill="c0504d" w:themeFill="accent2" w:val="clear"/>
      </w:tcPr>
    </w:tblStylePr>
    <w:tblStylePr w:type="lastRow">
      <w:pPr>
        <w:spacing w:after="0" w:before="0" w:line="240" w:lineRule="auto"/>
      </w:pPr>
      <w:rPr>
        <w:b w:val="1"/>
        <w:bCs w:val="1"/>
      </w:rPr>
      <w:tblPr/>
      <w:tcPr>
        <w:tcBorders>
          <w:top w:color="cf7b79" w:space="0" w:sz="6" w:themeColor="accent2" w:themeTint="0000BF" w:val="doub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themeFill="accent2" w:themeFillTint="00003F" w:val="clear"/>
      </w:tcPr>
    </w:tblStylePr>
    <w:tblStylePr w:type="band1Horz">
      <w:tblPr/>
      <w:tcPr>
        <w:tcBorders>
          <w:insideH w:space="0" w:sz="0" w:val="nil"/>
          <w:insideV w:space="0" w:sz="0" w:val="nil"/>
        </w:tcBorders>
        <w:shd w:color="auto" w:fill="efd3d2" w:themeFill="accent2" w:themeFillTint="00003F"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0" w:type="dxa"/>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tc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shd w:color="auto" w:fill="9bbb59" w:themeFill="accent3" w:val="clear"/>
      </w:tcPr>
    </w:tblStylePr>
    <w:tblStylePr w:type="lastRow">
      <w:pPr>
        <w:spacing w:after="0" w:before="0" w:line="240" w:lineRule="auto"/>
      </w:pPr>
      <w:rPr>
        <w:b w:val="1"/>
        <w:bCs w:val="1"/>
      </w:rPr>
      <w:tblPr/>
      <w:tcPr>
        <w:tcBorders>
          <w:top w:color="b3cc82" w:space="0" w:sz="6" w:themeColor="accent3" w:themeTint="0000BF" w:val="doub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themeFill="accent3" w:themeFillTint="00003F" w:val="clear"/>
      </w:tcPr>
    </w:tblStylePr>
    <w:tblStylePr w:type="band1Horz">
      <w:tblPr/>
      <w:tcPr>
        <w:tcBorders>
          <w:insideH w:space="0" w:sz="0" w:val="nil"/>
          <w:insideV w:space="0" w:sz="0" w:val="nil"/>
        </w:tcBorders>
        <w:shd w:color="auto" w:fill="e6eed5" w:themeFill="accent3" w:themeFillTint="00003F"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0" w:type="dxa"/>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tc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shd w:color="auto" w:fill="8064a2" w:themeFill="accent4" w:val="clear"/>
      </w:tcPr>
    </w:tblStylePr>
    <w:tblStylePr w:type="lastRow">
      <w:pPr>
        <w:spacing w:after="0" w:before="0" w:line="240" w:lineRule="auto"/>
      </w:pPr>
      <w:rPr>
        <w:b w:val="1"/>
        <w:bCs w:val="1"/>
      </w:rPr>
      <w:tblPr/>
      <w:tcPr>
        <w:tcBorders>
          <w:top w:color="9f8ab9" w:space="0" w:sz="6" w:themeColor="accent4" w:themeTint="0000BF" w:val="doub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themeFill="accent4" w:themeFillTint="00003F" w:val="clear"/>
      </w:tcPr>
    </w:tblStylePr>
    <w:tblStylePr w:type="band1Horz">
      <w:tblPr/>
      <w:tcPr>
        <w:tcBorders>
          <w:insideH w:space="0" w:sz="0" w:val="nil"/>
          <w:insideV w:space="0" w:sz="0" w:val="nil"/>
        </w:tcBorders>
        <w:shd w:color="auto" w:fill="dfd8e8" w:themeFill="accent4" w:themeFillTint="00003F"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0" w:type="dxa"/>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tc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shd w:color="auto" w:fill="4bacc6" w:themeFill="accent5" w:val="clear"/>
      </w:tcPr>
    </w:tblStylePr>
    <w:tblStylePr w:type="lastRow">
      <w:pPr>
        <w:spacing w:after="0" w:before="0" w:line="240" w:lineRule="auto"/>
      </w:pPr>
      <w:rPr>
        <w:b w:val="1"/>
        <w:bCs w:val="1"/>
      </w:rPr>
      <w:tblPr/>
      <w:tcPr>
        <w:tcBorders>
          <w:top w:color="78c0d4" w:space="0" w:sz="6" w:themeColor="accent5" w:themeTint="0000BF" w:val="doub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themeFill="accent5" w:themeFillTint="00003F" w:val="clear"/>
      </w:tcPr>
    </w:tblStylePr>
    <w:tblStylePr w:type="band1Horz">
      <w:tblPr/>
      <w:tcPr>
        <w:tcBorders>
          <w:insideH w:space="0" w:sz="0" w:val="nil"/>
          <w:insideV w:space="0" w:sz="0" w:val="nil"/>
        </w:tcBorders>
        <w:shd w:color="auto" w:fill="d2eaf1" w:themeFill="accent5" w:themeFillTint="00003F"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0" w:type="dxa"/>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tc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shd w:color="auto" w:fill="f79646" w:themeFill="accent6" w:val="clear"/>
      </w:tcPr>
    </w:tblStylePr>
    <w:tblStylePr w:type="lastRow">
      <w:pPr>
        <w:spacing w:after="0" w:before="0" w:line="240" w:lineRule="auto"/>
      </w:pPr>
      <w:rPr>
        <w:b w:val="1"/>
        <w:bCs w:val="1"/>
      </w:rPr>
      <w:tblPr/>
      <w:tcPr>
        <w:tcBorders>
          <w:top w:color="f9b074" w:space="0" w:sz="6" w:themeColor="accent6" w:themeTint="0000BF" w:val="doub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themeFill="accent6" w:themeFillTint="00003F" w:val="clear"/>
      </w:tcPr>
    </w:tblStylePr>
    <w:tblStylePr w:type="band1Horz">
      <w:tblPr/>
      <w:tcPr>
        <w:tcBorders>
          <w:insideH w:space="0" w:sz="0" w:val="nil"/>
          <w:insideV w:space="0" w:sz="0" w:val="nil"/>
        </w:tcBorders>
        <w:shd w:color="auto" w:fill="fde4d0" w:themeFill="accent6" w:themeFillTint="00003F"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0" w:type="dxa"/>
      <w:tblBorders>
        <w:top w:color="auto" w:space="0" w:sz="18" w:val="single"/>
        <w:bottom w:color="auto" w:space="0" w:sz="18"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000000" w:themeFill="tex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000000" w:themeFill="tex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000000" w:themeFill="tex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0" w:type="dxa"/>
      <w:tblBorders>
        <w:top w:color="auto" w:space="0" w:sz="18" w:val="single"/>
        <w:bottom w:color="auto" w:space="0" w:sz="18"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f81bd" w:themeFill="accen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f81bd" w:themeFill="accen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f81bd" w:themeFill="accen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0" w:type="dxa"/>
      <w:tblBorders>
        <w:top w:color="auto" w:space="0" w:sz="18" w:val="single"/>
        <w:bottom w:color="auto" w:space="0" w:sz="18"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c0504d" w:themeFill="accent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c0504d" w:themeFill="accent2"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c0504d" w:themeFill="accent2"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0" w:type="dxa"/>
      <w:tblBorders>
        <w:top w:color="auto" w:space="0" w:sz="18" w:val="single"/>
        <w:bottom w:color="auto" w:space="0" w:sz="18"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9bbb59" w:themeFill="accent3"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9bbb59" w:themeFill="accent3"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9bbb59" w:themeFill="accent3"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0" w:type="dxa"/>
      <w:tblBorders>
        <w:top w:color="auto" w:space="0" w:sz="18" w:val="single"/>
        <w:bottom w:color="auto" w:space="0" w:sz="18"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8064a2" w:themeFill="accent4"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8064a2" w:themeFill="accent4"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8064a2" w:themeFill="accent4"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0" w:type="dxa"/>
      <w:tblBorders>
        <w:top w:color="auto" w:space="0" w:sz="18" w:val="single"/>
        <w:bottom w:color="auto" w:space="0" w:sz="18"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bacc6" w:themeFill="accent5"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bacc6" w:themeFill="accent5"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bacc6" w:themeFill="accent5"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0" w:type="dxa"/>
      <w:tblBorders>
        <w:top w:color="auto" w:space="0" w:sz="18" w:val="single"/>
        <w:bottom w:color="auto" w:space="0" w:sz="18"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f79646" w:themeFill="accent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f79646" w:themeFill="accent6"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f79646" w:themeFill="accent6"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0" w:type="dxa"/>
      <w:tblBorders>
        <w:top w:color="000000" w:space="0" w:sz="8" w:themeColor="text1" w:val="single"/>
        <w:bottom w:color="000000" w:space="0" w:sz="8" w:themeColor="text1" w:val="single"/>
      </w:tblBorders>
      <w:tblCellMar>
        <w:top w:w="0.0" w:type="dxa"/>
        <w:left w:w="108.0" w:type="dxa"/>
        <w:bottom w:w="0.0" w:type="dxa"/>
        <w:right w:w="108.0" w:type="dxa"/>
      </w:tblCellMar>
    </w:tblPr>
    <w:tblStylePr w:type="firstRow">
      <w:rPr>
        <w:rFonts w:asciiTheme="majorHAnsi" w:cstheme="majorBidi" w:eastAsiaTheme="majorEastAsia" w:hAnsiTheme="majorHAnsi"/>
      </w:rPr>
      <w:tblPr/>
      <w:tcPr>
        <w:tcBorders>
          <w:top w:space="0" w:sz="0" w:val="nil"/>
          <w:bottom w:color="000000" w:space="0" w:sz="8" w:themeColor="text1" w:val="single"/>
        </w:tcBorders>
      </w:tcPr>
    </w:tblStylePr>
    <w:tblStylePr w:type="lastRow">
      <w:rPr>
        <w:b w:val="1"/>
        <w:bCs w:val="1"/>
        <w:color w:val="1f497d" w:themeColor="text2"/>
      </w:rPr>
      <w:tblPr/>
      <w:tcPr>
        <w:tcBorders>
          <w:top w:color="000000" w:space="0" w:sz="8" w:themeColor="text1" w:val="single"/>
          <w:bottom w:color="000000" w:space="0" w:sz="8" w:themeColor="text1" w:val="single"/>
        </w:tcBorders>
      </w:tcPr>
    </w:tblStylePr>
    <w:tblStylePr w:type="firstCol">
      <w:rPr>
        <w:b w:val="1"/>
        <w:bCs w:val="1"/>
      </w:rPr>
    </w:tblStylePr>
    <w:tblStylePr w:type="lastCol">
      <w:rPr>
        <w:b w:val="1"/>
        <w:bCs w:val="1"/>
      </w:rPr>
      <w:tblPr/>
      <w:tcPr>
        <w:tcBorders>
          <w:top w:color="000000" w:space="0" w:sz="8" w:themeColor="text1" w:val="single"/>
          <w:bottom w:color="000000" w:space="0" w:sz="8" w:themeColor="text1" w:val="single"/>
        </w:tcBorders>
      </w:tcPr>
    </w:tblStylePr>
    <w:tblStylePr w:type="band1Vert">
      <w:tblPr/>
      <w:tcPr>
        <w:shd w:color="auto" w:fill="c0c0c0" w:themeFill="text1" w:themeFillTint="00003F" w:val="clear"/>
      </w:tcPr>
    </w:tblStylePr>
    <w:tblStylePr w:type="band1Horz">
      <w:tblPr/>
      <w:tcPr>
        <w:shd w:color="auto" w:fill="c0c0c0" w:themeFill="text1" w:themeFillTint="00003F" w:val="clear"/>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0" w:type="dxa"/>
      <w:tblBorders>
        <w:top w:color="4f81bd" w:space="0" w:sz="8" w:themeColor="accent1" w:val="single"/>
        <w:bottom w:color="4f81bd" w:space="0" w:sz="8" w:themeColor="accent1" w:val="single"/>
      </w:tblBorders>
      <w:tblCellMar>
        <w:top w:w="0.0" w:type="dxa"/>
        <w:left w:w="108.0" w:type="dxa"/>
        <w:bottom w:w="0.0" w:type="dxa"/>
        <w:right w:w="108.0" w:type="dxa"/>
      </w:tblCellMar>
    </w:tblPr>
    <w:tblStylePr w:type="firstRow">
      <w:rPr>
        <w:rFonts w:asciiTheme="majorHAnsi" w:cstheme="majorBidi" w:eastAsiaTheme="majorEastAsia" w:hAnsiTheme="majorHAnsi"/>
      </w:rPr>
      <w:tblPr/>
      <w:tcPr>
        <w:tcBorders>
          <w:top w:space="0" w:sz="0" w:val="nil"/>
          <w:bottom w:color="4f81bd" w:space="0" w:sz="8" w:themeColor="accent1" w:val="single"/>
        </w:tcBorders>
      </w:tcPr>
    </w:tblStylePr>
    <w:tblStylePr w:type="lastRow">
      <w:rPr>
        <w:b w:val="1"/>
        <w:bCs w:val="1"/>
        <w:color w:val="1f497d" w:themeColor="text2"/>
      </w:rPr>
      <w:tblPr/>
      <w:tcPr>
        <w:tcBorders>
          <w:top w:color="4f81bd" w:space="0" w:sz="8" w:themeColor="accent1" w:val="single"/>
          <w:bottom w:color="4f81bd" w:space="0" w:sz="8" w:themeColor="accent1" w:val="single"/>
        </w:tcBorders>
      </w:tcPr>
    </w:tblStylePr>
    <w:tblStylePr w:type="firstCol">
      <w:rPr>
        <w:b w:val="1"/>
        <w:bCs w:val="1"/>
      </w:rPr>
    </w:tblStylePr>
    <w:tblStylePr w:type="lastCol">
      <w:rPr>
        <w:b w:val="1"/>
        <w:bCs w:val="1"/>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00003F" w:val="clear"/>
      </w:tcPr>
    </w:tblStylePr>
    <w:tblStylePr w:type="band1Horz">
      <w:tblPr/>
      <w:tcPr>
        <w:shd w:color="auto" w:fill="d3dfee" w:themeFill="accent1" w:themeFillTint="00003F" w:val="clear"/>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0" w:type="dxa"/>
      <w:tblBorders>
        <w:top w:color="c0504d" w:space="0" w:sz="8" w:themeColor="accent2" w:val="single"/>
        <w:bottom w:color="c0504d" w:space="0" w:sz="8" w:themeColor="accent2" w:val="single"/>
      </w:tblBorders>
      <w:tblCellMar>
        <w:top w:w="0.0" w:type="dxa"/>
        <w:left w:w="108.0" w:type="dxa"/>
        <w:bottom w:w="0.0" w:type="dxa"/>
        <w:right w:w="108.0" w:type="dxa"/>
      </w:tblCellMar>
    </w:tblPr>
    <w:tblStylePr w:type="firstRow">
      <w:rPr>
        <w:rFonts w:asciiTheme="majorHAnsi" w:cstheme="majorBidi" w:eastAsiaTheme="majorEastAsia" w:hAnsiTheme="majorHAnsi"/>
      </w:rPr>
      <w:tblPr/>
      <w:tcPr>
        <w:tcBorders>
          <w:top w:space="0" w:sz="0" w:val="nil"/>
          <w:bottom w:color="c0504d" w:space="0" w:sz="8" w:themeColor="accent2" w:val="single"/>
        </w:tcBorders>
      </w:tcPr>
    </w:tblStylePr>
    <w:tblStylePr w:type="lastRow">
      <w:rPr>
        <w:b w:val="1"/>
        <w:bCs w:val="1"/>
        <w:color w:val="1f497d" w:themeColor="text2"/>
      </w:rPr>
      <w:tblPr/>
      <w:tcPr>
        <w:tcBorders>
          <w:top w:color="c0504d" w:space="0" w:sz="8" w:themeColor="accent2" w:val="single"/>
          <w:bottom w:color="c0504d" w:space="0" w:sz="8" w:themeColor="accent2" w:val="single"/>
        </w:tcBorders>
      </w:tcPr>
    </w:tblStylePr>
    <w:tblStylePr w:type="firstCol">
      <w:rPr>
        <w:b w:val="1"/>
        <w:bCs w:val="1"/>
      </w:rPr>
    </w:tblStylePr>
    <w:tblStylePr w:type="lastCol">
      <w:rPr>
        <w:b w:val="1"/>
        <w:bCs w:val="1"/>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00003F" w:val="clear"/>
      </w:tcPr>
    </w:tblStylePr>
    <w:tblStylePr w:type="band1Horz">
      <w:tblPr/>
      <w:tcPr>
        <w:shd w:color="auto" w:fill="efd3d2" w:themeFill="accent2" w:themeFillTint="00003F" w:val="clear"/>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0" w:type="dxa"/>
      <w:tblBorders>
        <w:top w:color="9bbb59" w:space="0" w:sz="8" w:themeColor="accent3" w:val="single"/>
        <w:bottom w:color="9bbb59" w:space="0" w:sz="8" w:themeColor="accent3" w:val="single"/>
      </w:tblBorders>
      <w:tblCellMar>
        <w:top w:w="0.0" w:type="dxa"/>
        <w:left w:w="108.0" w:type="dxa"/>
        <w:bottom w:w="0.0" w:type="dxa"/>
        <w:right w:w="108.0" w:type="dxa"/>
      </w:tblCellMar>
    </w:tblPr>
    <w:tblStylePr w:type="firstRow">
      <w:rPr>
        <w:rFonts w:asciiTheme="majorHAnsi" w:cstheme="majorBidi" w:eastAsiaTheme="majorEastAsia" w:hAnsiTheme="majorHAnsi"/>
      </w:rPr>
      <w:tblPr/>
      <w:tcPr>
        <w:tcBorders>
          <w:top w:space="0" w:sz="0" w:val="nil"/>
          <w:bottom w:color="9bbb59" w:space="0" w:sz="8" w:themeColor="accent3" w:val="single"/>
        </w:tcBorders>
      </w:tcPr>
    </w:tblStylePr>
    <w:tblStylePr w:type="lastRow">
      <w:rPr>
        <w:b w:val="1"/>
        <w:bCs w:val="1"/>
        <w:color w:val="1f497d" w:themeColor="text2"/>
      </w:rPr>
      <w:tblPr/>
      <w:tcPr>
        <w:tcBorders>
          <w:top w:color="9bbb59" w:space="0" w:sz="8" w:themeColor="accent3" w:val="single"/>
          <w:bottom w:color="9bbb59" w:space="0" w:sz="8" w:themeColor="accent3" w:val="single"/>
        </w:tcBorders>
      </w:tcPr>
    </w:tblStylePr>
    <w:tblStylePr w:type="firstCol">
      <w:rPr>
        <w:b w:val="1"/>
        <w:bCs w:val="1"/>
      </w:rPr>
    </w:tblStylePr>
    <w:tblStylePr w:type="lastCol">
      <w:rPr>
        <w:b w:val="1"/>
        <w:bCs w:val="1"/>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00003F" w:val="clear"/>
      </w:tcPr>
    </w:tblStylePr>
    <w:tblStylePr w:type="band1Horz">
      <w:tblPr/>
      <w:tcPr>
        <w:shd w:color="auto" w:fill="e6eed5" w:themeFill="accent3" w:themeFillTint="00003F" w:val="clear"/>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0" w:type="dxa"/>
      <w:tblBorders>
        <w:top w:color="8064a2" w:space="0" w:sz="8" w:themeColor="accent4" w:val="single"/>
        <w:bottom w:color="8064a2" w:space="0" w:sz="8" w:themeColor="accent4" w:val="single"/>
      </w:tblBorders>
      <w:tblCellMar>
        <w:top w:w="0.0" w:type="dxa"/>
        <w:left w:w="108.0" w:type="dxa"/>
        <w:bottom w:w="0.0" w:type="dxa"/>
        <w:right w:w="108.0" w:type="dxa"/>
      </w:tblCellMar>
    </w:tblPr>
    <w:tblStylePr w:type="firstRow">
      <w:rPr>
        <w:rFonts w:asciiTheme="majorHAnsi" w:cstheme="majorBidi" w:eastAsiaTheme="majorEastAsia" w:hAnsiTheme="majorHAnsi"/>
      </w:rPr>
      <w:tblPr/>
      <w:tcPr>
        <w:tcBorders>
          <w:top w:space="0" w:sz="0" w:val="nil"/>
          <w:bottom w:color="8064a2" w:space="0" w:sz="8" w:themeColor="accent4" w:val="single"/>
        </w:tcBorders>
      </w:tcPr>
    </w:tblStylePr>
    <w:tblStylePr w:type="lastRow">
      <w:rPr>
        <w:b w:val="1"/>
        <w:bCs w:val="1"/>
        <w:color w:val="1f497d" w:themeColor="text2"/>
      </w:rPr>
      <w:tblPr/>
      <w:tcPr>
        <w:tcBorders>
          <w:top w:color="8064a2" w:space="0" w:sz="8" w:themeColor="accent4" w:val="single"/>
          <w:bottom w:color="8064a2" w:space="0" w:sz="8" w:themeColor="accent4" w:val="single"/>
        </w:tcBorders>
      </w:tcPr>
    </w:tblStylePr>
    <w:tblStylePr w:type="firstCol">
      <w:rPr>
        <w:b w:val="1"/>
        <w:bCs w:val="1"/>
      </w:rPr>
    </w:tblStylePr>
    <w:tblStylePr w:type="lastCol">
      <w:rPr>
        <w:b w:val="1"/>
        <w:bCs w:val="1"/>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00003F" w:val="clear"/>
      </w:tcPr>
    </w:tblStylePr>
    <w:tblStylePr w:type="band1Horz">
      <w:tblPr/>
      <w:tcPr>
        <w:shd w:color="auto" w:fill="dfd8e8" w:themeFill="accent4" w:themeFillTint="00003F" w:val="clear"/>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0" w:type="dxa"/>
      <w:tblBorders>
        <w:top w:color="4bacc6" w:space="0" w:sz="8" w:themeColor="accent5" w:val="single"/>
        <w:bottom w:color="4bacc6" w:space="0" w:sz="8" w:themeColor="accent5" w:val="single"/>
      </w:tblBorders>
      <w:tblCellMar>
        <w:top w:w="0.0" w:type="dxa"/>
        <w:left w:w="108.0" w:type="dxa"/>
        <w:bottom w:w="0.0" w:type="dxa"/>
        <w:right w:w="108.0" w:type="dxa"/>
      </w:tblCellMar>
    </w:tblPr>
    <w:tblStylePr w:type="firstRow">
      <w:rPr>
        <w:rFonts w:asciiTheme="majorHAnsi" w:cstheme="majorBidi" w:eastAsiaTheme="majorEastAsia" w:hAnsiTheme="majorHAnsi"/>
      </w:rPr>
      <w:tblPr/>
      <w:tcPr>
        <w:tcBorders>
          <w:top w:space="0" w:sz="0" w:val="nil"/>
          <w:bottom w:color="4bacc6" w:space="0" w:sz="8" w:themeColor="accent5" w:val="single"/>
        </w:tcBorders>
      </w:tcPr>
    </w:tblStylePr>
    <w:tblStylePr w:type="lastRow">
      <w:rPr>
        <w:b w:val="1"/>
        <w:bCs w:val="1"/>
        <w:color w:val="1f497d" w:themeColor="text2"/>
      </w:rPr>
      <w:tblPr/>
      <w:tcPr>
        <w:tcBorders>
          <w:top w:color="4bacc6" w:space="0" w:sz="8" w:themeColor="accent5" w:val="single"/>
          <w:bottom w:color="4bacc6" w:space="0" w:sz="8" w:themeColor="accent5" w:val="single"/>
        </w:tcBorders>
      </w:tcPr>
    </w:tblStylePr>
    <w:tblStylePr w:type="firstCol">
      <w:rPr>
        <w:b w:val="1"/>
        <w:bCs w:val="1"/>
      </w:rPr>
    </w:tblStylePr>
    <w:tblStylePr w:type="lastCol">
      <w:rPr>
        <w:b w:val="1"/>
        <w:bCs w:val="1"/>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00003F" w:val="clear"/>
      </w:tcPr>
    </w:tblStylePr>
    <w:tblStylePr w:type="band1Horz">
      <w:tblPr/>
      <w:tcPr>
        <w:shd w:color="auto" w:fill="d2eaf1" w:themeFill="accent5" w:themeFillTint="00003F" w:val="clear"/>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0" w:type="dxa"/>
      <w:tblBorders>
        <w:top w:color="f79646" w:space="0" w:sz="8" w:themeColor="accent6" w:val="single"/>
        <w:bottom w:color="f79646" w:space="0" w:sz="8" w:themeColor="accent6" w:val="single"/>
      </w:tblBorders>
      <w:tblCellMar>
        <w:top w:w="0.0" w:type="dxa"/>
        <w:left w:w="108.0" w:type="dxa"/>
        <w:bottom w:w="0.0" w:type="dxa"/>
        <w:right w:w="108.0" w:type="dxa"/>
      </w:tblCellMar>
    </w:tblPr>
    <w:tblStylePr w:type="firstRow">
      <w:rPr>
        <w:rFonts w:asciiTheme="majorHAnsi" w:cstheme="majorBidi" w:eastAsiaTheme="majorEastAsia" w:hAnsiTheme="majorHAnsi"/>
      </w:rPr>
      <w:tblPr/>
      <w:tcPr>
        <w:tcBorders>
          <w:top w:space="0" w:sz="0" w:val="nil"/>
          <w:bottom w:color="f79646" w:space="0" w:sz="8" w:themeColor="accent6" w:val="single"/>
        </w:tcBorders>
      </w:tcPr>
    </w:tblStylePr>
    <w:tblStylePr w:type="lastRow">
      <w:rPr>
        <w:b w:val="1"/>
        <w:bCs w:val="1"/>
        <w:color w:val="1f497d" w:themeColor="text2"/>
      </w:rPr>
      <w:tblPr/>
      <w:tcPr>
        <w:tcBorders>
          <w:top w:color="f79646" w:space="0" w:sz="8" w:themeColor="accent6" w:val="single"/>
          <w:bottom w:color="f79646" w:space="0" w:sz="8" w:themeColor="accent6" w:val="single"/>
        </w:tcBorders>
      </w:tcPr>
    </w:tblStylePr>
    <w:tblStylePr w:type="firstCol">
      <w:rPr>
        <w:b w:val="1"/>
        <w:bCs w:val="1"/>
      </w:rPr>
    </w:tblStylePr>
    <w:tblStylePr w:type="lastCol">
      <w:rPr>
        <w:b w:val="1"/>
        <w:bCs w:val="1"/>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00003F" w:val="clear"/>
      </w:tcPr>
    </w:tblStylePr>
    <w:tblStylePr w:type="band1Horz">
      <w:tblPr/>
      <w:tcPr>
        <w:shd w:color="auto" w:fill="fde4d0" w:themeFill="accent6" w:themeFillTint="00003F" w:val="clear"/>
      </w:tcPr>
    </w:tblStylePr>
  </w:style>
  <w:style w:type="table" w:styleId="MediumList2">
    <w:name w:val="Medium List 2"/>
    <w:basedOn w:val="TableNormal"/>
    <w:uiPriority w:val="66"/>
    <w:rsid w:val="00CB0664"/>
    <w:pPr>
      <w:spacing w:after="0" w:line="240" w:lineRule="auto"/>
    </w:pPr>
    <w:rPr>
      <w:rFonts w:asciiTheme="majorHAnsi" w:cstheme="majorBidi" w:eastAsiaTheme="majorEastAsia" w:hAnsiTheme="majorHAnsi"/>
      <w:color w:val="000000" w:themeColor="text1"/>
    </w:rPr>
    <w:tblPr>
      <w:tblStyleRowBandSize w:val="1"/>
      <w:tblStyleColBandSize w:val="1"/>
      <w:tblInd w:w="0.0" w:type="dxa"/>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w="0.0" w:type="dxa"/>
        <w:left w:w="108.0" w:type="dxa"/>
        <w:bottom w:w="0.0" w:type="dxa"/>
        <w:right w:w="108.0" w:type="dxa"/>
      </w:tblCellMar>
    </w:tblPr>
    <w:tblStylePr w:type="firstRow">
      <w:rPr>
        <w:sz w:val="24"/>
        <w:szCs w:val="24"/>
      </w:rPr>
      <w:tblPr/>
      <w:tcPr>
        <w:tcBorders>
          <w:top w:space="0" w:sz="0" w:val="nil"/>
          <w:left w:space="0" w:sz="0" w:val="nil"/>
          <w:bottom w:color="000000" w:space="0" w:sz="24" w:themeColor="text1" w:val="single"/>
          <w:right w:space="0" w:sz="0" w:val="nil"/>
          <w:insideH w:space="0" w:sz="0" w:val="nil"/>
          <w:insideV w:space="0" w:sz="0" w:val="nil"/>
        </w:tcBorders>
        <w:shd w:color="auto" w:fill="ffffff" w:themeFill="background1" w:val="clear"/>
      </w:tcPr>
    </w:tblStylePr>
    <w:tblStylePr w:type="lastRow">
      <w:tblPr/>
      <w:tcPr>
        <w:tcBorders>
          <w:top w:color="000000" w:space="0" w:sz="8"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000000" w:space="0" w:sz="8" w:themeColor="text1" w:val="single"/>
          <w:insideH w:space="0" w:sz="0" w:val="nil"/>
          <w:insideV w:space="0" w:sz="0" w:val="nil"/>
        </w:tcBorders>
        <w:shd w:color="auto" w:fill="ffffff" w:themeFill="background1" w:val="clear"/>
      </w:tcPr>
    </w:tblStylePr>
    <w:tblStylePr w:type="lastCol">
      <w:tblPr/>
      <w:tcPr>
        <w:tcBorders>
          <w:top w:space="0" w:sz="0" w:val="nil"/>
          <w:left w:color="000000" w:space="0" w:sz="8" w:themeColor="tex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top w:space="0" w:sz="0" w:val="nil"/>
          <w:bottom w:space="0" w:sz="0" w:val="nil"/>
          <w:insideH w:space="0" w:sz="0" w:val="nil"/>
          <w:insideV w:space="0" w:sz="0" w:val="nil"/>
        </w:tcBorders>
        <w:shd w:color="auto" w:fill="c0c0c0" w:themeFill="tex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1">
    <w:name w:val="Medium List 2 Accent 1"/>
    <w:basedOn w:val="TableNormal"/>
    <w:uiPriority w:val="66"/>
    <w:rsid w:val="00CB0664"/>
    <w:pPr>
      <w:spacing w:after="0" w:line="240" w:lineRule="auto"/>
    </w:pPr>
    <w:rPr>
      <w:rFonts w:asciiTheme="majorHAnsi" w:cstheme="majorBidi" w:eastAsiaTheme="majorEastAsia" w:hAnsiTheme="majorHAnsi"/>
      <w:color w:val="000000" w:themeColor="text1"/>
    </w:rPr>
    <w:tblPr>
      <w:tblStyleRowBandSize w:val="1"/>
      <w:tblStyleColBandSize w:val="1"/>
      <w:tblInd w:w="0.0" w:type="dxa"/>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w="0.0" w:type="dxa"/>
        <w:left w:w="108.0" w:type="dxa"/>
        <w:bottom w:w="0.0" w:type="dxa"/>
        <w:right w:w="108.0" w:type="dxa"/>
      </w:tblCellMar>
    </w:tblPr>
    <w:tblStylePr w:type="firstRow">
      <w:rPr>
        <w:sz w:val="24"/>
        <w:szCs w:val="24"/>
      </w:rPr>
      <w:tblPr/>
      <w:tcPr>
        <w:tcBorders>
          <w:top w:space="0" w:sz="0" w:val="nil"/>
          <w:left w:space="0" w:sz="0" w:val="nil"/>
          <w:bottom w:color="4f81bd" w:space="0" w:sz="24" w:themeColor="accent1" w:val="single"/>
          <w:right w:space="0" w:sz="0" w:val="nil"/>
          <w:insideH w:space="0" w:sz="0" w:val="nil"/>
          <w:insideV w:space="0" w:sz="0" w:val="nil"/>
        </w:tcBorders>
        <w:shd w:color="auto" w:fill="ffffff" w:themeFill="background1" w:val="clear"/>
      </w:tcPr>
    </w:tblStylePr>
    <w:tblStylePr w:type="lastRow">
      <w:tblPr/>
      <w:tcPr>
        <w:tcBorders>
          <w:top w:color="4f81bd" w:space="0" w:sz="8" w:themeColor="accen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f81bd" w:space="0" w:sz="8" w:themeColor="accent1" w:val="single"/>
          <w:insideH w:space="0" w:sz="0" w:val="nil"/>
          <w:insideV w:space="0" w:sz="0" w:val="nil"/>
        </w:tcBorders>
        <w:shd w:color="auto" w:fill="ffffff" w:themeFill="background1" w:val="clear"/>
      </w:tcPr>
    </w:tblStylePr>
    <w:tblStylePr w:type="lastCol">
      <w:tblPr/>
      <w:tcPr>
        <w:tcBorders>
          <w:top w:space="0" w:sz="0" w:val="nil"/>
          <w:left w:color="4f81bd" w:space="0" w:sz="8" w:themeColor="accen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top w:space="0" w:sz="0" w:val="nil"/>
          <w:bottom w:space="0" w:sz="0" w:val="nil"/>
          <w:insideH w:space="0" w:sz="0" w:val="nil"/>
          <w:insideV w:space="0" w:sz="0" w:val="nil"/>
        </w:tcBorders>
        <w:shd w:color="auto" w:fill="d3dfee" w:themeFill="accen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2">
    <w:name w:val="Medium List 2 Accent 2"/>
    <w:basedOn w:val="TableNormal"/>
    <w:uiPriority w:val="66"/>
    <w:rsid w:val="00CB0664"/>
    <w:pPr>
      <w:spacing w:after="0" w:line="240" w:lineRule="auto"/>
    </w:pPr>
    <w:rPr>
      <w:rFonts w:asciiTheme="majorHAnsi" w:cstheme="majorBidi" w:eastAsiaTheme="majorEastAsia" w:hAnsiTheme="majorHAnsi"/>
      <w:color w:val="000000" w:themeColor="text1"/>
    </w:rPr>
    <w:tblPr>
      <w:tblStyleRowBandSize w:val="1"/>
      <w:tblStyleColBandSize w:val="1"/>
      <w:tblInd w:w="0.0" w:type="dxa"/>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w="0.0" w:type="dxa"/>
        <w:left w:w="108.0" w:type="dxa"/>
        <w:bottom w:w="0.0" w:type="dxa"/>
        <w:right w:w="108.0" w:type="dxa"/>
      </w:tblCellMar>
    </w:tblPr>
    <w:tblStylePr w:type="firstRow">
      <w:rPr>
        <w:sz w:val="24"/>
        <w:szCs w:val="24"/>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tblPr/>
      <w:tcPr>
        <w:tcBorders>
          <w:top w:color="c0504d" w:space="0" w:sz="8" w:themeColor="accent2"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c0504d" w:space="0" w:sz="8" w:themeColor="accent2" w:val="single"/>
          <w:insideH w:space="0" w:sz="0" w:val="nil"/>
          <w:insideV w:space="0" w:sz="0" w:val="nil"/>
        </w:tcBorders>
        <w:shd w:color="auto" w:fill="ffffff" w:themeFill="background1" w:val="clear"/>
      </w:tcPr>
    </w:tblStylePr>
    <w:tblStylePr w:type="lastCol">
      <w:tblPr/>
      <w:tcPr>
        <w:tcBorders>
          <w:top w:space="0" w:sz="0" w:val="nil"/>
          <w:left w:color="c0504d" w:space="0" w:sz="8" w:themeColor="accent2"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top w:space="0" w:sz="0" w:val="nil"/>
          <w:bottom w:space="0" w:sz="0" w:val="nil"/>
          <w:insideH w:space="0" w:sz="0" w:val="nil"/>
          <w:insideV w:space="0" w:sz="0" w:val="nil"/>
        </w:tcBorders>
        <w:shd w:color="auto" w:fill="efd3d2" w:themeFill="accent2"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3">
    <w:name w:val="Medium List 2 Accent 3"/>
    <w:basedOn w:val="TableNormal"/>
    <w:uiPriority w:val="66"/>
    <w:rsid w:val="00CB0664"/>
    <w:pPr>
      <w:spacing w:after="0" w:line="240" w:lineRule="auto"/>
    </w:pPr>
    <w:rPr>
      <w:rFonts w:asciiTheme="majorHAnsi" w:cstheme="majorBidi" w:eastAsiaTheme="majorEastAsia" w:hAnsiTheme="majorHAnsi"/>
      <w:color w:val="000000" w:themeColor="text1"/>
    </w:rPr>
    <w:tblPr>
      <w:tblStyleRowBandSize w:val="1"/>
      <w:tblStyleColBandSize w:val="1"/>
      <w:tblInd w:w="0.0" w:type="dxa"/>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w="0.0" w:type="dxa"/>
        <w:left w:w="108.0" w:type="dxa"/>
        <w:bottom w:w="0.0" w:type="dxa"/>
        <w:right w:w="108.0" w:type="dxa"/>
      </w:tblCellMar>
    </w:tblPr>
    <w:tblStylePr w:type="firstRow">
      <w:rPr>
        <w:sz w:val="24"/>
        <w:szCs w:val="24"/>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tblPr/>
      <w:tcPr>
        <w:tcBorders>
          <w:top w:color="9bbb59" w:space="0" w:sz="8" w:themeColor="accent3"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9bbb59" w:space="0" w:sz="8" w:themeColor="accent3" w:val="single"/>
          <w:insideH w:space="0" w:sz="0" w:val="nil"/>
          <w:insideV w:space="0" w:sz="0" w:val="nil"/>
        </w:tcBorders>
        <w:shd w:color="auto" w:fill="ffffff" w:themeFill="background1" w:val="clear"/>
      </w:tcPr>
    </w:tblStylePr>
    <w:tblStylePr w:type="lastCol">
      <w:tblPr/>
      <w:tcPr>
        <w:tcBorders>
          <w:top w:space="0" w:sz="0" w:val="nil"/>
          <w:left w:color="9bbb59" w:space="0" w:sz="8" w:themeColor="accent3"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top w:space="0" w:sz="0" w:val="nil"/>
          <w:bottom w:space="0" w:sz="0" w:val="nil"/>
          <w:insideH w:space="0" w:sz="0" w:val="nil"/>
          <w:insideV w:space="0" w:sz="0" w:val="nil"/>
        </w:tcBorders>
        <w:shd w:color="auto" w:fill="e6eed5" w:themeFill="accent3"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4">
    <w:name w:val="Medium List 2 Accent 4"/>
    <w:basedOn w:val="TableNormal"/>
    <w:uiPriority w:val="66"/>
    <w:rsid w:val="00CB0664"/>
    <w:pPr>
      <w:spacing w:after="0" w:line="240" w:lineRule="auto"/>
    </w:pPr>
    <w:rPr>
      <w:rFonts w:asciiTheme="majorHAnsi" w:cstheme="majorBidi" w:eastAsiaTheme="majorEastAsia" w:hAnsiTheme="majorHAnsi"/>
      <w:color w:val="000000" w:themeColor="text1"/>
    </w:rPr>
    <w:tblPr>
      <w:tblStyleRowBandSize w:val="1"/>
      <w:tblStyleColBandSize w:val="1"/>
      <w:tblInd w:w="0.0" w:type="dxa"/>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w="0.0" w:type="dxa"/>
        <w:left w:w="108.0" w:type="dxa"/>
        <w:bottom w:w="0.0" w:type="dxa"/>
        <w:right w:w="108.0" w:type="dxa"/>
      </w:tblCellMar>
    </w:tblPr>
    <w:tblStylePr w:type="firstRow">
      <w:rPr>
        <w:sz w:val="24"/>
        <w:szCs w:val="24"/>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tblPr/>
      <w:tcPr>
        <w:tcBorders>
          <w:top w:color="8064a2" w:space="0" w:sz="8" w:themeColor="accent4"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8064a2" w:space="0" w:sz="8" w:themeColor="accent4" w:val="single"/>
          <w:insideH w:space="0" w:sz="0" w:val="nil"/>
          <w:insideV w:space="0" w:sz="0" w:val="nil"/>
        </w:tcBorders>
        <w:shd w:color="auto" w:fill="ffffff" w:themeFill="background1" w:val="clear"/>
      </w:tcPr>
    </w:tblStylePr>
    <w:tblStylePr w:type="lastCol">
      <w:tblPr/>
      <w:tcPr>
        <w:tcBorders>
          <w:top w:space="0" w:sz="0" w:val="nil"/>
          <w:left w:color="8064a2" w:space="0" w:sz="8" w:themeColor="accent4"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top w:space="0" w:sz="0" w:val="nil"/>
          <w:bottom w:space="0" w:sz="0" w:val="nil"/>
          <w:insideH w:space="0" w:sz="0" w:val="nil"/>
          <w:insideV w:space="0" w:sz="0" w:val="nil"/>
        </w:tcBorders>
        <w:shd w:color="auto" w:fill="dfd8e8" w:themeFill="accent4"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5">
    <w:name w:val="Medium List 2 Accent 5"/>
    <w:basedOn w:val="TableNormal"/>
    <w:uiPriority w:val="66"/>
    <w:rsid w:val="00CB0664"/>
    <w:pPr>
      <w:spacing w:after="0" w:line="240" w:lineRule="auto"/>
    </w:pPr>
    <w:rPr>
      <w:rFonts w:asciiTheme="majorHAnsi" w:cstheme="majorBidi" w:eastAsiaTheme="majorEastAsia" w:hAnsiTheme="majorHAnsi"/>
      <w:color w:val="000000" w:themeColor="text1"/>
    </w:rPr>
    <w:tblPr>
      <w:tblStyleRowBandSize w:val="1"/>
      <w:tblStyleColBandSize w:val="1"/>
      <w:tblInd w:w="0.0" w:type="dxa"/>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w="0.0" w:type="dxa"/>
        <w:left w:w="108.0" w:type="dxa"/>
        <w:bottom w:w="0.0" w:type="dxa"/>
        <w:right w:w="108.0" w:type="dxa"/>
      </w:tblCellMar>
    </w:tblPr>
    <w:tblStylePr w:type="firstRow">
      <w:rPr>
        <w:sz w:val="24"/>
        <w:szCs w:val="24"/>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tblPr/>
      <w:tcPr>
        <w:tcBorders>
          <w:top w:color="4bacc6" w:space="0" w:sz="8" w:themeColor="accent5"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bacc6" w:space="0" w:sz="8" w:themeColor="accent5" w:val="single"/>
          <w:insideH w:space="0" w:sz="0" w:val="nil"/>
          <w:insideV w:space="0" w:sz="0" w:val="nil"/>
        </w:tcBorders>
        <w:shd w:color="auto" w:fill="ffffff" w:themeFill="background1" w:val="clear"/>
      </w:tcPr>
    </w:tblStylePr>
    <w:tblStylePr w:type="lastCol">
      <w:tblPr/>
      <w:tcPr>
        <w:tcBorders>
          <w:top w:space="0" w:sz="0" w:val="nil"/>
          <w:left w:color="4bacc6" w:space="0" w:sz="8" w:themeColor="accent5"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top w:space="0" w:sz="0" w:val="nil"/>
          <w:bottom w:space="0" w:sz="0" w:val="nil"/>
          <w:insideH w:space="0" w:sz="0" w:val="nil"/>
          <w:insideV w:space="0" w:sz="0" w:val="nil"/>
        </w:tcBorders>
        <w:shd w:color="auto" w:fill="d2eaf1" w:themeFill="accent5"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6">
    <w:name w:val="Medium List 2 Accent 6"/>
    <w:basedOn w:val="TableNormal"/>
    <w:uiPriority w:val="66"/>
    <w:rsid w:val="00CB0664"/>
    <w:pPr>
      <w:spacing w:after="0" w:line="240" w:lineRule="auto"/>
    </w:pPr>
    <w:rPr>
      <w:rFonts w:asciiTheme="majorHAnsi" w:cstheme="majorBidi" w:eastAsiaTheme="majorEastAsia" w:hAnsiTheme="majorHAnsi"/>
      <w:color w:val="000000" w:themeColor="text1"/>
    </w:rPr>
    <w:tblPr>
      <w:tblStyleRowBandSize w:val="1"/>
      <w:tblStyleColBandSize w:val="1"/>
      <w:tblInd w:w="0.0" w:type="dxa"/>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w="0.0" w:type="dxa"/>
        <w:left w:w="108.0" w:type="dxa"/>
        <w:bottom w:w="0.0" w:type="dxa"/>
        <w:right w:w="108.0" w:type="dxa"/>
      </w:tblCellMar>
    </w:tblPr>
    <w:tblStylePr w:type="firstRow">
      <w:rPr>
        <w:sz w:val="24"/>
        <w:szCs w:val="24"/>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tblPr/>
      <w:tcPr>
        <w:tcBorders>
          <w:top w:color="f79646" w:space="0" w:sz="8" w:themeColor="accent6"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f79646" w:space="0" w:sz="8" w:themeColor="accent6" w:val="single"/>
          <w:insideH w:space="0" w:sz="0" w:val="nil"/>
          <w:insideV w:space="0" w:sz="0" w:val="nil"/>
        </w:tcBorders>
        <w:shd w:color="auto" w:fill="ffffff" w:themeFill="background1" w:val="clear"/>
      </w:tcPr>
    </w:tblStylePr>
    <w:tblStylePr w:type="lastCol">
      <w:tblPr/>
      <w:tcPr>
        <w:tcBorders>
          <w:top w:space="0" w:sz="0" w:val="nil"/>
          <w:left w:color="f79646" w:space="0" w:sz="8" w:themeColor="accent6"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top w:space="0" w:sz="0" w:val="nil"/>
          <w:bottom w:space="0" w:sz="0" w:val="nil"/>
          <w:insideH w:space="0" w:sz="0" w:val="nil"/>
          <w:insideV w:space="0" w:sz="0" w:val="nil"/>
        </w:tcBorders>
        <w:shd w:color="auto" w:fill="fde4d0" w:themeFill="accent6"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0" w:type="dxa"/>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insideV w:color="404040" w:space="0" w:sz="8" w:themeColor="text1" w:themeTint="0000BF" w:val="single"/>
      </w:tblBorders>
      <w:tblCellMar>
        <w:top w:w="0.0" w:type="dxa"/>
        <w:left w:w="108.0" w:type="dxa"/>
        <w:bottom w:w="0.0" w:type="dxa"/>
        <w:right w:w="108.0" w:type="dxa"/>
      </w:tblCellMar>
    </w:tblPr>
    <w:tcPr>
      <w:shd w:color="auto" w:fill="c0c0c0" w:themeFill="text1" w:themeFillTint="00003F" w:val="clear"/>
    </w:tcPr>
    <w:tblStylePr w:type="firstRow">
      <w:rPr>
        <w:b w:val="1"/>
        <w:bCs w:val="1"/>
      </w:rPr>
    </w:tblStylePr>
    <w:tblStylePr w:type="lastRow">
      <w:rPr>
        <w:b w:val="1"/>
        <w:bCs w:val="1"/>
      </w:rPr>
      <w:tblPr/>
      <w:tcPr>
        <w:tcBorders>
          <w:top w:color="404040" w:space="0" w:sz="18" w:themeColor="text1" w:themeTint="0000BF" w:val="single"/>
        </w:tcBorders>
      </w:tcPr>
    </w:tblStylePr>
    <w:tblStylePr w:type="firstCol">
      <w:rPr>
        <w:b w:val="1"/>
        <w:bCs w:val="1"/>
      </w:rPr>
    </w:tblStylePr>
    <w:tblStylePr w:type="lastCol">
      <w:rPr>
        <w:b w:val="1"/>
        <w:bCs w:val="1"/>
      </w:r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0" w:type="dxa"/>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insideV w:color="7ba0cd" w:space="0" w:sz="8" w:themeColor="accent1" w:themeTint="0000BF" w:val="single"/>
      </w:tblBorders>
      <w:tblCellMar>
        <w:top w:w="0.0" w:type="dxa"/>
        <w:left w:w="108.0" w:type="dxa"/>
        <w:bottom w:w="0.0" w:type="dxa"/>
        <w:right w:w="108.0" w:type="dxa"/>
      </w:tblCellMar>
    </w:tblPr>
    <w:tcPr>
      <w:shd w:color="auto" w:fill="d3dfee" w:themeFill="accent1" w:themeFillTint="00003F" w:val="clear"/>
    </w:tcPr>
    <w:tblStylePr w:type="firstRow">
      <w:rPr>
        <w:b w:val="1"/>
        <w:bCs w:val="1"/>
      </w:rPr>
    </w:tblStylePr>
    <w:tblStylePr w:type="lastRow">
      <w:rPr>
        <w:b w:val="1"/>
        <w:bCs w:val="1"/>
      </w:rPr>
      <w:tblPr/>
      <w:tcPr>
        <w:tcBorders>
          <w:top w:color="7ba0cd" w:space="0" w:sz="18" w:themeColor="accent1" w:themeTint="0000BF" w:val="single"/>
        </w:tcBorders>
      </w:tcPr>
    </w:tblStylePr>
    <w:tblStylePr w:type="firstCol">
      <w:rPr>
        <w:b w:val="1"/>
        <w:bCs w:val="1"/>
      </w:rPr>
    </w:tblStylePr>
    <w:tblStylePr w:type="lastCol">
      <w:rPr>
        <w:b w:val="1"/>
        <w:bCs w:val="1"/>
      </w:r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0" w:type="dxa"/>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insideV w:color="cf7b79" w:space="0" w:sz="8" w:themeColor="accent2" w:themeTint="0000BF" w:val="single"/>
      </w:tblBorders>
      <w:tblCellMar>
        <w:top w:w="0.0" w:type="dxa"/>
        <w:left w:w="108.0" w:type="dxa"/>
        <w:bottom w:w="0.0" w:type="dxa"/>
        <w:right w:w="108.0" w:type="dxa"/>
      </w:tblCellMar>
    </w:tblPr>
    <w:tcPr>
      <w:shd w:color="auto" w:fill="efd3d2" w:themeFill="accent2" w:themeFillTint="00003F" w:val="clear"/>
    </w:tcPr>
    <w:tblStylePr w:type="firstRow">
      <w:rPr>
        <w:b w:val="1"/>
        <w:bCs w:val="1"/>
      </w:rPr>
    </w:tblStylePr>
    <w:tblStylePr w:type="lastRow">
      <w:rPr>
        <w:b w:val="1"/>
        <w:bCs w:val="1"/>
      </w:rPr>
      <w:tblPr/>
      <w:tcPr>
        <w:tcBorders>
          <w:top w:color="cf7b79" w:space="0" w:sz="18" w:themeColor="accent2" w:themeTint="0000BF" w:val="single"/>
        </w:tcBorders>
      </w:tcPr>
    </w:tblStylePr>
    <w:tblStylePr w:type="firstCol">
      <w:rPr>
        <w:b w:val="1"/>
        <w:bCs w:val="1"/>
      </w:rPr>
    </w:tblStylePr>
    <w:tblStylePr w:type="lastCol">
      <w:rPr>
        <w:b w:val="1"/>
        <w:bCs w:val="1"/>
      </w:r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0" w:type="dxa"/>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insideV w:color="b3cc82" w:space="0" w:sz="8" w:themeColor="accent3" w:themeTint="0000BF" w:val="single"/>
      </w:tblBorders>
      <w:tblCellMar>
        <w:top w:w="0.0" w:type="dxa"/>
        <w:left w:w="108.0" w:type="dxa"/>
        <w:bottom w:w="0.0" w:type="dxa"/>
        <w:right w:w="108.0" w:type="dxa"/>
      </w:tblCellMar>
    </w:tblPr>
    <w:tcPr>
      <w:shd w:color="auto" w:fill="e6eed5" w:themeFill="accent3" w:themeFillTint="00003F" w:val="clear"/>
    </w:tcPr>
    <w:tblStylePr w:type="firstRow">
      <w:rPr>
        <w:b w:val="1"/>
        <w:bCs w:val="1"/>
      </w:rPr>
    </w:tblStylePr>
    <w:tblStylePr w:type="lastRow">
      <w:rPr>
        <w:b w:val="1"/>
        <w:bCs w:val="1"/>
      </w:rPr>
      <w:tblPr/>
      <w:tcPr>
        <w:tcBorders>
          <w:top w:color="b3cc82" w:space="0" w:sz="18" w:themeColor="accent3" w:themeTint="0000BF" w:val="single"/>
        </w:tcBorders>
      </w:tcPr>
    </w:tblStylePr>
    <w:tblStylePr w:type="firstCol">
      <w:rPr>
        <w:b w:val="1"/>
        <w:bCs w:val="1"/>
      </w:rPr>
    </w:tblStylePr>
    <w:tblStylePr w:type="lastCol">
      <w:rPr>
        <w:b w:val="1"/>
        <w:bCs w:val="1"/>
      </w:r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0" w:type="dxa"/>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insideV w:color="9f8ab9" w:space="0" w:sz="8" w:themeColor="accent4" w:themeTint="0000BF" w:val="single"/>
      </w:tblBorders>
      <w:tblCellMar>
        <w:top w:w="0.0" w:type="dxa"/>
        <w:left w:w="108.0" w:type="dxa"/>
        <w:bottom w:w="0.0" w:type="dxa"/>
        <w:right w:w="108.0" w:type="dxa"/>
      </w:tblCellMar>
    </w:tblPr>
    <w:tcPr>
      <w:shd w:color="auto" w:fill="dfd8e8" w:themeFill="accent4" w:themeFillTint="00003F" w:val="clear"/>
    </w:tcPr>
    <w:tblStylePr w:type="firstRow">
      <w:rPr>
        <w:b w:val="1"/>
        <w:bCs w:val="1"/>
      </w:rPr>
    </w:tblStylePr>
    <w:tblStylePr w:type="lastRow">
      <w:rPr>
        <w:b w:val="1"/>
        <w:bCs w:val="1"/>
      </w:rPr>
      <w:tblPr/>
      <w:tcPr>
        <w:tcBorders>
          <w:top w:color="9f8ab9" w:space="0" w:sz="18" w:themeColor="accent4" w:themeTint="0000BF" w:val="single"/>
        </w:tcBorders>
      </w:tcPr>
    </w:tblStylePr>
    <w:tblStylePr w:type="firstCol">
      <w:rPr>
        <w:b w:val="1"/>
        <w:bCs w:val="1"/>
      </w:rPr>
    </w:tblStylePr>
    <w:tblStylePr w:type="lastCol">
      <w:rPr>
        <w:b w:val="1"/>
        <w:bCs w:val="1"/>
      </w:r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0" w:type="dxa"/>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insideV w:color="78c0d4" w:space="0" w:sz="8" w:themeColor="accent5" w:themeTint="0000BF" w:val="single"/>
      </w:tblBorders>
      <w:tblCellMar>
        <w:top w:w="0.0" w:type="dxa"/>
        <w:left w:w="108.0" w:type="dxa"/>
        <w:bottom w:w="0.0" w:type="dxa"/>
        <w:right w:w="108.0" w:type="dxa"/>
      </w:tblCellMar>
    </w:tblPr>
    <w:tcPr>
      <w:shd w:color="auto" w:fill="d2eaf1" w:themeFill="accent5" w:themeFillTint="00003F" w:val="clear"/>
    </w:tcPr>
    <w:tblStylePr w:type="firstRow">
      <w:rPr>
        <w:b w:val="1"/>
        <w:bCs w:val="1"/>
      </w:rPr>
    </w:tblStylePr>
    <w:tblStylePr w:type="lastRow">
      <w:rPr>
        <w:b w:val="1"/>
        <w:bCs w:val="1"/>
      </w:rPr>
      <w:tblPr/>
      <w:tcPr>
        <w:tcBorders>
          <w:top w:color="78c0d4" w:space="0" w:sz="18" w:themeColor="accent5" w:themeTint="0000BF" w:val="single"/>
        </w:tcBorders>
      </w:tcPr>
    </w:tblStylePr>
    <w:tblStylePr w:type="firstCol">
      <w:rPr>
        <w:b w:val="1"/>
        <w:bCs w:val="1"/>
      </w:rPr>
    </w:tblStylePr>
    <w:tblStylePr w:type="lastCol">
      <w:rPr>
        <w:b w:val="1"/>
        <w:bCs w:val="1"/>
      </w:r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0" w:type="dxa"/>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insideV w:color="f9b074" w:space="0" w:sz="8" w:themeColor="accent6" w:themeTint="0000BF" w:val="single"/>
      </w:tblBorders>
      <w:tblCellMar>
        <w:top w:w="0.0" w:type="dxa"/>
        <w:left w:w="108.0" w:type="dxa"/>
        <w:bottom w:w="0.0" w:type="dxa"/>
        <w:right w:w="108.0" w:type="dxa"/>
      </w:tblCellMar>
    </w:tblPr>
    <w:tcPr>
      <w:shd w:color="auto" w:fill="fde4d0" w:themeFill="accent6" w:themeFillTint="00003F" w:val="clear"/>
    </w:tcPr>
    <w:tblStylePr w:type="firstRow">
      <w:rPr>
        <w:b w:val="1"/>
        <w:bCs w:val="1"/>
      </w:rPr>
    </w:tblStylePr>
    <w:tblStylePr w:type="lastRow">
      <w:rPr>
        <w:b w:val="1"/>
        <w:bCs w:val="1"/>
      </w:rPr>
      <w:tblPr/>
      <w:tcPr>
        <w:tcBorders>
          <w:top w:color="f9b074" w:space="0" w:sz="18" w:themeColor="accent6" w:themeTint="0000BF" w:val="single"/>
        </w:tcBorders>
      </w:tcPr>
    </w:tblStylePr>
    <w:tblStylePr w:type="firstCol">
      <w:rPr>
        <w:b w:val="1"/>
        <w:bCs w:val="1"/>
      </w:rPr>
    </w:tblStylePr>
    <w:tblStylePr w:type="lastCol">
      <w:rPr>
        <w:b w:val="1"/>
        <w:bCs w:val="1"/>
      </w:r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MediumGrid2">
    <w:name w:val="Medium Grid 2"/>
    <w:basedOn w:val="TableNormal"/>
    <w:uiPriority w:val="68"/>
    <w:rsid w:val="00CB0664"/>
    <w:pPr>
      <w:spacing w:after="0" w:line="240" w:lineRule="auto"/>
    </w:pPr>
    <w:rPr>
      <w:rFonts w:asciiTheme="majorHAnsi" w:cstheme="majorBidi" w:eastAsiaTheme="majorEastAsia" w:hAnsiTheme="majorHAnsi"/>
      <w:color w:val="000000" w:themeColor="text1"/>
    </w:rPr>
    <w:tblPr>
      <w:tblStyleRowBandSize w:val="1"/>
      <w:tblStyleColBandSize w:val="1"/>
      <w:tblInd w:w="0.0" w:type="dxa"/>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w="0.0" w:type="dxa"/>
        <w:left w:w="108.0" w:type="dxa"/>
        <w:bottom w:w="0.0" w:type="dxa"/>
        <w:right w:w="108.0" w:type="dxa"/>
      </w:tblCellMar>
    </w:tblPr>
    <w:tcPr>
      <w:shd w:color="auto" w:fill="c0c0c0" w:themeFill="text1" w:themeFillTint="00003F" w:val="clear"/>
    </w:tcPr>
    <w:tblStylePr w:type="firstRow">
      <w:rPr>
        <w:b w:val="1"/>
        <w:bCs w:val="1"/>
        <w:color w:val="000000" w:themeColor="text1"/>
      </w:rPr>
      <w:tblPr/>
      <w:tcPr>
        <w:shd w:color="auto" w:fill="e6e6e6" w:themeFill="tex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cccccc" w:themeFill="text1" w:themeFillTint="000033" w:val="clear"/>
      </w:tcPr>
    </w:tblStylePr>
    <w:tblStylePr w:type="band1Vert">
      <w:tblPr/>
      <w:tcPr>
        <w:shd w:color="auto" w:fill="808080" w:themeFill="text1" w:themeFillTint="00007F" w:val="clear"/>
      </w:tcPr>
    </w:tblStylePr>
    <w:tblStylePr w:type="band1Horz">
      <w:tblPr/>
      <w:tcPr>
        <w:tcBorders>
          <w:insideH w:color="000000" w:space="0" w:sz="6" w:themeColor="text1" w:val="single"/>
          <w:insideV w:color="000000" w:space="0" w:sz="6" w:themeColor="text1" w:val="single"/>
        </w:tcBorders>
        <w:shd w:color="auto" w:fill="808080" w:themeFill="text1" w:themeFillTint="00007F" w:val="clear"/>
      </w:tcPr>
    </w:tblStylePr>
    <w:tblStylePr w:type="nwCell">
      <w:tblPr/>
      <w:tcPr>
        <w:shd w:color="auto" w:fill="ffffff" w:themeFill="background1" w:val="clear"/>
      </w:tcPr>
    </w:tblStylePr>
  </w:style>
  <w:style w:type="table" w:styleId="MediumGrid2-Accent1">
    <w:name w:val="Medium Grid 2 Accent 1"/>
    <w:basedOn w:val="TableNormal"/>
    <w:uiPriority w:val="68"/>
    <w:rsid w:val="00CB0664"/>
    <w:pPr>
      <w:spacing w:after="0" w:line="240" w:lineRule="auto"/>
    </w:pPr>
    <w:rPr>
      <w:rFonts w:asciiTheme="majorHAnsi" w:cstheme="majorBidi" w:eastAsiaTheme="majorEastAsia" w:hAnsiTheme="majorHAnsi"/>
      <w:color w:val="000000" w:themeColor="text1"/>
    </w:rPr>
    <w:tblPr>
      <w:tblStyleRowBandSize w:val="1"/>
      <w:tblStyleColBandSize w:val="1"/>
      <w:tblInd w:w="0.0" w:type="dxa"/>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w="0.0" w:type="dxa"/>
        <w:left w:w="108.0" w:type="dxa"/>
        <w:bottom w:w="0.0" w:type="dxa"/>
        <w:right w:w="108.0" w:type="dxa"/>
      </w:tblCellMar>
    </w:tblPr>
    <w:tcPr>
      <w:shd w:color="auto" w:fill="d3dfee" w:themeFill="accent1" w:themeFillTint="00003F" w:val="clear"/>
    </w:tcPr>
    <w:tblStylePr w:type="firstRow">
      <w:rPr>
        <w:b w:val="1"/>
        <w:bCs w:val="1"/>
        <w:color w:val="000000" w:themeColor="text1"/>
      </w:rPr>
      <w:tblPr/>
      <w:tcPr>
        <w:shd w:color="auto" w:fill="edf2f8" w:themeFill="accen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be5f1" w:themeFill="accent1" w:themeFillTint="000033" w:val="clear"/>
      </w:tcPr>
    </w:tblStylePr>
    <w:tblStylePr w:type="band1Vert">
      <w:tblPr/>
      <w:tcPr>
        <w:shd w:color="auto" w:fill="a7bfde" w:themeFill="accent1" w:themeFillTint="0000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00007F" w:val="clear"/>
      </w:tcPr>
    </w:tblStylePr>
    <w:tblStylePr w:type="nwCell">
      <w:tblPr/>
      <w:tcPr>
        <w:shd w:color="auto" w:fill="ffffff" w:themeFill="background1" w:val="clear"/>
      </w:tcPr>
    </w:tblStylePr>
  </w:style>
  <w:style w:type="table" w:styleId="MediumGrid2-Accent2">
    <w:name w:val="Medium Grid 2 Accent 2"/>
    <w:basedOn w:val="TableNormal"/>
    <w:uiPriority w:val="68"/>
    <w:rsid w:val="00CB0664"/>
    <w:pPr>
      <w:spacing w:after="0" w:line="240" w:lineRule="auto"/>
    </w:pPr>
    <w:rPr>
      <w:rFonts w:asciiTheme="majorHAnsi" w:cstheme="majorBidi" w:eastAsiaTheme="majorEastAsia" w:hAnsiTheme="majorHAnsi"/>
      <w:color w:val="000000" w:themeColor="text1"/>
    </w:rPr>
    <w:tblPr>
      <w:tblStyleRowBandSize w:val="1"/>
      <w:tblStyleColBandSize w:val="1"/>
      <w:tblInd w:w="0.0" w:type="dxa"/>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w="0.0" w:type="dxa"/>
        <w:left w:w="108.0" w:type="dxa"/>
        <w:bottom w:w="0.0" w:type="dxa"/>
        <w:right w:w="108.0" w:type="dxa"/>
      </w:tblCellMar>
    </w:tblPr>
    <w:tcPr>
      <w:shd w:color="auto" w:fill="efd3d2" w:themeFill="accent2" w:themeFillTint="00003F" w:val="clear"/>
    </w:tcPr>
    <w:tblStylePr w:type="firstRow">
      <w:rPr>
        <w:b w:val="1"/>
        <w:bCs w:val="1"/>
        <w:color w:val="000000" w:themeColor="text1"/>
      </w:rPr>
      <w:tblPr/>
      <w:tcPr>
        <w:shd w:color="auto" w:fill="f8eded" w:themeFill="accent2"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2dbdb" w:themeFill="accent2" w:themeFillTint="000033" w:val="clear"/>
      </w:tcPr>
    </w:tblStylePr>
    <w:tblStylePr w:type="band1Vert">
      <w:tblPr/>
      <w:tcPr>
        <w:shd w:color="auto" w:fill="dfa7a6" w:themeFill="accent2" w:themeFillTint="0000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00007F" w:val="clear"/>
      </w:tcPr>
    </w:tblStylePr>
    <w:tblStylePr w:type="nwCell">
      <w:tblPr/>
      <w:tcPr>
        <w:shd w:color="auto" w:fill="ffffff" w:themeFill="background1" w:val="clear"/>
      </w:tcPr>
    </w:tblStylePr>
  </w:style>
  <w:style w:type="table" w:styleId="MediumGrid2-Accent3">
    <w:name w:val="Medium Grid 2 Accent 3"/>
    <w:basedOn w:val="TableNormal"/>
    <w:uiPriority w:val="68"/>
    <w:rsid w:val="00CB0664"/>
    <w:pPr>
      <w:spacing w:after="0" w:line="240" w:lineRule="auto"/>
    </w:pPr>
    <w:rPr>
      <w:rFonts w:asciiTheme="majorHAnsi" w:cstheme="majorBidi" w:eastAsiaTheme="majorEastAsia" w:hAnsiTheme="majorHAnsi"/>
      <w:color w:val="000000" w:themeColor="text1"/>
    </w:rPr>
    <w:tblPr>
      <w:tblStyleRowBandSize w:val="1"/>
      <w:tblStyleColBandSize w:val="1"/>
      <w:tblInd w:w="0.0" w:type="dxa"/>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w="0.0" w:type="dxa"/>
        <w:left w:w="108.0" w:type="dxa"/>
        <w:bottom w:w="0.0" w:type="dxa"/>
        <w:right w:w="108.0" w:type="dxa"/>
      </w:tblCellMar>
    </w:tblPr>
    <w:tcPr>
      <w:shd w:color="auto" w:fill="e6eed5" w:themeFill="accent3" w:themeFillTint="00003F" w:val="clear"/>
    </w:tcPr>
    <w:tblStylePr w:type="firstRow">
      <w:rPr>
        <w:b w:val="1"/>
        <w:bCs w:val="1"/>
        <w:color w:val="000000" w:themeColor="text1"/>
      </w:rPr>
      <w:tblPr/>
      <w:tcPr>
        <w:shd w:color="auto" w:fill="f5f8ee" w:themeFill="accent3"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af1dd" w:themeFill="accent3" w:themeFillTint="000033" w:val="clear"/>
      </w:tcPr>
    </w:tblStylePr>
    <w:tblStylePr w:type="band1Vert">
      <w:tblPr/>
      <w:tcPr>
        <w:shd w:color="auto" w:fill="cdddac" w:themeFill="accent3" w:themeFillTint="0000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00007F" w:val="clear"/>
      </w:tcPr>
    </w:tblStylePr>
    <w:tblStylePr w:type="nwCell">
      <w:tblPr/>
      <w:tcPr>
        <w:shd w:color="auto" w:fill="ffffff" w:themeFill="background1" w:val="clear"/>
      </w:tcPr>
    </w:tblStylePr>
  </w:style>
  <w:style w:type="table" w:styleId="MediumGrid2-Accent4">
    <w:name w:val="Medium Grid 2 Accent 4"/>
    <w:basedOn w:val="TableNormal"/>
    <w:uiPriority w:val="68"/>
    <w:rsid w:val="00CB0664"/>
    <w:pPr>
      <w:spacing w:after="0" w:line="240" w:lineRule="auto"/>
    </w:pPr>
    <w:rPr>
      <w:rFonts w:asciiTheme="majorHAnsi" w:cstheme="majorBidi" w:eastAsiaTheme="majorEastAsia" w:hAnsiTheme="majorHAnsi"/>
      <w:color w:val="000000" w:themeColor="text1"/>
    </w:rPr>
    <w:tblPr>
      <w:tblStyleRowBandSize w:val="1"/>
      <w:tblStyleColBandSize w:val="1"/>
      <w:tblInd w:w="0.0" w:type="dxa"/>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w="0.0" w:type="dxa"/>
        <w:left w:w="108.0" w:type="dxa"/>
        <w:bottom w:w="0.0" w:type="dxa"/>
        <w:right w:w="108.0" w:type="dxa"/>
      </w:tblCellMar>
    </w:tblPr>
    <w:tcPr>
      <w:shd w:color="auto" w:fill="dfd8e8" w:themeFill="accent4" w:themeFillTint="00003F" w:val="clear"/>
    </w:tcPr>
    <w:tblStylePr w:type="firstRow">
      <w:rPr>
        <w:b w:val="1"/>
        <w:bCs w:val="1"/>
        <w:color w:val="000000" w:themeColor="text1"/>
      </w:rPr>
      <w:tblPr/>
      <w:tcPr>
        <w:shd w:color="auto" w:fill="f2eff6" w:themeFill="accent4"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5dfec" w:themeFill="accent4" w:themeFillTint="000033" w:val="clear"/>
      </w:tcPr>
    </w:tblStylePr>
    <w:tblStylePr w:type="band1Vert">
      <w:tblPr/>
      <w:tcPr>
        <w:shd w:color="auto" w:fill="bfb1d0" w:themeFill="accent4" w:themeFillTint="0000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00007F" w:val="clear"/>
      </w:tcPr>
    </w:tblStylePr>
    <w:tblStylePr w:type="nwCell">
      <w:tblPr/>
      <w:tcPr>
        <w:shd w:color="auto" w:fill="ffffff" w:themeFill="background1" w:val="clear"/>
      </w:tcPr>
    </w:tblStylePr>
  </w:style>
  <w:style w:type="table" w:styleId="MediumGrid2-Accent5">
    <w:name w:val="Medium Grid 2 Accent 5"/>
    <w:basedOn w:val="TableNormal"/>
    <w:uiPriority w:val="68"/>
    <w:rsid w:val="00CB0664"/>
    <w:pPr>
      <w:spacing w:after="0" w:line="240" w:lineRule="auto"/>
    </w:pPr>
    <w:rPr>
      <w:rFonts w:asciiTheme="majorHAnsi" w:cstheme="majorBidi" w:eastAsiaTheme="majorEastAsia" w:hAnsiTheme="majorHAnsi"/>
      <w:color w:val="000000" w:themeColor="text1"/>
    </w:rPr>
    <w:tblPr>
      <w:tblStyleRowBandSize w:val="1"/>
      <w:tblStyleColBandSize w:val="1"/>
      <w:tblInd w:w="0.0" w:type="dxa"/>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w="0.0" w:type="dxa"/>
        <w:left w:w="108.0" w:type="dxa"/>
        <w:bottom w:w="0.0" w:type="dxa"/>
        <w:right w:w="108.0" w:type="dxa"/>
      </w:tblCellMar>
    </w:tblPr>
    <w:tcPr>
      <w:shd w:color="auto" w:fill="d2eaf1" w:themeFill="accent5" w:themeFillTint="00003F" w:val="clear"/>
    </w:tcPr>
    <w:tblStylePr w:type="firstRow">
      <w:rPr>
        <w:b w:val="1"/>
        <w:bCs w:val="1"/>
        <w:color w:val="000000" w:themeColor="text1"/>
      </w:rPr>
      <w:tblPr/>
      <w:tcPr>
        <w:shd w:color="auto" w:fill="edf6f9" w:themeFill="accent5"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aeef3" w:themeFill="accent5" w:themeFillTint="000033" w:val="clear"/>
      </w:tcPr>
    </w:tblStylePr>
    <w:tblStylePr w:type="band1Vert">
      <w:tblPr/>
      <w:tcPr>
        <w:shd w:color="auto" w:fill="a5d5e2" w:themeFill="accent5" w:themeFillTint="0000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00007F" w:val="clear"/>
      </w:tcPr>
    </w:tblStylePr>
    <w:tblStylePr w:type="nwCell">
      <w:tblPr/>
      <w:tcPr>
        <w:shd w:color="auto" w:fill="ffffff" w:themeFill="background1" w:val="clear"/>
      </w:tcPr>
    </w:tblStylePr>
  </w:style>
  <w:style w:type="table" w:styleId="MediumGrid2-Accent6">
    <w:name w:val="Medium Grid 2 Accent 6"/>
    <w:basedOn w:val="TableNormal"/>
    <w:uiPriority w:val="68"/>
    <w:rsid w:val="00CB0664"/>
    <w:pPr>
      <w:spacing w:after="0" w:line="240" w:lineRule="auto"/>
    </w:pPr>
    <w:rPr>
      <w:rFonts w:asciiTheme="majorHAnsi" w:cstheme="majorBidi" w:eastAsiaTheme="majorEastAsia" w:hAnsiTheme="majorHAnsi"/>
      <w:color w:val="000000" w:themeColor="text1"/>
    </w:rPr>
    <w:tblPr>
      <w:tblStyleRowBandSize w:val="1"/>
      <w:tblStyleColBandSize w:val="1"/>
      <w:tblInd w:w="0.0" w:type="dxa"/>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w="0.0" w:type="dxa"/>
        <w:left w:w="108.0" w:type="dxa"/>
        <w:bottom w:w="0.0" w:type="dxa"/>
        <w:right w:w="108.0" w:type="dxa"/>
      </w:tblCellMar>
    </w:tblPr>
    <w:tcPr>
      <w:shd w:color="auto" w:fill="fde4d0" w:themeFill="accent6" w:themeFillTint="00003F" w:val="clear"/>
    </w:tcPr>
    <w:tblStylePr w:type="firstRow">
      <w:rPr>
        <w:b w:val="1"/>
        <w:bCs w:val="1"/>
        <w:color w:val="000000" w:themeColor="text1"/>
      </w:rPr>
      <w:tblPr/>
      <w:tcPr>
        <w:shd w:color="auto" w:fill="fef4ec" w:themeFill="accent6"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de9d9" w:themeFill="accent6" w:themeFillTint="000033" w:val="clear"/>
      </w:tcPr>
    </w:tblStylePr>
    <w:tblStylePr w:type="band1Vert">
      <w:tblPr/>
      <w:tcPr>
        <w:shd w:color="auto" w:fill="fbcaa2" w:themeFill="accent6" w:themeFillTint="0000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00007F" w:val="clear"/>
      </w:tcPr>
    </w:tblStylePr>
    <w:tblStylePr w:type="nwCell">
      <w:tblPr/>
      <w:tcPr>
        <w:shd w:color="auto" w:fill="ffffff" w:themeFill="background1" w:val="clear"/>
      </w:tcPr>
    </w:tblStylePr>
  </w:style>
  <w:style w:type="table" w:styleId="MediumGrid3">
    <w:name w:val="Medium Grid 3"/>
    <w:basedOn w:val="TableNormal"/>
    <w:uiPriority w:val="69"/>
    <w:rsid w:val="00CB0664"/>
    <w:pPr>
      <w:spacing w:after="0" w:line="240" w:lineRule="auto"/>
    </w:pPr>
    <w:tblPr>
      <w:tblStyleRowBandSize w:val="1"/>
      <w:tblStyleColBandSize w:val="1"/>
      <w:tblInd w:w="0.0" w:type="dxa"/>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w="0.0" w:type="dxa"/>
        <w:left w:w="108.0" w:type="dxa"/>
        <w:bottom w:w="0.0" w:type="dxa"/>
        <w:right w:w="108.0" w:type="dxa"/>
      </w:tblCellMar>
    </w:tblPr>
    <w:tcPr>
      <w:shd w:color="auto" w:fill="c0c0c0" w:themeFill="tex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000000" w:themeFill="tex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808080" w:themeFill="tex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00007F" w:val="clear"/>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0" w:type="dxa"/>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w="0.0" w:type="dxa"/>
        <w:left w:w="108.0" w:type="dxa"/>
        <w:bottom w:w="0.0" w:type="dxa"/>
        <w:right w:w="108.0" w:type="dxa"/>
      </w:tblCellMar>
    </w:tblPr>
    <w:tcPr>
      <w:shd w:color="auto" w:fill="d3dfee" w:themeFill="accen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f81bd" w:themeFill="accen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7bfde" w:themeFill="accen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00007F" w:val="clear"/>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0" w:type="dxa"/>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w="0.0" w:type="dxa"/>
        <w:left w:w="108.0" w:type="dxa"/>
        <w:bottom w:w="0.0" w:type="dxa"/>
        <w:right w:w="108.0" w:type="dxa"/>
      </w:tblCellMar>
    </w:tblPr>
    <w:tcPr>
      <w:shd w:color="auto" w:fill="efd3d2" w:themeFill="accent2"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c0504d" w:themeFill="accent2"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dfa7a6" w:themeFill="accent2"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00007F" w:val="clear"/>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0" w:type="dxa"/>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w="0.0" w:type="dxa"/>
        <w:left w:w="108.0" w:type="dxa"/>
        <w:bottom w:w="0.0" w:type="dxa"/>
        <w:right w:w="108.0" w:type="dxa"/>
      </w:tblCellMar>
    </w:tblPr>
    <w:tcPr>
      <w:shd w:color="auto" w:fill="e6eed5" w:themeFill="accent3"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9bbb59" w:themeFill="accent3"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cdddac" w:themeFill="accent3"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00007F" w:val="clear"/>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0" w:type="dxa"/>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w="0.0" w:type="dxa"/>
        <w:left w:w="108.0" w:type="dxa"/>
        <w:bottom w:w="0.0" w:type="dxa"/>
        <w:right w:w="108.0" w:type="dxa"/>
      </w:tblCellMar>
    </w:tblPr>
    <w:tcPr>
      <w:shd w:color="auto" w:fill="dfd8e8" w:themeFill="accent4"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8064a2" w:themeFill="accent4"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bfb1d0" w:themeFill="accent4"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00007F" w:val="clear"/>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0" w:type="dxa"/>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w="0.0" w:type="dxa"/>
        <w:left w:w="108.0" w:type="dxa"/>
        <w:bottom w:w="0.0" w:type="dxa"/>
        <w:right w:w="108.0" w:type="dxa"/>
      </w:tblCellMar>
    </w:tblPr>
    <w:tcPr>
      <w:shd w:color="auto" w:fill="d2eaf1" w:themeFill="accent5"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bacc6" w:themeFill="accent5"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5d5e2" w:themeFill="accent5"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00007F" w:val="clear"/>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0" w:type="dxa"/>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w="0.0" w:type="dxa"/>
        <w:left w:w="108.0" w:type="dxa"/>
        <w:bottom w:w="0.0" w:type="dxa"/>
        <w:right w:w="108.0" w:type="dxa"/>
      </w:tblCellMar>
    </w:tblPr>
    <w:tcPr>
      <w:shd w:color="auto" w:fill="fde4d0" w:themeFill="accent6"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f79646" w:themeFill="accent6"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fbcaa2" w:themeFill="accent6"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00007F" w:val="clear"/>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0" w:type="dxa"/>
      <w:tblCellMar>
        <w:top w:w="0.0" w:type="dxa"/>
        <w:left w:w="108.0" w:type="dxa"/>
        <w:bottom w:w="0.0" w:type="dxa"/>
        <w:right w:w="108.0" w:type="dxa"/>
      </w:tblCellMar>
    </w:tblPr>
    <w:tcPr>
      <w:shd w:color="auto" w:fill="000000" w:themeFill="tex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000000" w:themeFill="tex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000000" w:themeFill="tex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000000" w:themeFill="tex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0" w:type="dxa"/>
      <w:tblCellMar>
        <w:top w:w="0.0" w:type="dxa"/>
        <w:left w:w="108.0" w:type="dxa"/>
        <w:bottom w:w="0.0" w:type="dxa"/>
        <w:right w:w="108.0" w:type="dxa"/>
      </w:tblCellMar>
    </w:tblPr>
    <w:tcPr>
      <w:shd w:color="auto" w:fill="4f81bd" w:themeFill="accen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43f60" w:themeFill="accen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65f91" w:themeFill="accen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65f91" w:themeFill="accen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0" w:type="dxa"/>
      <w:tblCellMar>
        <w:top w:w="0.0" w:type="dxa"/>
        <w:left w:w="108.0" w:type="dxa"/>
        <w:bottom w:w="0.0" w:type="dxa"/>
        <w:right w:w="108.0" w:type="dxa"/>
      </w:tblCellMar>
    </w:tblPr>
    <w:tcPr>
      <w:shd w:color="auto" w:fill="c0504d" w:themeFill="accent2"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622423" w:themeFill="accent2"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943634" w:themeFill="accent2"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943634" w:themeFill="accent2"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0" w:type="dxa"/>
      <w:tblCellMar>
        <w:top w:w="0.0" w:type="dxa"/>
        <w:left w:w="108.0" w:type="dxa"/>
        <w:bottom w:w="0.0" w:type="dxa"/>
        <w:right w:w="108.0" w:type="dxa"/>
      </w:tblCellMar>
    </w:tblPr>
    <w:tcPr>
      <w:shd w:color="auto" w:fill="9bbb59" w:themeFill="accent3"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4e6128" w:themeFill="accent3"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76923c" w:themeFill="accent3"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76923c" w:themeFill="accent3"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0" w:type="dxa"/>
      <w:tblCellMar>
        <w:top w:w="0.0" w:type="dxa"/>
        <w:left w:w="108.0" w:type="dxa"/>
        <w:bottom w:w="0.0" w:type="dxa"/>
        <w:right w:w="108.0" w:type="dxa"/>
      </w:tblCellMar>
    </w:tblPr>
    <w:tcPr>
      <w:shd w:color="auto" w:fill="8064a2" w:themeFill="accent4"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3f3151" w:themeFill="accent4"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5f497a" w:themeFill="accent4"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5f497a" w:themeFill="accent4"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0" w:type="dxa"/>
      <w:tblCellMar>
        <w:top w:w="0.0" w:type="dxa"/>
        <w:left w:w="108.0" w:type="dxa"/>
        <w:bottom w:w="0.0" w:type="dxa"/>
        <w:right w:w="108.0" w:type="dxa"/>
      </w:tblCellMar>
    </w:tblPr>
    <w:tcPr>
      <w:shd w:color="auto" w:fill="4bacc6" w:themeFill="accent5"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05867" w:themeFill="accent5"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1849b" w:themeFill="accent5"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1849b" w:themeFill="accent5"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0" w:type="dxa"/>
      <w:tblCellMar>
        <w:top w:w="0.0" w:type="dxa"/>
        <w:left w:w="108.0" w:type="dxa"/>
        <w:bottom w:w="0.0" w:type="dxa"/>
        <w:right w:w="108.0" w:type="dxa"/>
      </w:tblCellMar>
    </w:tblPr>
    <w:tcPr>
      <w:shd w:color="auto" w:fill="f79646" w:themeFill="accent6"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974706" w:themeFill="accent6"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e36c0a" w:themeFill="accent6"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e36c0a" w:themeFill="accent6"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0" w:type="dxa"/>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w="0.0" w:type="dxa"/>
        <w:left w:w="108.0" w:type="dxa"/>
        <w:bottom w:w="0.0" w:type="dxa"/>
        <w:right w:w="108.0" w:type="dxa"/>
      </w:tblCellMar>
    </w:tblPr>
    <w:tcPr>
      <w:shd w:color="auto" w:fill="e6e6e6" w:themeFill="tex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00000" w:themeFill="text1" w:themeFillShade="000099" w:val="clear"/>
      </w:tcPr>
    </w:tblStylePr>
    <w:tblStylePr w:type="firstCol">
      <w:rPr>
        <w:color w:val="ffffff" w:themeColor="background1"/>
      </w:rPr>
      <w:tblPr/>
      <w:tcPr>
        <w:tcBorders>
          <w:top w:space="0" w:sz="0" w:val="nil"/>
          <w:left w:space="0" w:sz="0" w:val="nil"/>
          <w:bottom w:space="0" w:sz="0" w:val="nil"/>
          <w:right w:space="0" w:sz="0" w:val="nil"/>
          <w:insideH w:color="000000" w:space="0" w:sz="4" w:themeColor="text1" w:themeShade="000099" w:val="single"/>
          <w:insideV w:space="0" w:sz="0" w:val="nil"/>
        </w:tcBorders>
        <w:shd w:color="auto" w:fill="000000" w:themeFill="tex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Vert">
      <w:tblPr/>
      <w:tcPr>
        <w:shd w:color="auto" w:fill="999999" w:themeFill="text1" w:themeFillTint="000066" w:val="clear"/>
      </w:tcPr>
    </w:tblStylePr>
    <w:tblStylePr w:type="band1Horz">
      <w:tblPr/>
      <w:tcPr>
        <w:shd w:color="auto" w:fill="808080" w:themeFill="text1" w:themeFillTint="00007F" w:val="clear"/>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0" w:type="dxa"/>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w="0.0" w:type="dxa"/>
        <w:left w:w="108.0" w:type="dxa"/>
        <w:bottom w:w="0.0" w:type="dxa"/>
        <w:right w:w="108.0" w:type="dxa"/>
      </w:tblCellMar>
    </w:tblPr>
    <w:tcPr>
      <w:shd w:color="auto" w:fill="edf2f8" w:themeFill="accen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c4c74" w:themeFill="accent1" w:themeFillShade="000099" w:val="clear"/>
      </w:tcPr>
    </w:tblStylePr>
    <w:tblStylePr w:type="firstCol">
      <w:rPr>
        <w:color w:val="ffffff" w:themeColor="background1"/>
      </w:rPr>
      <w:tblPr/>
      <w:tcPr>
        <w:tcBorders>
          <w:top w:space="0" w:sz="0" w:val="nil"/>
          <w:left w:space="0" w:sz="0" w:val="nil"/>
          <w:bottom w:space="0" w:sz="0" w:val="nil"/>
          <w:right w:space="0" w:sz="0" w:val="nil"/>
          <w:insideH w:color="2c4c74" w:space="0" w:sz="4" w:themeColor="accent1" w:themeShade="000099" w:val="single"/>
          <w:insideV w:space="0" w:sz="0" w:val="nil"/>
        </w:tcBorders>
        <w:shd w:color="auto" w:fill="2c4c74" w:themeFill="accen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c4c74" w:themeFill="accent1" w:themeFillShade="000099" w:val="clear"/>
      </w:tcPr>
    </w:tblStylePr>
    <w:tblStylePr w:type="band1Vert">
      <w:tblPr/>
      <w:tcPr>
        <w:shd w:color="auto" w:fill="b8cce4" w:themeFill="accent1" w:themeFillTint="000066" w:val="clear"/>
      </w:tcPr>
    </w:tblStylePr>
    <w:tblStylePr w:type="band1Horz">
      <w:tblPr/>
      <w:tcPr>
        <w:shd w:color="auto" w:fill="a7bfde" w:themeFill="accent1" w:themeFillTint="00007F" w:val="clear"/>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0" w:type="dxa"/>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w="0.0" w:type="dxa"/>
        <w:left w:w="108.0" w:type="dxa"/>
        <w:bottom w:w="0.0" w:type="dxa"/>
        <w:right w:w="108.0" w:type="dxa"/>
      </w:tblCellMar>
    </w:tblPr>
    <w:tcPr>
      <w:shd w:color="auto" w:fill="f8eded" w:themeFill="accent2"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772c2a" w:themeFill="accent2" w:themeFillShade="000099" w:val="clear"/>
      </w:tcPr>
    </w:tblStylePr>
    <w:tblStylePr w:type="firstCol">
      <w:rPr>
        <w:color w:val="ffffff" w:themeColor="background1"/>
      </w:rPr>
      <w:tblPr/>
      <w:tcPr>
        <w:tcBorders>
          <w:top w:space="0" w:sz="0" w:val="nil"/>
          <w:left w:space="0" w:sz="0" w:val="nil"/>
          <w:bottom w:space="0" w:sz="0" w:val="nil"/>
          <w:right w:space="0" w:sz="0" w:val="nil"/>
          <w:insideH w:color="772c2a" w:space="0" w:sz="4" w:themeColor="accent2" w:themeShade="000099" w:val="single"/>
          <w:insideV w:space="0" w:sz="0" w:val="nil"/>
        </w:tcBorders>
        <w:shd w:color="auto" w:fill="772c2a" w:themeFill="accent2"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772c2a" w:themeFill="accent2" w:themeFillShade="000099" w:val="clear"/>
      </w:tcPr>
    </w:tblStylePr>
    <w:tblStylePr w:type="band1Vert">
      <w:tblPr/>
      <w:tcPr>
        <w:shd w:color="auto" w:fill="e5b8b7" w:themeFill="accent2" w:themeFillTint="000066" w:val="clear"/>
      </w:tcPr>
    </w:tblStylePr>
    <w:tblStylePr w:type="band1Horz">
      <w:tblPr/>
      <w:tcPr>
        <w:shd w:color="auto" w:fill="dfa7a6" w:themeFill="accent2" w:themeFillTint="00007F" w:val="clear"/>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0" w:type="dxa"/>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w="0.0" w:type="dxa"/>
        <w:left w:w="108.0" w:type="dxa"/>
        <w:bottom w:w="0.0" w:type="dxa"/>
        <w:right w:w="108.0" w:type="dxa"/>
      </w:tblCellMar>
    </w:tblPr>
    <w:tcPr>
      <w:shd w:color="auto" w:fill="f5f8ee" w:themeFill="accent3" w:themeFillTint="000019" w:val="clear"/>
    </w:tcPr>
    <w:tblStylePr w:type="firstRow">
      <w:rPr>
        <w:b w:val="1"/>
        <w:bCs w:val="1"/>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5e7530" w:themeFill="accent3" w:themeFillShade="000099" w:val="clear"/>
      </w:tcPr>
    </w:tblStylePr>
    <w:tblStylePr w:type="firstCol">
      <w:rPr>
        <w:color w:val="ffffff" w:themeColor="background1"/>
      </w:rPr>
      <w:tblPr/>
      <w:tcPr>
        <w:tcBorders>
          <w:top w:space="0" w:sz="0" w:val="nil"/>
          <w:left w:space="0" w:sz="0" w:val="nil"/>
          <w:bottom w:space="0" w:sz="0" w:val="nil"/>
          <w:right w:space="0" w:sz="0" w:val="nil"/>
          <w:insideH w:color="5e7530" w:space="0" w:sz="4" w:themeColor="accent3" w:themeShade="000099" w:val="single"/>
          <w:insideV w:space="0" w:sz="0" w:val="nil"/>
        </w:tcBorders>
        <w:shd w:color="auto" w:fill="5e7530" w:themeFill="accent3"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5e7530" w:themeFill="accent3" w:themeFillShade="000099" w:val="clear"/>
      </w:tcPr>
    </w:tblStylePr>
    <w:tblStylePr w:type="band1Vert">
      <w:tblPr/>
      <w:tcPr>
        <w:shd w:color="auto" w:fill="d6e3bc" w:themeFill="accent3" w:themeFillTint="000066" w:val="clear"/>
      </w:tcPr>
    </w:tblStylePr>
    <w:tblStylePr w:type="band1Horz">
      <w:tblPr/>
      <w:tcPr>
        <w:shd w:color="auto" w:fill="cdddac" w:themeFill="accent3" w:themeFillTint="00007F" w:val="clear"/>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0" w:type="dxa"/>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w="0.0" w:type="dxa"/>
        <w:left w:w="108.0" w:type="dxa"/>
        <w:bottom w:w="0.0" w:type="dxa"/>
        <w:right w:w="108.0" w:type="dxa"/>
      </w:tblCellMar>
    </w:tblPr>
    <w:tcPr>
      <w:shd w:color="auto" w:fill="f2eff6" w:themeFill="accent4" w:themeFillTint="000019" w:val="clear"/>
    </w:tcPr>
    <w:tblStylePr w:type="firstRow">
      <w:rPr>
        <w:b w:val="1"/>
        <w:bCs w:val="1"/>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4c3b62" w:themeFill="accent4" w:themeFillShade="000099" w:val="clear"/>
      </w:tcPr>
    </w:tblStylePr>
    <w:tblStylePr w:type="firstCol">
      <w:rPr>
        <w:color w:val="ffffff" w:themeColor="background1"/>
      </w:rPr>
      <w:tblPr/>
      <w:tcPr>
        <w:tcBorders>
          <w:top w:space="0" w:sz="0" w:val="nil"/>
          <w:left w:space="0" w:sz="0" w:val="nil"/>
          <w:bottom w:space="0" w:sz="0" w:val="nil"/>
          <w:right w:space="0" w:sz="0" w:val="nil"/>
          <w:insideH w:color="4c3b62" w:space="0" w:sz="4" w:themeColor="accent4" w:themeShade="000099" w:val="single"/>
          <w:insideV w:space="0" w:sz="0" w:val="nil"/>
        </w:tcBorders>
        <w:shd w:color="auto" w:fill="4c3b62" w:themeFill="accent4"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4c3b62" w:themeFill="accent4" w:themeFillShade="000099" w:val="clear"/>
      </w:tcPr>
    </w:tblStylePr>
    <w:tblStylePr w:type="band1Vert">
      <w:tblPr/>
      <w:tcPr>
        <w:shd w:color="auto" w:fill="ccc0d9" w:themeFill="accent4" w:themeFillTint="000066" w:val="clear"/>
      </w:tcPr>
    </w:tblStylePr>
    <w:tblStylePr w:type="band1Horz">
      <w:tblPr/>
      <w:tcPr>
        <w:shd w:color="auto" w:fill="bfb1d0" w:themeFill="accent4" w:themeFillTint="00007F" w:val="clear"/>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0" w:type="dxa"/>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w="0.0" w:type="dxa"/>
        <w:left w:w="108.0" w:type="dxa"/>
        <w:bottom w:w="0.0" w:type="dxa"/>
        <w:right w:w="108.0" w:type="dxa"/>
      </w:tblCellMar>
    </w:tblPr>
    <w:tcPr>
      <w:shd w:color="auto" w:fill="edf6f9" w:themeFill="accent5" w:themeFillTint="000019" w:val="clear"/>
    </w:tcPr>
    <w:tblStylePr w:type="firstRow">
      <w:rPr>
        <w:b w:val="1"/>
        <w:bCs w:val="1"/>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76a7c" w:themeFill="accent5" w:themeFillShade="000099" w:val="clear"/>
      </w:tcPr>
    </w:tblStylePr>
    <w:tblStylePr w:type="firstCol">
      <w:rPr>
        <w:color w:val="ffffff" w:themeColor="background1"/>
      </w:rPr>
      <w:tblPr/>
      <w:tcPr>
        <w:tcBorders>
          <w:top w:space="0" w:sz="0" w:val="nil"/>
          <w:left w:space="0" w:sz="0" w:val="nil"/>
          <w:bottom w:space="0" w:sz="0" w:val="nil"/>
          <w:right w:space="0" w:sz="0" w:val="nil"/>
          <w:insideH w:color="276a7c" w:space="0" w:sz="4" w:themeColor="accent5" w:themeShade="000099" w:val="single"/>
          <w:insideV w:space="0" w:sz="0" w:val="nil"/>
        </w:tcBorders>
        <w:shd w:color="auto" w:fill="276a7c" w:themeFill="accent5"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76a7c" w:themeFill="accent5" w:themeFillShade="000099" w:val="clear"/>
      </w:tcPr>
    </w:tblStylePr>
    <w:tblStylePr w:type="band1Vert">
      <w:tblPr/>
      <w:tcPr>
        <w:shd w:color="auto" w:fill="b6dde8" w:themeFill="accent5" w:themeFillTint="000066" w:val="clear"/>
      </w:tcPr>
    </w:tblStylePr>
    <w:tblStylePr w:type="band1Horz">
      <w:tblPr/>
      <w:tcPr>
        <w:shd w:color="auto" w:fill="a5d5e2" w:themeFill="accent5" w:themeFillTint="00007F" w:val="clear"/>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0" w:type="dxa"/>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w="0.0" w:type="dxa"/>
        <w:left w:w="108.0" w:type="dxa"/>
        <w:bottom w:w="0.0" w:type="dxa"/>
        <w:right w:w="108.0" w:type="dxa"/>
      </w:tblCellMar>
    </w:tblPr>
    <w:tcPr>
      <w:shd w:color="auto" w:fill="fef4ec" w:themeFill="accent6" w:themeFillTint="000019" w:val="clear"/>
    </w:tcPr>
    <w:tblStylePr w:type="firstRow">
      <w:rPr>
        <w:b w:val="1"/>
        <w:bCs w:val="1"/>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b65608" w:themeFill="accent6" w:themeFillShade="000099" w:val="clear"/>
      </w:tcPr>
    </w:tblStylePr>
    <w:tblStylePr w:type="firstCol">
      <w:rPr>
        <w:color w:val="ffffff" w:themeColor="background1"/>
      </w:rPr>
      <w:tblPr/>
      <w:tcPr>
        <w:tcBorders>
          <w:top w:space="0" w:sz="0" w:val="nil"/>
          <w:left w:space="0" w:sz="0" w:val="nil"/>
          <w:bottom w:space="0" w:sz="0" w:val="nil"/>
          <w:right w:space="0" w:sz="0" w:val="nil"/>
          <w:insideH w:color="b65608" w:space="0" w:sz="4" w:themeColor="accent6" w:themeShade="000099" w:val="single"/>
          <w:insideV w:space="0" w:sz="0" w:val="nil"/>
        </w:tcBorders>
        <w:shd w:color="auto" w:fill="b65608" w:themeFill="accent6"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b65608" w:themeFill="accent6" w:themeFillShade="000099" w:val="clear"/>
      </w:tcPr>
    </w:tblStylePr>
    <w:tblStylePr w:type="band1Vert">
      <w:tblPr/>
      <w:tcPr>
        <w:shd w:color="auto" w:fill="fbd4b4" w:themeFill="accent6" w:themeFillTint="000066" w:val="clear"/>
      </w:tcPr>
    </w:tblStylePr>
    <w:tblStylePr w:type="band1Horz">
      <w:tblPr/>
      <w:tcPr>
        <w:shd w:color="auto" w:fill="fbcaa2" w:themeFill="accent6" w:themeFillTint="00007F" w:val="clear"/>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0" w:type="dxa"/>
      <w:tblCellMar>
        <w:top w:w="0.0" w:type="dxa"/>
        <w:left w:w="108.0" w:type="dxa"/>
        <w:bottom w:w="0.0" w:type="dxa"/>
        <w:right w:w="108.0" w:type="dxa"/>
      </w:tblCellMar>
    </w:tblPr>
    <w:tcPr>
      <w:shd w:color="auto" w:fill="e6e6e6" w:themeFill="tex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themeFill="text1" w:themeFillTint="00003F" w:val="clear"/>
      </w:tcPr>
    </w:tblStylePr>
    <w:tblStylePr w:type="band1Horz">
      <w:tblPr/>
      <w:tcPr>
        <w:shd w:color="auto" w:fill="cccccc" w:themeFill="text1" w:themeFillTint="000033" w:val="clear"/>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0" w:type="dxa"/>
      <w:tblCellMar>
        <w:top w:w="0.0" w:type="dxa"/>
        <w:left w:w="108.0" w:type="dxa"/>
        <w:bottom w:w="0.0" w:type="dxa"/>
        <w:right w:w="108.0" w:type="dxa"/>
      </w:tblCellMar>
    </w:tblPr>
    <w:tcPr>
      <w:shd w:color="auto" w:fill="edf2f8" w:themeFill="accen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themeFill="accent1" w:themeFillTint="00003F" w:val="clear"/>
      </w:tcPr>
    </w:tblStylePr>
    <w:tblStylePr w:type="band1Horz">
      <w:tblPr/>
      <w:tcPr>
        <w:shd w:color="auto" w:fill="dbe5f1" w:themeFill="accent1" w:themeFillTint="000033" w:val="clear"/>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0" w:type="dxa"/>
      <w:tblCellMar>
        <w:top w:w="0.0" w:type="dxa"/>
        <w:left w:w="108.0" w:type="dxa"/>
        <w:bottom w:w="0.0" w:type="dxa"/>
        <w:right w:w="108.0" w:type="dxa"/>
      </w:tblCellMar>
    </w:tblPr>
    <w:tcPr>
      <w:shd w:color="auto" w:fill="f8eded" w:themeFill="accent2"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themeFill="accent2" w:themeFillTint="00003F" w:val="clear"/>
      </w:tcPr>
    </w:tblStylePr>
    <w:tblStylePr w:type="band1Horz">
      <w:tblPr/>
      <w:tcPr>
        <w:shd w:color="auto" w:fill="f2dbdb" w:themeFill="accent2" w:themeFillTint="000033" w:val="clear"/>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0" w:type="dxa"/>
      <w:tblCellMar>
        <w:top w:w="0.0" w:type="dxa"/>
        <w:left w:w="108.0" w:type="dxa"/>
        <w:bottom w:w="0.0" w:type="dxa"/>
        <w:right w:w="108.0" w:type="dxa"/>
      </w:tblCellMar>
    </w:tblPr>
    <w:tcPr>
      <w:shd w:color="auto" w:fill="f5f8ee" w:themeFill="accent3" w:themeFillTint="000019" w:val="clear"/>
    </w:tcPr>
    <w:tblStylePr w:type="firstRow">
      <w:rPr>
        <w:b w:val="1"/>
        <w:bCs w:val="1"/>
        <w:color w:val="ffffff" w:themeColor="background1"/>
      </w:rPr>
      <w:tblPr/>
      <w:tcPr>
        <w:tcBorders>
          <w:bottom w:color="ffffff" w:space="0" w:sz="12" w:themeColor="background1" w:val="single"/>
        </w:tcBorders>
        <w:shd w:color="auto" w:fill="664e82" w:themeFill="accent4" w:themeFillShade="0000CC" w:val="clear"/>
      </w:tcPr>
    </w:tblStylePr>
    <w:tblStylePr w:type="lastRow">
      <w:rPr>
        <w:b w:val="1"/>
        <w:bCs w:val="1"/>
        <w:color w:val="664e82" w:themeColor="accent4"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themeFill="accent3" w:themeFillTint="00003F" w:val="clear"/>
      </w:tcPr>
    </w:tblStylePr>
    <w:tblStylePr w:type="band1Horz">
      <w:tblPr/>
      <w:tcPr>
        <w:shd w:color="auto" w:fill="eaf1dd" w:themeFill="accent3" w:themeFillTint="000033" w:val="clear"/>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0" w:type="dxa"/>
      <w:tblCellMar>
        <w:top w:w="0.0" w:type="dxa"/>
        <w:left w:w="108.0" w:type="dxa"/>
        <w:bottom w:w="0.0" w:type="dxa"/>
        <w:right w:w="108.0" w:type="dxa"/>
      </w:tblCellMar>
    </w:tblPr>
    <w:tcPr>
      <w:shd w:color="auto" w:fill="f2eff6" w:themeFill="accent4" w:themeFillTint="000019" w:val="clear"/>
    </w:tcPr>
    <w:tblStylePr w:type="firstRow">
      <w:rPr>
        <w:b w:val="1"/>
        <w:bCs w:val="1"/>
        <w:color w:val="ffffff" w:themeColor="background1"/>
      </w:rPr>
      <w:tblPr/>
      <w:tcPr>
        <w:tcBorders>
          <w:bottom w:color="ffffff" w:space="0" w:sz="12" w:themeColor="background1" w:val="single"/>
        </w:tcBorders>
        <w:shd w:color="auto" w:fill="7e9c40" w:themeFill="accent3" w:themeFillShade="0000CC" w:val="clear"/>
      </w:tcPr>
    </w:tblStylePr>
    <w:tblStylePr w:type="lastRow">
      <w:rPr>
        <w:b w:val="1"/>
        <w:bCs w:val="1"/>
        <w:color w:val="7e9c40" w:themeColor="accent3"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themeFill="accent4" w:themeFillTint="00003F" w:val="clear"/>
      </w:tcPr>
    </w:tblStylePr>
    <w:tblStylePr w:type="band1Horz">
      <w:tblPr/>
      <w:tcPr>
        <w:shd w:color="auto" w:fill="e5dfec" w:themeFill="accent4" w:themeFillTint="000033" w:val="clear"/>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0" w:type="dxa"/>
      <w:tblCellMar>
        <w:top w:w="0.0" w:type="dxa"/>
        <w:left w:w="108.0" w:type="dxa"/>
        <w:bottom w:w="0.0" w:type="dxa"/>
        <w:right w:w="108.0" w:type="dxa"/>
      </w:tblCellMar>
    </w:tblPr>
    <w:tcPr>
      <w:shd w:color="auto" w:fill="edf6f9" w:themeFill="accent5" w:themeFillTint="000019" w:val="clear"/>
    </w:tcPr>
    <w:tblStylePr w:type="firstRow">
      <w:rPr>
        <w:b w:val="1"/>
        <w:bCs w:val="1"/>
        <w:color w:val="ffffff" w:themeColor="background1"/>
      </w:rPr>
      <w:tblPr/>
      <w:tcPr>
        <w:tcBorders>
          <w:bottom w:color="ffffff" w:space="0" w:sz="12" w:themeColor="background1" w:val="single"/>
        </w:tcBorders>
        <w:shd w:color="auto" w:fill="f2730a" w:themeFill="accent6" w:themeFillShade="0000CC" w:val="clear"/>
      </w:tcPr>
    </w:tblStylePr>
    <w:tblStylePr w:type="lastRow">
      <w:rPr>
        <w:b w:val="1"/>
        <w:bCs w:val="1"/>
        <w:color w:val="f2730a" w:themeColor="accent6"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themeFill="accent5" w:themeFillTint="00003F" w:val="clear"/>
      </w:tcPr>
    </w:tblStylePr>
    <w:tblStylePr w:type="band1Horz">
      <w:tblPr/>
      <w:tcPr>
        <w:shd w:color="auto" w:fill="daeef3" w:themeFill="accent5" w:themeFillTint="000033" w:val="clear"/>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0" w:type="dxa"/>
      <w:tblCellMar>
        <w:top w:w="0.0" w:type="dxa"/>
        <w:left w:w="108.0" w:type="dxa"/>
        <w:bottom w:w="0.0" w:type="dxa"/>
        <w:right w:w="108.0" w:type="dxa"/>
      </w:tblCellMar>
    </w:tblPr>
    <w:tcPr>
      <w:shd w:color="auto" w:fill="fef4ec" w:themeFill="accent6" w:themeFillTint="000019" w:val="clear"/>
    </w:tcPr>
    <w:tblStylePr w:type="firstRow">
      <w:rPr>
        <w:b w:val="1"/>
        <w:bCs w:val="1"/>
        <w:color w:val="ffffff" w:themeColor="background1"/>
      </w:rPr>
      <w:tblPr/>
      <w:tcPr>
        <w:tcBorders>
          <w:bottom w:color="ffffff" w:space="0" w:sz="12" w:themeColor="background1" w:val="single"/>
        </w:tcBorders>
        <w:shd w:color="auto" w:fill="348da5" w:themeFill="accent5" w:themeFillShade="0000CC" w:val="clear"/>
      </w:tcPr>
    </w:tblStylePr>
    <w:tblStylePr w:type="lastRow">
      <w:rPr>
        <w:b w:val="1"/>
        <w:bCs w:val="1"/>
        <w:color w:val="348da5" w:themeColor="accent5"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themeFill="accent6" w:themeFillTint="00003F" w:val="clear"/>
      </w:tcPr>
    </w:tblStylePr>
    <w:tblStylePr w:type="band1Horz">
      <w:tblPr/>
      <w:tcPr>
        <w:shd w:color="auto" w:fill="fde9d9" w:themeFill="accent6" w:themeFillTint="000033" w:val="clear"/>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0" w:type="dxa"/>
      <w:tblBorders>
        <w:insideH w:color="ffffff" w:space="0" w:sz="4" w:themeColor="background1" w:val="single"/>
      </w:tblBorders>
      <w:tblCellMar>
        <w:top w:w="0.0" w:type="dxa"/>
        <w:left w:w="108.0" w:type="dxa"/>
        <w:bottom w:w="0.0" w:type="dxa"/>
        <w:right w:w="108.0" w:type="dxa"/>
      </w:tblCellMar>
    </w:tblPr>
    <w:tcPr>
      <w:shd w:color="auto" w:fill="cccccc" w:themeFill="text1" w:themeFillTint="000033" w:val="clear"/>
    </w:tcPr>
    <w:tblStylePr w:type="firstRow">
      <w:rPr>
        <w:b w:val="1"/>
        <w:bCs w:val="1"/>
      </w:rPr>
      <w:tblPr/>
      <w:tcPr>
        <w:shd w:color="auto" w:fill="999999" w:themeFill="text1" w:themeFillTint="000066" w:val="clear"/>
      </w:tcPr>
    </w:tblStylePr>
    <w:tblStylePr w:type="lastRow">
      <w:rPr>
        <w:b w:val="1"/>
        <w:bCs w:val="1"/>
        <w:color w:val="000000" w:themeColor="text1"/>
      </w:rPr>
      <w:tblPr/>
      <w:tcPr>
        <w:shd w:color="auto" w:fill="999999" w:themeFill="text1" w:themeFillTint="000066" w:val="clear"/>
      </w:tcPr>
    </w:tblStylePr>
    <w:tblStylePr w:type="firstCol">
      <w:rPr>
        <w:color w:val="ffffff" w:themeColor="background1"/>
      </w:rPr>
      <w:tblPr/>
      <w:tcPr>
        <w:shd w:color="auto" w:fill="000000" w:themeFill="text1" w:themeFillShade="0000BF" w:val="clear"/>
      </w:tcPr>
    </w:tblStylePr>
    <w:tblStylePr w:type="lastCol">
      <w:rPr>
        <w:color w:val="ffffff" w:themeColor="background1"/>
      </w:rPr>
      <w:tblPr/>
      <w:tcPr>
        <w:shd w:color="auto" w:fill="000000" w:themeFill="text1" w:themeFillShade="0000BF" w:val="clear"/>
      </w:tc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0" w:type="dxa"/>
      <w:tblBorders>
        <w:insideH w:color="ffffff" w:space="0" w:sz="4" w:themeColor="background1" w:val="single"/>
      </w:tblBorders>
      <w:tblCellMar>
        <w:top w:w="0.0" w:type="dxa"/>
        <w:left w:w="108.0" w:type="dxa"/>
        <w:bottom w:w="0.0" w:type="dxa"/>
        <w:right w:w="108.0" w:type="dxa"/>
      </w:tblCellMar>
    </w:tblPr>
    <w:tcPr>
      <w:shd w:color="auto" w:fill="dbe5f1" w:themeFill="accent1" w:themeFillTint="000033" w:val="clear"/>
    </w:tcPr>
    <w:tblStylePr w:type="firstRow">
      <w:rPr>
        <w:b w:val="1"/>
        <w:bCs w:val="1"/>
      </w:rPr>
      <w:tblPr/>
      <w:tcPr>
        <w:shd w:color="auto" w:fill="b8cce4" w:themeFill="accent1" w:themeFillTint="000066" w:val="clear"/>
      </w:tcPr>
    </w:tblStylePr>
    <w:tblStylePr w:type="lastRow">
      <w:rPr>
        <w:b w:val="1"/>
        <w:bCs w:val="1"/>
        <w:color w:val="000000" w:themeColor="text1"/>
      </w:rPr>
      <w:tblPr/>
      <w:tcPr>
        <w:shd w:color="auto" w:fill="b8cce4" w:themeFill="accent1" w:themeFillTint="000066" w:val="clear"/>
      </w:tcPr>
    </w:tblStylePr>
    <w:tblStylePr w:type="firstCol">
      <w:rPr>
        <w:color w:val="ffffff" w:themeColor="background1"/>
      </w:rPr>
      <w:tblPr/>
      <w:tcPr>
        <w:shd w:color="auto" w:fill="365f91" w:themeFill="accent1" w:themeFillShade="0000BF" w:val="clear"/>
      </w:tcPr>
    </w:tblStylePr>
    <w:tblStylePr w:type="lastCol">
      <w:rPr>
        <w:color w:val="ffffff" w:themeColor="background1"/>
      </w:rPr>
      <w:tblPr/>
      <w:tcPr>
        <w:shd w:color="auto" w:fill="365f91" w:themeFill="accent1" w:themeFillShade="0000BF" w:val="clear"/>
      </w:tc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0" w:type="dxa"/>
      <w:tblBorders>
        <w:insideH w:color="ffffff" w:space="0" w:sz="4" w:themeColor="background1" w:val="single"/>
      </w:tblBorders>
      <w:tblCellMar>
        <w:top w:w="0.0" w:type="dxa"/>
        <w:left w:w="108.0" w:type="dxa"/>
        <w:bottom w:w="0.0" w:type="dxa"/>
        <w:right w:w="108.0" w:type="dxa"/>
      </w:tblCellMar>
    </w:tblPr>
    <w:tcPr>
      <w:shd w:color="auto" w:fill="f2dbdb" w:themeFill="accent2" w:themeFillTint="000033" w:val="clear"/>
    </w:tcPr>
    <w:tblStylePr w:type="firstRow">
      <w:rPr>
        <w:b w:val="1"/>
        <w:bCs w:val="1"/>
      </w:rPr>
      <w:tblPr/>
      <w:tcPr>
        <w:shd w:color="auto" w:fill="e5b8b7" w:themeFill="accent2" w:themeFillTint="000066" w:val="clear"/>
      </w:tcPr>
    </w:tblStylePr>
    <w:tblStylePr w:type="lastRow">
      <w:rPr>
        <w:b w:val="1"/>
        <w:bCs w:val="1"/>
        <w:color w:val="000000" w:themeColor="text1"/>
      </w:rPr>
      <w:tblPr/>
      <w:tcPr>
        <w:shd w:color="auto" w:fill="e5b8b7" w:themeFill="accent2" w:themeFillTint="000066" w:val="clear"/>
      </w:tcPr>
    </w:tblStylePr>
    <w:tblStylePr w:type="firstCol">
      <w:rPr>
        <w:color w:val="ffffff" w:themeColor="background1"/>
      </w:rPr>
      <w:tblPr/>
      <w:tcPr>
        <w:shd w:color="auto" w:fill="943634" w:themeFill="accent2" w:themeFillShade="0000BF" w:val="clear"/>
      </w:tcPr>
    </w:tblStylePr>
    <w:tblStylePr w:type="lastCol">
      <w:rPr>
        <w:color w:val="ffffff" w:themeColor="background1"/>
      </w:rPr>
      <w:tblPr/>
      <w:tcPr>
        <w:shd w:color="auto" w:fill="943634" w:themeFill="accent2" w:themeFillShade="0000BF" w:val="clear"/>
      </w:tc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0" w:type="dxa"/>
      <w:tblBorders>
        <w:insideH w:color="ffffff" w:space="0" w:sz="4" w:themeColor="background1" w:val="single"/>
      </w:tblBorders>
      <w:tblCellMar>
        <w:top w:w="0.0" w:type="dxa"/>
        <w:left w:w="108.0" w:type="dxa"/>
        <w:bottom w:w="0.0" w:type="dxa"/>
        <w:right w:w="108.0" w:type="dxa"/>
      </w:tblCellMar>
    </w:tblPr>
    <w:tcPr>
      <w:shd w:color="auto" w:fill="eaf1dd" w:themeFill="accent3" w:themeFillTint="000033" w:val="clear"/>
    </w:tcPr>
    <w:tblStylePr w:type="firstRow">
      <w:rPr>
        <w:b w:val="1"/>
        <w:bCs w:val="1"/>
      </w:rPr>
      <w:tblPr/>
      <w:tcPr>
        <w:shd w:color="auto" w:fill="d6e3bc" w:themeFill="accent3" w:themeFillTint="000066" w:val="clear"/>
      </w:tcPr>
    </w:tblStylePr>
    <w:tblStylePr w:type="lastRow">
      <w:rPr>
        <w:b w:val="1"/>
        <w:bCs w:val="1"/>
        <w:color w:val="000000" w:themeColor="text1"/>
      </w:rPr>
      <w:tblPr/>
      <w:tcPr>
        <w:shd w:color="auto" w:fill="d6e3bc" w:themeFill="accent3" w:themeFillTint="000066" w:val="clear"/>
      </w:tcPr>
    </w:tblStylePr>
    <w:tblStylePr w:type="firstCol">
      <w:rPr>
        <w:color w:val="ffffff" w:themeColor="background1"/>
      </w:rPr>
      <w:tblPr/>
      <w:tcPr>
        <w:shd w:color="auto" w:fill="76923c" w:themeFill="accent3" w:themeFillShade="0000BF" w:val="clear"/>
      </w:tcPr>
    </w:tblStylePr>
    <w:tblStylePr w:type="lastCol">
      <w:rPr>
        <w:color w:val="ffffff" w:themeColor="background1"/>
      </w:rPr>
      <w:tblPr/>
      <w:tcPr>
        <w:shd w:color="auto" w:fill="76923c" w:themeFill="accent3" w:themeFillShade="0000BF" w:val="clear"/>
      </w:tc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0" w:type="dxa"/>
      <w:tblBorders>
        <w:insideH w:color="ffffff" w:space="0" w:sz="4" w:themeColor="background1" w:val="single"/>
      </w:tblBorders>
      <w:tblCellMar>
        <w:top w:w="0.0" w:type="dxa"/>
        <w:left w:w="108.0" w:type="dxa"/>
        <w:bottom w:w="0.0" w:type="dxa"/>
        <w:right w:w="108.0" w:type="dxa"/>
      </w:tblCellMar>
    </w:tblPr>
    <w:tcPr>
      <w:shd w:color="auto" w:fill="e5dfec" w:themeFill="accent4" w:themeFillTint="000033" w:val="clear"/>
    </w:tcPr>
    <w:tblStylePr w:type="firstRow">
      <w:rPr>
        <w:b w:val="1"/>
        <w:bCs w:val="1"/>
      </w:rPr>
      <w:tblPr/>
      <w:tcPr>
        <w:shd w:color="auto" w:fill="ccc0d9" w:themeFill="accent4" w:themeFillTint="000066" w:val="clear"/>
      </w:tcPr>
    </w:tblStylePr>
    <w:tblStylePr w:type="lastRow">
      <w:rPr>
        <w:b w:val="1"/>
        <w:bCs w:val="1"/>
        <w:color w:val="000000" w:themeColor="text1"/>
      </w:rPr>
      <w:tblPr/>
      <w:tcPr>
        <w:shd w:color="auto" w:fill="ccc0d9" w:themeFill="accent4" w:themeFillTint="000066" w:val="clear"/>
      </w:tcPr>
    </w:tblStylePr>
    <w:tblStylePr w:type="firstCol">
      <w:rPr>
        <w:color w:val="ffffff" w:themeColor="background1"/>
      </w:rPr>
      <w:tblPr/>
      <w:tcPr>
        <w:shd w:color="auto" w:fill="5f497a" w:themeFill="accent4" w:themeFillShade="0000BF" w:val="clear"/>
      </w:tcPr>
    </w:tblStylePr>
    <w:tblStylePr w:type="lastCol">
      <w:rPr>
        <w:color w:val="ffffff" w:themeColor="background1"/>
      </w:rPr>
      <w:tblPr/>
      <w:tcPr>
        <w:shd w:color="auto" w:fill="5f497a" w:themeFill="accent4" w:themeFillShade="0000BF" w:val="clear"/>
      </w:tc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0" w:type="dxa"/>
      <w:tblBorders>
        <w:insideH w:color="ffffff" w:space="0" w:sz="4" w:themeColor="background1" w:val="single"/>
      </w:tblBorders>
      <w:tblCellMar>
        <w:top w:w="0.0" w:type="dxa"/>
        <w:left w:w="108.0" w:type="dxa"/>
        <w:bottom w:w="0.0" w:type="dxa"/>
        <w:right w:w="108.0" w:type="dxa"/>
      </w:tblCellMar>
    </w:tblPr>
    <w:tcPr>
      <w:shd w:color="auto" w:fill="daeef3" w:themeFill="accent5" w:themeFillTint="000033" w:val="clear"/>
    </w:tcPr>
    <w:tblStylePr w:type="firstRow">
      <w:rPr>
        <w:b w:val="1"/>
        <w:bCs w:val="1"/>
      </w:rPr>
      <w:tblPr/>
      <w:tcPr>
        <w:shd w:color="auto" w:fill="b6dde8" w:themeFill="accent5" w:themeFillTint="000066" w:val="clear"/>
      </w:tcPr>
    </w:tblStylePr>
    <w:tblStylePr w:type="lastRow">
      <w:rPr>
        <w:b w:val="1"/>
        <w:bCs w:val="1"/>
        <w:color w:val="000000" w:themeColor="text1"/>
      </w:rPr>
      <w:tblPr/>
      <w:tcPr>
        <w:shd w:color="auto" w:fill="b6dde8" w:themeFill="accent5" w:themeFillTint="000066" w:val="clear"/>
      </w:tcPr>
    </w:tblStylePr>
    <w:tblStylePr w:type="firstCol">
      <w:rPr>
        <w:color w:val="ffffff" w:themeColor="background1"/>
      </w:rPr>
      <w:tblPr/>
      <w:tcPr>
        <w:shd w:color="auto" w:fill="31849b" w:themeFill="accent5" w:themeFillShade="0000BF" w:val="clear"/>
      </w:tcPr>
    </w:tblStylePr>
    <w:tblStylePr w:type="lastCol">
      <w:rPr>
        <w:color w:val="ffffff" w:themeColor="background1"/>
      </w:rPr>
      <w:tblPr/>
      <w:tcPr>
        <w:shd w:color="auto" w:fill="31849b" w:themeFill="accent5" w:themeFillShade="0000BF" w:val="clear"/>
      </w:tc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0" w:type="dxa"/>
      <w:tblBorders>
        <w:insideH w:color="ffffff" w:space="0" w:sz="4" w:themeColor="background1" w:val="single"/>
      </w:tblBorders>
      <w:tblCellMar>
        <w:top w:w="0.0" w:type="dxa"/>
        <w:left w:w="108.0" w:type="dxa"/>
        <w:bottom w:w="0.0" w:type="dxa"/>
        <w:right w:w="108.0" w:type="dxa"/>
      </w:tblCellMar>
    </w:tblPr>
    <w:tcPr>
      <w:shd w:color="auto" w:fill="fde9d9" w:themeFill="accent6" w:themeFillTint="000033" w:val="clear"/>
    </w:tcPr>
    <w:tblStylePr w:type="firstRow">
      <w:rPr>
        <w:b w:val="1"/>
        <w:bCs w:val="1"/>
      </w:rPr>
      <w:tblPr/>
      <w:tcPr>
        <w:shd w:color="auto" w:fill="fbd4b4" w:themeFill="accent6" w:themeFillTint="000066" w:val="clear"/>
      </w:tcPr>
    </w:tblStylePr>
    <w:tblStylePr w:type="lastRow">
      <w:rPr>
        <w:b w:val="1"/>
        <w:bCs w:val="1"/>
        <w:color w:val="000000" w:themeColor="text1"/>
      </w:rPr>
      <w:tblPr/>
      <w:tcPr>
        <w:shd w:color="auto" w:fill="fbd4b4" w:themeFill="accent6" w:themeFillTint="000066" w:val="clear"/>
      </w:tcPr>
    </w:tblStylePr>
    <w:tblStylePr w:type="firstCol">
      <w:rPr>
        <w:color w:val="ffffff" w:themeColor="background1"/>
      </w:rPr>
      <w:tblPr/>
      <w:tcPr>
        <w:shd w:color="auto" w:fill="e36c0a" w:themeFill="accent6" w:themeFillShade="0000BF" w:val="clear"/>
      </w:tcPr>
    </w:tblStylePr>
    <w:tblStylePr w:type="lastCol">
      <w:rPr>
        <w:color w:val="ffffff" w:themeColor="background1"/>
      </w:rPr>
      <w:tblPr/>
      <w:tcPr>
        <w:shd w:color="auto" w:fill="e36c0a" w:themeFill="accent6" w:themeFillShade="0000BF" w:val="clear"/>
      </w:tc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paragraph" w:styleId="Subtitle">
    <w:name w:val="Subtitle"/>
    <w:basedOn w:val="Normal"/>
    <w:next w:val="Normal"/>
    <w:pPr/>
    <w:rPr>
      <w:rFonts w:ascii="Calibri" w:cs="Calibri" w:eastAsia="Calibri" w:hAnsi="Calibri"/>
      <w:i w:val="1"/>
      <w:color w:val="4f81bd"/>
      <w:sz w:val="24"/>
      <w:szCs w:val="24"/>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rPr>
      <w:rFonts w:ascii="Calibri" w:cs="Calibri" w:eastAsia="Calibri" w:hAnsi="Calibri"/>
      <w:i w:val="1"/>
      <w:color w:val="4f81bd"/>
      <w:sz w:val="24"/>
      <w:szCs w:val="24"/>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zyymcFJz4bMRCRcXWQAi0yxjOFQ==">CgMxLjAaHgoBMBIZChcICVITChF0YWJsZS50anJwc2Zld3FkMRofCgExEhoKGAgJUhQKEnRhYmxlLmgyNDJjcDZiMXN6czIOaC5ubHZqeW9mc3lkZDE4AHIhMWJPZGlLaE9YcDhFTTZZbjB2X2hLSGVNaFlIS0d0NlJO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cp:coreProperties>
</file>