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36"/>
        </w:rPr>
        <w:t>{{ contact.name }}</w:t>
      </w:r>
    </w:p>
    <w:p>
      <w:r>
        <w:t>{{ contact.email }}{% if contact.phone %} | {{ contact.phone }}{% endif %}{% if contact.location %} | {{ contact.location }}{% endif %}</w:t>
      </w:r>
    </w:p>
    <w:p>
      <w:r>
        <w:t>{% if contact.linkedin %}{{ contact.linkedin }}{% endif %}</w:t>
      </w:r>
    </w:p>
    <w:p/>
    <w:p>
      <w:r>
        <w:rPr>
          <w:b/>
        </w:rPr>
        <w:t>PROFESSIONAL SUMMARY</w:t>
      </w:r>
    </w:p>
    <w:p>
      <w:r>
        <w:t>{% if summary %}{{ summary }}{% endif %}</w:t>
      </w:r>
    </w:p>
    <w:p/>
    <w:p>
      <w:r>
        <w:rPr>
          <w:b/>
        </w:rPr>
        <w:t>SKILLS</w:t>
      </w:r>
    </w:p>
    <w:p>
      <w:r>
        <w:t>{{ skills | join(' | ') }}</w:t>
      </w:r>
    </w:p>
    <w:p/>
    <w:p>
      <w:r>
        <w:rPr>
          <w:b/>
        </w:rPr>
        <w:t>EXPERIENCE</w:t>
      </w:r>
    </w:p>
    <w:p>
      <w:r>
        <w:t>{%- for group in employer_groups %}</w:t>
      </w:r>
    </w:p>
    <w:p/>
    <w:p>
      <w:r>
        <w:rPr>
          <w:b/>
        </w:rPr>
        <w:t>{{ group.employer }}</w:t>
      </w:r>
    </w:p>
    <w:p>
      <w:r>
        <w:t>{%- for pos in group.positions %}</w:t>
      </w:r>
    </w:p>
    <w:p>
      <w:r>
        <w:t>{{ pos.title }} ({{ pos.start_date }} - {{ pos.end_date }})</w:t>
      </w:r>
    </w:p>
    <w:p>
      <w:r>
        <w:t>{%- for bullet in pos.bullets %}</w:t>
      </w:r>
    </w:p>
    <w:p>
      <w:r>
        <w:t>• {{ bullet }}</w:t>
      </w:r>
    </w:p>
    <w:p>
      <w:r>
        <w:t>{%- endfor %}</w:t>
      </w:r>
    </w:p>
    <w:p>
      <w:r>
        <w:t>{%- endfor %}</w:t>
      </w:r>
    </w:p>
    <w:p>
      <w:r>
        <w:t>{%- endfor %}</w:t>
      </w:r>
    </w:p>
    <w:p/>
    <w:p>
      <w:r>
        <w:rPr>
          <w:b/>
        </w:rPr>
        <w:t>EDUCATION</w:t>
      </w:r>
    </w:p>
    <w:p>
      <w:r>
        <w:t>{%- if education %}</w:t>
      </w:r>
    </w:p>
    <w:p>
      <w:r>
        <w:t>{%- for edu in education %}</w:t>
      </w:r>
    </w:p>
    <w:p>
      <w:r>
        <w:t>{{ edu.degree }}, {{ edu.institution }}{% if edu.graduation_year %}, {{ edu.graduation_year }}{% endif %}</w:t>
      </w:r>
    </w:p>
    <w:p>
      <w:r>
        <w:t>{%- endfor %}</w:t>
      </w:r>
    </w:p>
    <w:p>
      <w:r>
        <w:t>{%- endif %}</w:t>
      </w:r>
    </w:p>
    <w:p/>
    <w:p>
      <w:r>
        <w:rPr>
          <w:b/>
        </w:rPr>
        <w:t>CERTIFICATIONS</w:t>
      </w:r>
    </w:p>
    <w:p>
      <w:r>
        <w:t>{%- if certifications %}</w:t>
      </w:r>
    </w:p>
    <w:p>
      <w:r>
        <w:t>{%- for cert in certifications %}</w:t>
      </w:r>
    </w:p>
    <w:p>
      <w:r>
        <w:t>{{ cert.name }}{% if cert.issuer %}, {{ cert.issuer }}{% endif %}{% if cert.year %}, {{ cert.year }}{% endif %}</w:t>
      </w:r>
    </w:p>
    <w:p>
      <w:r>
        <w:t>{%- endfor %}</w:t>
      </w:r>
    </w:p>
    <w:p>
      <w:r>
        <w:t>{%- endif %}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