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56"/>
        </w:rPr>
        <w:t>{{ contact.name }}</w:t>
      </w:r>
    </w:p>
    <w:p>
      <w:pPr>
        <w:jc w:val="center"/>
      </w:pPr>
      <w:r>
        <w:t>{% if contact.title %}{{ contact.title }}{% endif %}</w:t>
      </w:r>
    </w:p>
    <w:p>
      <w:pPr>
        <w:jc w:val="center"/>
      </w:pPr>
      <w:r>
        <w:t>{% if contact.location %}{{ contact.location }}{% endif %}{% if contact.email %} | {{ contact.email }}{% endif %}{% if contact.phone %} | {{ contact.phone }}{% endif %}{% if contact.linkedin %} | {{ contact.linkedin }}{% endif %}</w:t>
      </w:r>
    </w:p>
    <w:p>
      <w:pPr>
        <w:pStyle w:val="Heading2"/>
      </w:pPr>
      <w:r>
        <w:t>Executive Summary</w:t>
      </w:r>
    </w:p>
    <w:p>
      <w:r>
        <w:t>{% if summary %}{{ summary }}{% endif %}</w:t>
      </w:r>
    </w:p>
    <w:p>
      <w:pPr>
        <w:pStyle w:val="Heading2"/>
      </w:pPr>
      <w:r>
        <w:t>Career Highlights</w:t>
      </w:r>
    </w:p>
    <w:p>
      <w:r>
        <w:t>{%- if highlights %}</w:t>
      </w:r>
    </w:p>
    <w:p>
      <w:r>
        <w:t>{%- for highlight in highlights %}</w:t>
      </w:r>
    </w:p>
    <w:p>
      <w:pPr>
        <w:pStyle w:val="ListBullet"/>
      </w:pPr>
      <w:r>
        <w:t>• {{ highlight }}</w:t>
      </w:r>
    </w:p>
    <w:p>
      <w:r>
        <w:t>{%- endfor %}</w:t>
      </w:r>
    </w:p>
    <w:p>
      <w:r>
        <w:t>{%- endif %}</w:t>
      </w:r>
    </w:p>
    <w:p>
      <w:pPr>
        <w:pStyle w:val="Heading2"/>
      </w:pPr>
      <w:r>
        <w:t>Core Competencies</w:t>
      </w:r>
    </w:p>
    <w:p>
      <w:r>
        <w:t>{{ skills | join(' • ') }}</w:t>
      </w:r>
    </w:p>
    <w:p>
      <w:pPr>
        <w:pStyle w:val="Heading2"/>
      </w:pPr>
      <w:r>
        <w:t>Professional Experience</w:t>
      </w:r>
    </w:p>
    <w:p>
      <w:r>
        <w:t>{%- for group in employer_groups %}</w:t>
      </w:r>
    </w:p>
    <w:p>
      <w:r>
        <w:rPr>
          <w:b/>
        </w:rPr>
        <w:t>{{ group.employer }}</w:t>
      </w:r>
      <w:r>
        <w:t xml:space="preserve">  {{ group.date_range }}</w:t>
      </w:r>
    </w:p>
    <w:p>
      <w:r>
        <w:t>{%- for pos in group.positions %}</w:t>
      </w:r>
    </w:p>
    <w:p>
      <w:r>
        <w:rPr>
          <w:i/>
        </w:rPr>
        <w:t>{{ pos.title }}</w:t>
      </w:r>
      <w:r>
        <w:t xml:space="preserve">  ({{ pos.start_date }} - {{ pos.end_date }})</w:t>
      </w:r>
    </w:p>
    <w:p>
      <w:r>
        <w:rPr>
          <w:i/>
        </w:rPr>
        <w:t>{% if pos.scope_line %}{{ pos.scope_line }}{% endif %}</w:t>
      </w:r>
    </w:p>
    <w:p>
      <w:r>
        <w:t>{%- for bullet in pos.bullets %}</w:t>
      </w:r>
    </w:p>
    <w:p>
      <w:pPr>
        <w:pStyle w:val="ListBullet"/>
      </w:pPr>
      <w:r>
        <w:t>• {{ bullet }}</w:t>
      </w:r>
    </w:p>
    <w:p>
      <w:r>
        <w:t>{%- endfor %}</w:t>
      </w:r>
    </w:p>
    <w:p>
      <w:r>
        <w:t>{%- endfor %}</w:t>
      </w:r>
    </w:p>
    <w:p>
      <w:r>
        <w:t>{%- endfor %}</w:t>
      </w:r>
    </w:p>
    <w:p>
      <w:pPr>
        <w:pStyle w:val="Heading2"/>
      </w:pPr>
      <w:r>
        <w:t>Board &amp; Advisory Roles</w:t>
      </w:r>
    </w:p>
    <w:p>
      <w:r>
        <w:t>{%- if board_roles %}</w:t>
      </w:r>
    </w:p>
    <w:p>
      <w:r>
        <w:t>{%- for role in board_roles %}</w:t>
      </w:r>
    </w:p>
    <w:p>
      <w:r>
        <w:rPr>
          <w:b/>
        </w:rPr>
        <w:t>{{ role.organization }}</w:t>
      </w:r>
      <w:r>
        <w:t xml:space="preserve"> - {{ role.role }} ({{ role.start_date }}{% if role.end_date %} - {{ role.end_date }}{% else %} - Present{% endif %})</w:t>
      </w:r>
    </w:p>
    <w:p>
      <w:r>
        <w:t>{% if role.focus %}{{ role.focus }}{% endif %}</w:t>
      </w:r>
    </w:p>
    <w:p>
      <w:r>
        <w:t>{%- endfor %}</w:t>
      </w:r>
    </w:p>
    <w:p>
      <w:r>
        <w:t>{%- endif %}</w:t>
      </w:r>
    </w:p>
    <w:p>
      <w:pPr>
        <w:pStyle w:val="Heading2"/>
      </w:pPr>
      <w:r>
        <w:t>Publications &amp; Speaking</w:t>
      </w:r>
    </w:p>
    <w:p>
      <w:r>
        <w:t>{%- if publications %}</w:t>
      </w:r>
    </w:p>
    <w:p>
      <w:r>
        <w:t>{%- for pub in publications %}</w:t>
      </w:r>
    </w:p>
    <w:p>
      <w:pPr>
        <w:pStyle w:val="ListBullet"/>
      </w:pPr>
      <w:r>
        <w:t>• {{ pub.title }}{% if pub.venue %}, {{ pub.venue }}{% endif %}{% if pub.date %}, {{ pub.date[:4] }}{% endif %}</w:t>
      </w:r>
    </w:p>
    <w:p>
      <w:r>
        <w:t>{%- endfor %}</w:t>
      </w:r>
    </w:p>
    <w:p>
      <w:r>
        <w:t>{%- endif %}</w:t>
      </w:r>
    </w:p>
    <w:p>
      <w:pPr>
        <w:pStyle w:val="Heading2"/>
      </w:pPr>
      <w:r>
        <w:t>Certifications</w:t>
      </w:r>
    </w:p>
    <w:p>
      <w:r>
        <w:t>{%- if certifications %}</w:t>
      </w:r>
    </w:p>
    <w:p>
      <w:r>
        <w:t>{%- for cert in certifications %}</w:t>
      </w:r>
    </w:p>
    <w:p>
      <w:pPr>
        <w:pStyle w:val="ListBullet"/>
      </w:pPr>
      <w:r>
        <w:t>• {{ cert.name }}{% if cert.issuer %}, {{ cert.issuer }}{% endif %}{% if cert.year %}, {{ cert.year }}{% endif %}</w:t>
      </w:r>
    </w:p>
    <w:p>
      <w:r>
        <w:t>{%- endfor %}</w:t>
      </w:r>
    </w:p>
    <w:p>
      <w:r>
        <w:t>{%- endif %}</w:t>
      </w:r>
    </w:p>
    <w:p>
      <w:pPr>
        <w:pStyle w:val="Heading2"/>
      </w:pPr>
      <w:r>
        <w:t>Education</w:t>
      </w:r>
    </w:p>
    <w:p>
      <w:r>
        <w:t>{%- if education %}</w:t>
      </w:r>
    </w:p>
    <w:p>
      <w:r>
        <w:t>{%- for edu in education %}</w:t>
      </w:r>
    </w:p>
    <w:p>
      <w:r>
        <w:t>{{ edu.degree }}, {{ edu.institution }}{% if edu.graduation_year %}, {{ edu.graduation_year }}{% endif %}{% if edu.honors %} - {{ edu.honors }}{% endif %}</w:t>
      </w:r>
    </w:p>
    <w:p>
      <w:r>
        <w:t>{%- endfor %}</w:t>
      </w:r>
    </w:p>
    <w:p>
      <w:r>
        <w:t>{%- endif %}</w:t>
      </w:r>
    </w:p>
    <w:sectPr w:rsidR="00FC693F" w:rsidRPr="0006063C" w:rsidSect="00034616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