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D4A80" w14:textId="77777777" w:rsidR="0025413D" w:rsidRPr="007252D1" w:rsidRDefault="00525BC1">
      <w:pPr>
        <w:jc w:val="center"/>
        <w:rPr>
          <w:rFonts w:cs="Times New Roman"/>
        </w:rPr>
      </w:pPr>
      <w:r w:rsidRPr="007252D1">
        <w:rPr>
          <w:rFonts w:cs="Times New Roman"/>
          <w:b/>
        </w:rPr>
        <w:t>DOE NEUP FY 2026 CINR Pre-Application (DE-FOA-0003538) – Technical Narrative</w:t>
      </w:r>
    </w:p>
    <w:p w14:paraId="403FE924" w14:textId="77777777" w:rsidR="0025413D" w:rsidRPr="007252D1" w:rsidRDefault="00525BC1">
      <w:pPr>
        <w:jc w:val="center"/>
        <w:rPr>
          <w:rFonts w:cs="Times New Roman"/>
        </w:rPr>
      </w:pPr>
      <w:r w:rsidRPr="007252D1">
        <w:rPr>
          <w:rFonts w:cs="Times New Roman"/>
          <w:b/>
        </w:rPr>
        <w:t>Topic Area 11 – Licensing, Safety, and Security</w:t>
      </w:r>
    </w:p>
    <w:p w14:paraId="6EDFDF58" w14:textId="5466EF45" w:rsidR="0025413D" w:rsidRPr="007252D1" w:rsidRDefault="42186CFC">
      <w:pPr>
        <w:jc w:val="center"/>
        <w:rPr>
          <w:rFonts w:cs="Times New Roman"/>
        </w:rPr>
      </w:pPr>
      <w:r w:rsidRPr="42186CFC">
        <w:rPr>
          <w:rFonts w:cs="Times New Roman"/>
          <w:b/>
          <w:bCs/>
        </w:rPr>
        <w:t xml:space="preserve">Digital Twin–Enabled Materials Control and Accountability for Molten Salt Reactors </w:t>
      </w:r>
    </w:p>
    <w:p w14:paraId="25932AF2" w14:textId="025B2DDE" w:rsidR="42186CFC" w:rsidRDefault="42186CFC" w:rsidP="42186CFC">
      <w:pPr>
        <w:spacing w:after="0" w:line="240" w:lineRule="auto"/>
        <w:jc w:val="center"/>
        <w:rPr>
          <w:rFonts w:cs="Times New Roman"/>
        </w:rPr>
      </w:pPr>
      <w:r w:rsidRPr="42186CFC">
        <w:rPr>
          <w:rFonts w:cs="Times New Roman"/>
        </w:rPr>
        <w:t>PI: William Charlton, University of Texas at Austin</w:t>
      </w:r>
    </w:p>
    <w:p w14:paraId="5629A615" w14:textId="7551FA20" w:rsidR="007252D1" w:rsidRDefault="42186CFC" w:rsidP="007252D1">
      <w:pPr>
        <w:spacing w:after="0" w:line="240" w:lineRule="auto"/>
        <w:jc w:val="center"/>
        <w:rPr>
          <w:rFonts w:cs="Times New Roman"/>
        </w:rPr>
      </w:pPr>
      <w:r w:rsidRPr="42186CFC">
        <w:rPr>
          <w:rFonts w:cs="Times New Roman"/>
        </w:rPr>
        <w:t>Subrecipients: Karen K. Hogue ORNL, Ryan Stewart, INL</w:t>
      </w:r>
    </w:p>
    <w:p w14:paraId="27B4281F" w14:textId="77777777" w:rsidR="007252D1" w:rsidRDefault="00525BC1" w:rsidP="007252D1">
      <w:pPr>
        <w:spacing w:after="0" w:line="240" w:lineRule="auto"/>
        <w:jc w:val="center"/>
        <w:rPr>
          <w:rFonts w:cs="Times New Roman"/>
        </w:rPr>
      </w:pPr>
      <w:r w:rsidRPr="007252D1">
        <w:rPr>
          <w:rFonts w:cs="Times New Roman"/>
        </w:rPr>
        <w:t>Period: 36 month</w:t>
      </w:r>
      <w:r w:rsidR="007252D1">
        <w:rPr>
          <w:rFonts w:cs="Times New Roman"/>
        </w:rPr>
        <w:t>s</w:t>
      </w:r>
    </w:p>
    <w:p w14:paraId="0B70C422" w14:textId="1B66DC7D" w:rsidR="0025413D" w:rsidRPr="007252D1" w:rsidRDefault="42186CFC" w:rsidP="007252D1">
      <w:pPr>
        <w:spacing w:after="0" w:line="240" w:lineRule="auto"/>
        <w:jc w:val="center"/>
      </w:pPr>
      <w:r w:rsidRPr="42186CFC">
        <w:rPr>
          <w:rFonts w:cs="Times New Roman"/>
        </w:rPr>
        <w:t>DOE Request: $1,000,000</w:t>
      </w:r>
    </w:p>
    <w:p w14:paraId="00210AB2" w14:textId="7E214C3B" w:rsidR="0025413D" w:rsidRPr="007252D1" w:rsidRDefault="00525BC1">
      <w:pPr>
        <w:pStyle w:val="Heading1"/>
        <w:rPr>
          <w:rFonts w:ascii="Times New Roman" w:hAnsi="Times New Roman" w:cs="Times New Roman"/>
        </w:rPr>
      </w:pPr>
      <w:r w:rsidRPr="007252D1">
        <w:rPr>
          <w:rFonts w:ascii="Times New Roman" w:hAnsi="Times New Roman" w:cs="Times New Roman"/>
        </w:rPr>
        <w:t>1. Problem Statement, and Mission Relevance</w:t>
      </w:r>
    </w:p>
    <w:p w14:paraId="66DAB232" w14:textId="33E21CC4" w:rsidR="00B12AA2" w:rsidRPr="00B12AA2" w:rsidRDefault="00B12AA2" w:rsidP="00B12AA2">
      <w:pPr>
        <w:spacing w:after="120" w:line="240" w:lineRule="auto"/>
        <w:jc w:val="both"/>
        <w:rPr>
          <w:rFonts w:cs="Times New Roman"/>
        </w:rPr>
      </w:pPr>
      <w:r w:rsidRPr="00B12AA2">
        <w:rPr>
          <w:rFonts w:cs="Times New Roman"/>
        </w:rPr>
        <w:t>Liquid-fueled molten salt reactors (MSRs) present a licensing and safeguards challenge because special nuclear material (SNM) is present in a bulk form that circulates through reactor systems and is transported and transmuted through coupled chemical and physical processes [1].</w:t>
      </w:r>
      <w:r w:rsidR="003A3088">
        <w:rPr>
          <w:rFonts w:cs="Times New Roman"/>
        </w:rPr>
        <w:t xml:space="preserve"> </w:t>
      </w:r>
      <w:r w:rsidRPr="00B12AA2">
        <w:rPr>
          <w:rFonts w:cs="Times New Roman"/>
        </w:rPr>
        <w:t>Fissile material moves through process lines, drain tanks, off-gas systems, and other pathways, potentially depositing as holdup through solidification, corrosion, plating, and other material interactions.</w:t>
      </w:r>
      <w:r w:rsidR="003A3088">
        <w:rPr>
          <w:rFonts w:cs="Times New Roman"/>
        </w:rPr>
        <w:t xml:space="preserve"> </w:t>
      </w:r>
      <w:r w:rsidRPr="00B12AA2">
        <w:rPr>
          <w:rFonts w:cs="Times New Roman"/>
        </w:rPr>
        <w:t xml:space="preserve">These characteristics complicate traditional materials control and accountability (MC&amp;A) methods based on discrete-item tracking, creating regulatory uncertainty in timely detection and credible understanding of </w:t>
      </w:r>
      <w:r>
        <w:rPr>
          <w:rFonts w:cs="Times New Roman"/>
        </w:rPr>
        <w:t>theft</w:t>
      </w:r>
      <w:r w:rsidRPr="00B12AA2">
        <w:rPr>
          <w:rFonts w:cs="Times New Roman"/>
        </w:rPr>
        <w:t xml:space="preserve"> and loss pathways.</w:t>
      </w:r>
    </w:p>
    <w:p w14:paraId="00049F79" w14:textId="52727A50" w:rsidR="00B12AA2" w:rsidRPr="00B12AA2" w:rsidRDefault="00B12AA2" w:rsidP="00B12AA2">
      <w:pPr>
        <w:spacing w:after="120" w:line="240" w:lineRule="auto"/>
        <w:jc w:val="both"/>
        <w:rPr>
          <w:rFonts w:cs="Times New Roman"/>
        </w:rPr>
      </w:pPr>
      <w:r w:rsidRPr="00B12AA2">
        <w:rPr>
          <w:rFonts w:cs="Times New Roman"/>
        </w:rPr>
        <w:t>To address this challenge, the proposed work will experimentally demonstrate a digital twin</w:t>
      </w:r>
      <w:r w:rsidR="0054732D">
        <w:rPr>
          <w:rFonts w:cs="Times New Roman"/>
        </w:rPr>
        <w:t>-</w:t>
      </w:r>
      <w:r w:rsidRPr="00B12AA2">
        <w:rPr>
          <w:rFonts w:cs="Times New Roman"/>
        </w:rPr>
        <w:t xml:space="preserve">enabled MC&amp;A approach that uses conventional </w:t>
      </w:r>
      <w:r>
        <w:rPr>
          <w:rFonts w:cs="Times New Roman"/>
        </w:rPr>
        <w:t>MSR</w:t>
      </w:r>
      <w:r w:rsidRPr="00B12AA2">
        <w:rPr>
          <w:rFonts w:cs="Times New Roman"/>
        </w:rPr>
        <w:t xml:space="preserve"> instrumentation and rigorous uncertainty quantification (UQ) to infer fissile inventory and detect anomalies indicative of material loss, theft, or holdup. The resulting effort will establish a licensing-relevant technical basis for digital-twin MC&amp;A, including quantified detection thresholds, timelines, and controlled false-positive rates. By leveraging existing facility sensors and software-based inference, the approach also targets economic benefits for regulation and deployment through reduced reliance on specialized in-situ detection systems.</w:t>
      </w:r>
    </w:p>
    <w:p w14:paraId="45AAE879" w14:textId="36450EF2" w:rsidR="0025413D" w:rsidRPr="007252D1" w:rsidRDefault="00B12AA2" w:rsidP="00B12AA2">
      <w:pPr>
        <w:spacing w:after="120" w:line="240" w:lineRule="auto"/>
        <w:jc w:val="both"/>
        <w:rPr>
          <w:rFonts w:cs="Times New Roman"/>
        </w:rPr>
      </w:pPr>
      <w:r w:rsidRPr="00B12AA2">
        <w:rPr>
          <w:rFonts w:cs="Times New Roman"/>
        </w:rPr>
        <w:t xml:space="preserve">Building on ongoing research under the Texas Digital Twin Nuclear Reactor Program </w:t>
      </w:r>
      <w:r w:rsidR="00686808">
        <w:rPr>
          <w:rFonts w:cs="Times New Roman"/>
        </w:rPr>
        <w:t xml:space="preserve">and the Digital Molten Salt Reactor Initiative </w:t>
      </w:r>
      <w:r w:rsidRPr="00B12AA2">
        <w:rPr>
          <w:rFonts w:cs="Times New Roman"/>
        </w:rPr>
        <w:t xml:space="preserve">funded by the State of Texas, this work directly addresses NEUP Topic Area 11 by developing an innovative digital-twin-enabled MC&amp;A methodology that enhances </w:t>
      </w:r>
      <w:r>
        <w:rPr>
          <w:rFonts w:cs="Times New Roman"/>
        </w:rPr>
        <w:t xml:space="preserve">domestic </w:t>
      </w:r>
      <w:r w:rsidRPr="00B12AA2">
        <w:rPr>
          <w:rFonts w:cs="Times New Roman"/>
        </w:rPr>
        <w:t>safeguards, addresses gaps in licensing technical requirements for</w:t>
      </w:r>
      <w:r w:rsidR="003579E8">
        <w:rPr>
          <w:rFonts w:cs="Times New Roman"/>
        </w:rPr>
        <w:t xml:space="preserve"> </w:t>
      </w:r>
      <w:r w:rsidRPr="00B12AA2">
        <w:rPr>
          <w:rFonts w:cs="Times New Roman"/>
        </w:rPr>
        <w:t>advanced reactors, and reduces regulatory uncertainty for their safe and secure operation.</w:t>
      </w:r>
    </w:p>
    <w:p w14:paraId="48A55682" w14:textId="4F973B08" w:rsidR="0025413D" w:rsidRPr="007252D1" w:rsidRDefault="00525BC1" w:rsidP="003A3088">
      <w:pPr>
        <w:pStyle w:val="Heading1"/>
        <w:spacing w:before="220"/>
        <w:rPr>
          <w:rFonts w:ascii="Times New Roman" w:hAnsi="Times New Roman" w:cs="Times New Roman"/>
        </w:rPr>
      </w:pPr>
      <w:r w:rsidRPr="007252D1">
        <w:rPr>
          <w:rFonts w:ascii="Times New Roman" w:hAnsi="Times New Roman" w:cs="Times New Roman"/>
        </w:rPr>
        <w:t xml:space="preserve">2. </w:t>
      </w:r>
      <w:r w:rsidR="00B02E5C" w:rsidRPr="007252D1">
        <w:rPr>
          <w:rFonts w:ascii="Times New Roman" w:hAnsi="Times New Roman" w:cs="Times New Roman"/>
        </w:rPr>
        <w:t xml:space="preserve">State of the Art </w:t>
      </w:r>
      <w:r w:rsidR="00B02E5C">
        <w:rPr>
          <w:rFonts w:ascii="Times New Roman" w:hAnsi="Times New Roman" w:cs="Times New Roman"/>
        </w:rPr>
        <w:t xml:space="preserve">and </w:t>
      </w:r>
      <w:r w:rsidRPr="007252D1">
        <w:rPr>
          <w:rFonts w:ascii="Times New Roman" w:hAnsi="Times New Roman" w:cs="Times New Roman"/>
        </w:rPr>
        <w:t>Technical Innovatio</w:t>
      </w:r>
      <w:r w:rsidR="00B02E5C">
        <w:rPr>
          <w:rFonts w:ascii="Times New Roman" w:hAnsi="Times New Roman" w:cs="Times New Roman"/>
        </w:rPr>
        <w:t>n</w:t>
      </w:r>
      <w:r w:rsidRPr="007252D1">
        <w:rPr>
          <w:rFonts w:ascii="Times New Roman" w:hAnsi="Times New Roman" w:cs="Times New Roman"/>
        </w:rPr>
        <w:t xml:space="preserve"> </w:t>
      </w:r>
    </w:p>
    <w:p w14:paraId="176231D0" w14:textId="5ACA2E8A" w:rsidR="005864E0" w:rsidRDefault="003A3088" w:rsidP="00B12AA2">
      <w:pPr>
        <w:spacing w:after="120" w:line="240" w:lineRule="auto"/>
        <w:jc w:val="both"/>
        <w:rPr>
          <w:rFonts w:cs="Times New Roman"/>
        </w:rPr>
      </w:pPr>
      <w:r>
        <w:rPr>
          <w:rFonts w:cs="Times New Roman"/>
        </w:rPr>
        <w:t xml:space="preserve">The Nuclear Regulatory Commission (NRC) is the primary agency responsible for </w:t>
      </w:r>
      <w:r w:rsidR="005864E0">
        <w:rPr>
          <w:rFonts w:cs="Times New Roman"/>
        </w:rPr>
        <w:t>establishing and enforcing</w:t>
      </w:r>
      <w:r>
        <w:rPr>
          <w:rFonts w:cs="Times New Roman"/>
        </w:rPr>
        <w:t xml:space="preserve"> regulations for domestic safeguards of advanced reactors</w:t>
      </w:r>
      <w:r w:rsidR="005864E0">
        <w:rPr>
          <w:rFonts w:cs="Times New Roman"/>
        </w:rPr>
        <w:t>, including</w:t>
      </w:r>
      <w:r>
        <w:rPr>
          <w:rFonts w:cs="Times New Roman"/>
        </w:rPr>
        <w:t xml:space="preserve"> MSRs. </w:t>
      </w:r>
      <w:r w:rsidR="005864E0">
        <w:rPr>
          <w:rFonts w:cs="Times New Roman"/>
        </w:rPr>
        <w:t xml:space="preserve">Because MSRs are an emergent technology, MSR safeguards continue to evolve </w:t>
      </w:r>
      <w:r w:rsidR="0010640D">
        <w:rPr>
          <w:rFonts w:cs="Times New Roman"/>
        </w:rPr>
        <w:t>using</w:t>
      </w:r>
      <w:r w:rsidR="005864E0">
        <w:rPr>
          <w:rFonts w:cs="Times New Roman"/>
        </w:rPr>
        <w:t xml:space="preserve"> concepts developed at U</w:t>
      </w:r>
      <w:r w:rsidR="0010640D">
        <w:rPr>
          <w:rFonts w:cs="Times New Roman"/>
        </w:rPr>
        <w:t>.</w:t>
      </w:r>
      <w:r w:rsidR="005864E0">
        <w:rPr>
          <w:rFonts w:cs="Times New Roman"/>
        </w:rPr>
        <w:t>S</w:t>
      </w:r>
      <w:r w:rsidR="0010640D">
        <w:rPr>
          <w:rFonts w:cs="Times New Roman"/>
        </w:rPr>
        <w:t>.</w:t>
      </w:r>
      <w:r w:rsidR="005864E0">
        <w:rPr>
          <w:rFonts w:cs="Times New Roman"/>
        </w:rPr>
        <w:t xml:space="preserve"> national laboratories and universities. </w:t>
      </w:r>
      <w:r w:rsidR="0010640D">
        <w:rPr>
          <w:rFonts w:cs="Times New Roman"/>
        </w:rPr>
        <w:t>Many of t</w:t>
      </w:r>
      <w:r w:rsidR="005864E0">
        <w:rPr>
          <w:rFonts w:cs="Times New Roman"/>
        </w:rPr>
        <w:t xml:space="preserve">hese nascent </w:t>
      </w:r>
      <w:r w:rsidR="00525BC1" w:rsidRPr="007252D1">
        <w:rPr>
          <w:rFonts w:cs="Times New Roman"/>
        </w:rPr>
        <w:t xml:space="preserve">MSR safeguards concepts </w:t>
      </w:r>
      <w:r w:rsidR="0010640D">
        <w:rPr>
          <w:rFonts w:cs="Times New Roman"/>
        </w:rPr>
        <w:t>rely on</w:t>
      </w:r>
      <w:r w:rsidR="00525BC1" w:rsidRPr="007252D1">
        <w:rPr>
          <w:rFonts w:cs="Times New Roman"/>
        </w:rPr>
        <w:t xml:space="preserve"> </w:t>
      </w:r>
      <w:r w:rsidR="00B02E5C">
        <w:rPr>
          <w:rFonts w:cs="Times New Roman"/>
        </w:rPr>
        <w:t xml:space="preserve">immature </w:t>
      </w:r>
      <w:r w:rsidR="00525BC1" w:rsidRPr="007252D1">
        <w:rPr>
          <w:rFonts w:cs="Times New Roman"/>
        </w:rPr>
        <w:t xml:space="preserve">in-situ technologies or sampling strategies to assay salt isotopics and </w:t>
      </w:r>
      <w:r w:rsidR="004E1597">
        <w:rPr>
          <w:rFonts w:cs="Times New Roman"/>
        </w:rPr>
        <w:t xml:space="preserve">determine </w:t>
      </w:r>
      <w:r w:rsidR="00525BC1" w:rsidRPr="007252D1">
        <w:rPr>
          <w:rFonts w:cs="Times New Roman"/>
        </w:rPr>
        <w:t xml:space="preserve">fissile concentration. </w:t>
      </w:r>
      <w:r w:rsidR="001C1C8D">
        <w:rPr>
          <w:rFonts w:cs="Times New Roman"/>
        </w:rPr>
        <w:t>T</w:t>
      </w:r>
      <w:r w:rsidR="00A7657C" w:rsidRPr="004E1597">
        <w:rPr>
          <w:rFonts w:cs="Times New Roman"/>
        </w:rPr>
        <w:t xml:space="preserve">hese specialized detection technologies often </w:t>
      </w:r>
      <w:r w:rsidR="0010640D">
        <w:rPr>
          <w:rFonts w:cs="Times New Roman"/>
        </w:rPr>
        <w:t>require</w:t>
      </w:r>
      <w:r w:rsidR="00A7657C" w:rsidRPr="004E1597">
        <w:rPr>
          <w:rFonts w:cs="Times New Roman"/>
        </w:rPr>
        <w:t xml:space="preserve"> </w:t>
      </w:r>
      <w:r w:rsidR="00A7657C">
        <w:rPr>
          <w:rFonts w:cs="Times New Roman"/>
        </w:rPr>
        <w:t xml:space="preserve">invasive </w:t>
      </w:r>
      <w:r w:rsidR="00A7657C" w:rsidRPr="004E1597">
        <w:rPr>
          <w:rFonts w:cs="Times New Roman"/>
        </w:rPr>
        <w:t>key measurement points (KMPs), which are</w:t>
      </w:r>
      <w:r w:rsidR="004716AE">
        <w:rPr>
          <w:rFonts w:cs="Times New Roman"/>
        </w:rPr>
        <w:t xml:space="preserve"> rarely </w:t>
      </w:r>
      <w:r w:rsidR="00A7657C">
        <w:rPr>
          <w:rFonts w:cs="Times New Roman"/>
        </w:rPr>
        <w:t>considered</w:t>
      </w:r>
      <w:r w:rsidR="00A7657C" w:rsidRPr="004E1597">
        <w:rPr>
          <w:rFonts w:cs="Times New Roman"/>
        </w:rPr>
        <w:t xml:space="preserve"> during early reactor design phases</w:t>
      </w:r>
      <w:r>
        <w:rPr>
          <w:rFonts w:cs="Times New Roman"/>
        </w:rPr>
        <w:t xml:space="preserve">. </w:t>
      </w:r>
      <w:r w:rsidR="00525BC1" w:rsidRPr="007252D1">
        <w:rPr>
          <w:rFonts w:cs="Times New Roman"/>
        </w:rPr>
        <w:t xml:space="preserve">While valuable, these </w:t>
      </w:r>
      <w:r w:rsidR="0010640D">
        <w:rPr>
          <w:rFonts w:cs="Times New Roman"/>
        </w:rPr>
        <w:t xml:space="preserve">safeguards </w:t>
      </w:r>
      <w:r w:rsidR="005864E0">
        <w:rPr>
          <w:rFonts w:cs="Times New Roman"/>
        </w:rPr>
        <w:t>technologies</w:t>
      </w:r>
      <w:r w:rsidR="00525BC1" w:rsidRPr="007252D1">
        <w:rPr>
          <w:rFonts w:cs="Times New Roman"/>
        </w:rPr>
        <w:t xml:space="preserve"> </w:t>
      </w:r>
      <w:r w:rsidR="00B02E5C">
        <w:rPr>
          <w:rFonts w:cs="Times New Roman"/>
        </w:rPr>
        <w:t xml:space="preserve">are </w:t>
      </w:r>
      <w:r w:rsidR="005864E0">
        <w:rPr>
          <w:rFonts w:cs="Times New Roman"/>
        </w:rPr>
        <w:t xml:space="preserve">currently </w:t>
      </w:r>
      <w:r w:rsidR="00B02E5C">
        <w:rPr>
          <w:rFonts w:cs="Times New Roman"/>
        </w:rPr>
        <w:t xml:space="preserve">underdeveloped and </w:t>
      </w:r>
      <w:r w:rsidR="00525BC1" w:rsidRPr="007252D1">
        <w:rPr>
          <w:rFonts w:cs="Times New Roman"/>
        </w:rPr>
        <w:t xml:space="preserve">face </w:t>
      </w:r>
      <w:r w:rsidR="00183B94">
        <w:rPr>
          <w:rFonts w:cs="Times New Roman"/>
        </w:rPr>
        <w:t xml:space="preserve">practical </w:t>
      </w:r>
      <w:r w:rsidR="00525BC1" w:rsidRPr="007252D1">
        <w:rPr>
          <w:rFonts w:cs="Times New Roman"/>
        </w:rPr>
        <w:t xml:space="preserve">hurdles in high-temperature, high-radiation, corrosive </w:t>
      </w:r>
      <w:r w:rsidR="0010640D">
        <w:rPr>
          <w:rFonts w:cs="Times New Roman"/>
        </w:rPr>
        <w:t xml:space="preserve">molten salt </w:t>
      </w:r>
      <w:r w:rsidR="00D31703">
        <w:rPr>
          <w:rFonts w:cs="Times New Roman"/>
        </w:rPr>
        <w:t>environments</w:t>
      </w:r>
      <w:r w:rsidR="00525BC1" w:rsidRPr="007252D1">
        <w:rPr>
          <w:rFonts w:cs="Times New Roman"/>
        </w:rPr>
        <w:t xml:space="preserve">. </w:t>
      </w:r>
    </w:p>
    <w:p w14:paraId="09F4A281" w14:textId="43CC373C" w:rsidR="0025413D" w:rsidRPr="007252D1" w:rsidRDefault="00676271" w:rsidP="00B12AA2">
      <w:pPr>
        <w:spacing w:after="120" w:line="240" w:lineRule="auto"/>
        <w:jc w:val="both"/>
        <w:rPr>
          <w:rFonts w:cs="Times New Roman"/>
        </w:rPr>
      </w:pPr>
      <w:r w:rsidRPr="00B12AA2">
        <w:rPr>
          <w:rFonts w:cs="Times New Roman"/>
          <w:i/>
          <w:iCs/>
        </w:rPr>
        <w:t>The minimally invasive</w:t>
      </w:r>
      <w:r w:rsidR="00D31703" w:rsidRPr="00B12AA2">
        <w:rPr>
          <w:rFonts w:cs="Times New Roman"/>
          <w:i/>
          <w:iCs/>
        </w:rPr>
        <w:t xml:space="preserve"> </w:t>
      </w:r>
      <w:r w:rsidR="0010640D">
        <w:rPr>
          <w:rFonts w:cs="Times New Roman"/>
          <w:i/>
          <w:iCs/>
        </w:rPr>
        <w:t xml:space="preserve">and broadly applicable </w:t>
      </w:r>
      <w:r w:rsidR="0010640D" w:rsidRPr="00B12AA2">
        <w:rPr>
          <w:rFonts w:cs="Times New Roman"/>
          <w:i/>
          <w:iCs/>
        </w:rPr>
        <w:t>solution</w:t>
      </w:r>
      <w:r w:rsidR="0010640D" w:rsidRPr="00B12AA2">
        <w:rPr>
          <w:rFonts w:cs="Times New Roman"/>
          <w:i/>
          <w:iCs/>
        </w:rPr>
        <w:t xml:space="preserve"> </w:t>
      </w:r>
      <w:r w:rsidRPr="00B12AA2">
        <w:rPr>
          <w:rFonts w:cs="Times New Roman"/>
          <w:i/>
          <w:iCs/>
        </w:rPr>
        <w:t xml:space="preserve">for MC&amp;A </w:t>
      </w:r>
      <w:r w:rsidR="002A7E9D" w:rsidRPr="00B12AA2">
        <w:rPr>
          <w:rFonts w:cs="Times New Roman"/>
          <w:i/>
          <w:iCs/>
        </w:rPr>
        <w:t xml:space="preserve">is </w:t>
      </w:r>
      <w:r w:rsidR="004E1597" w:rsidRPr="00B12AA2">
        <w:rPr>
          <w:rFonts w:cs="Times New Roman"/>
          <w:i/>
          <w:iCs/>
        </w:rPr>
        <w:t>to</w:t>
      </w:r>
      <w:r w:rsidRPr="00B12AA2">
        <w:rPr>
          <w:rFonts w:cs="Times New Roman"/>
          <w:i/>
          <w:iCs/>
        </w:rPr>
        <w:t xml:space="preserve"> use </w:t>
      </w:r>
      <w:r w:rsidR="00D31703" w:rsidRPr="00B12AA2">
        <w:rPr>
          <w:rFonts w:cs="Times New Roman"/>
          <w:i/>
          <w:iCs/>
        </w:rPr>
        <w:t>as</w:t>
      </w:r>
      <w:r w:rsidR="002A7E9D" w:rsidRPr="00B12AA2">
        <w:rPr>
          <w:rFonts w:cs="Times New Roman"/>
          <w:i/>
          <w:iCs/>
        </w:rPr>
        <w:noBreakHyphen/>
      </w:r>
      <w:r w:rsidR="00D31703" w:rsidRPr="00B12AA2">
        <w:rPr>
          <w:rFonts w:cs="Times New Roman"/>
          <w:i/>
          <w:iCs/>
        </w:rPr>
        <w:t xml:space="preserve">built MSR </w:t>
      </w:r>
      <w:r w:rsidRPr="00B12AA2">
        <w:rPr>
          <w:rFonts w:cs="Times New Roman"/>
          <w:i/>
          <w:iCs/>
        </w:rPr>
        <w:t>plant instrumentation</w:t>
      </w:r>
      <w:r w:rsidR="004E1597" w:rsidRPr="00B12AA2">
        <w:rPr>
          <w:rFonts w:cs="Times New Roman"/>
          <w:i/>
          <w:iCs/>
        </w:rPr>
        <w:t xml:space="preserve"> to infer fissile inventory</w:t>
      </w:r>
      <w:r w:rsidR="00D31703" w:rsidRPr="005864E0">
        <w:rPr>
          <w:rFonts w:cs="Times New Roman"/>
          <w:i/>
          <w:iCs/>
        </w:rPr>
        <w:t xml:space="preserve">, </w:t>
      </w:r>
      <w:r w:rsidR="0010640D">
        <w:rPr>
          <w:rFonts w:cs="Times New Roman"/>
          <w:i/>
          <w:iCs/>
        </w:rPr>
        <w:t>thereby avoiding reliance on</w:t>
      </w:r>
      <w:r w:rsidR="002A7E9D" w:rsidRPr="005864E0">
        <w:rPr>
          <w:rFonts w:cs="Times New Roman"/>
          <w:i/>
          <w:iCs/>
        </w:rPr>
        <w:t xml:space="preserve"> unique instruments</w:t>
      </w:r>
      <w:r w:rsidR="00D31703" w:rsidRPr="005864E0">
        <w:rPr>
          <w:rFonts w:cs="Times New Roman"/>
          <w:i/>
          <w:iCs/>
        </w:rPr>
        <w:t xml:space="preserve"> </w:t>
      </w:r>
      <w:r w:rsidR="002A7E9D" w:rsidRPr="005864E0">
        <w:rPr>
          <w:rFonts w:cs="Times New Roman"/>
          <w:i/>
          <w:iCs/>
        </w:rPr>
        <w:t xml:space="preserve">and </w:t>
      </w:r>
      <w:r w:rsidR="00D31703" w:rsidRPr="005864E0">
        <w:rPr>
          <w:rFonts w:cs="Times New Roman"/>
          <w:i/>
          <w:iCs/>
        </w:rPr>
        <w:t xml:space="preserve">accommodating any MSR concept throughout </w:t>
      </w:r>
      <w:r w:rsidR="00183B94" w:rsidRPr="005864E0">
        <w:rPr>
          <w:rFonts w:cs="Times New Roman"/>
          <w:i/>
          <w:iCs/>
        </w:rPr>
        <w:t xml:space="preserve">its </w:t>
      </w:r>
      <w:r w:rsidR="00D31703" w:rsidRPr="005864E0">
        <w:rPr>
          <w:rFonts w:cs="Times New Roman"/>
          <w:i/>
          <w:iCs/>
        </w:rPr>
        <w:t>design revisions.</w:t>
      </w:r>
      <w:r w:rsidR="003A3088">
        <w:rPr>
          <w:rFonts w:cs="Times New Roman"/>
        </w:rPr>
        <w:t xml:space="preserve"> </w:t>
      </w:r>
      <w:r w:rsidR="0010640D">
        <w:rPr>
          <w:rFonts w:cs="Times New Roman"/>
        </w:rPr>
        <w:t>In this paradigm, f</w:t>
      </w:r>
      <w:r w:rsidR="00D31703">
        <w:rPr>
          <w:rFonts w:cs="Times New Roman"/>
        </w:rPr>
        <w:t xml:space="preserve">issile material </w:t>
      </w:r>
      <w:r w:rsidR="00183B94">
        <w:rPr>
          <w:rFonts w:cs="Times New Roman"/>
        </w:rPr>
        <w:t>accountability</w:t>
      </w:r>
      <w:r w:rsidR="00D31703">
        <w:rPr>
          <w:rFonts w:cs="Times New Roman"/>
        </w:rPr>
        <w:t xml:space="preserve"> </w:t>
      </w:r>
      <w:r w:rsidR="0010640D">
        <w:rPr>
          <w:rFonts w:cs="Times New Roman"/>
        </w:rPr>
        <w:t>is achieved</w:t>
      </w:r>
      <w:r w:rsidR="00D31703">
        <w:rPr>
          <w:rFonts w:cs="Times New Roman"/>
        </w:rPr>
        <w:t xml:space="preserve"> using real-time digital twin</w:t>
      </w:r>
      <w:r w:rsidR="005864E0">
        <w:rPr>
          <w:rFonts w:cs="Times New Roman"/>
        </w:rPr>
        <w:t>s</w:t>
      </w:r>
      <w:r w:rsidR="00183B94">
        <w:rPr>
          <w:rFonts w:cs="Times New Roman"/>
        </w:rPr>
        <w:t xml:space="preserve"> co</w:t>
      </w:r>
      <w:r w:rsidR="002A7E9D">
        <w:rPr>
          <w:rFonts w:cs="Times New Roman"/>
        </w:rPr>
        <w:t>mposed</w:t>
      </w:r>
      <w:r w:rsidR="00183B94">
        <w:rPr>
          <w:rFonts w:cs="Times New Roman"/>
        </w:rPr>
        <w:t xml:space="preserve"> of reduced order models (ROMs) and surrogate</w:t>
      </w:r>
      <w:r w:rsidR="00B12AA2">
        <w:rPr>
          <w:rFonts w:cs="Times New Roman"/>
        </w:rPr>
        <w:t xml:space="preserve"> models</w:t>
      </w:r>
      <w:r w:rsidR="00183B94">
        <w:rPr>
          <w:rFonts w:cs="Times New Roman"/>
        </w:rPr>
        <w:t xml:space="preserve"> trained from high-fidelity neutronics, thermal-hydraulics, and</w:t>
      </w:r>
      <w:r w:rsidR="00CD09EB">
        <w:rPr>
          <w:rFonts w:cs="Times New Roman"/>
        </w:rPr>
        <w:t xml:space="preserve"> </w:t>
      </w:r>
      <w:r w:rsidR="00183B94">
        <w:rPr>
          <w:rFonts w:cs="Times New Roman"/>
        </w:rPr>
        <w:t>chemistry simulations</w:t>
      </w:r>
      <w:r w:rsidR="00CD09EB">
        <w:rPr>
          <w:rFonts w:cs="Times New Roman"/>
        </w:rPr>
        <w:t xml:space="preserve"> </w:t>
      </w:r>
      <w:r w:rsidR="004716AE">
        <w:rPr>
          <w:rFonts w:cs="Times New Roman"/>
        </w:rPr>
        <w:t xml:space="preserve">and </w:t>
      </w:r>
      <w:r w:rsidR="00CD09EB">
        <w:rPr>
          <w:rFonts w:cs="Times New Roman"/>
        </w:rPr>
        <w:t xml:space="preserve">calibrated to </w:t>
      </w:r>
      <w:r w:rsidR="004716AE">
        <w:rPr>
          <w:rFonts w:cs="Times New Roman"/>
        </w:rPr>
        <w:t>operational</w:t>
      </w:r>
      <w:r w:rsidR="00CD09EB">
        <w:rPr>
          <w:rFonts w:cs="Times New Roman"/>
        </w:rPr>
        <w:t xml:space="preserve"> data</w:t>
      </w:r>
      <w:r w:rsidR="00183B94">
        <w:rPr>
          <w:rFonts w:cs="Times New Roman"/>
        </w:rPr>
        <w:t>.</w:t>
      </w:r>
      <w:r w:rsidR="00D31703">
        <w:rPr>
          <w:rFonts w:cs="Times New Roman"/>
        </w:rPr>
        <w:t xml:space="preserve"> </w:t>
      </w:r>
    </w:p>
    <w:p w14:paraId="090AEA36" w14:textId="6B91773D" w:rsidR="0025413D" w:rsidRPr="007252D1" w:rsidRDefault="00064DCE" w:rsidP="003A3088">
      <w:pPr>
        <w:spacing w:after="120" w:line="240" w:lineRule="auto"/>
        <w:jc w:val="both"/>
        <w:rPr>
          <w:rFonts w:cs="Times New Roman"/>
        </w:rPr>
      </w:pPr>
      <w:r>
        <w:rPr>
          <w:rFonts w:cs="Times New Roman"/>
          <w:noProof/>
        </w:rPr>
        <w:lastRenderedPageBreak/>
        <mc:AlternateContent>
          <mc:Choice Requires="wpg">
            <w:drawing>
              <wp:anchor distT="0" distB="0" distL="114300" distR="114300" simplePos="0" relativeHeight="251659264" behindDoc="0" locked="0" layoutInCell="1" allowOverlap="1" wp14:anchorId="542BED7E" wp14:editId="651D832C">
                <wp:simplePos x="0" y="0"/>
                <wp:positionH relativeFrom="column">
                  <wp:posOffset>0</wp:posOffset>
                </wp:positionH>
                <wp:positionV relativeFrom="paragraph">
                  <wp:posOffset>0</wp:posOffset>
                </wp:positionV>
                <wp:extent cx="5943600" cy="3698240"/>
                <wp:effectExtent l="0" t="0" r="0" b="0"/>
                <wp:wrapTopAndBottom/>
                <wp:docPr id="1829597434" name="Group 3"/>
                <wp:cNvGraphicFramePr/>
                <a:graphic xmlns:a="http://schemas.openxmlformats.org/drawingml/2006/main">
                  <a:graphicData uri="http://schemas.microsoft.com/office/word/2010/wordprocessingGroup">
                    <wpg:wgp>
                      <wpg:cNvGrpSpPr/>
                      <wpg:grpSpPr>
                        <a:xfrm>
                          <a:off x="0" y="0"/>
                          <a:ext cx="5943600" cy="3698240"/>
                          <a:chOff x="0" y="0"/>
                          <a:chExt cx="5943600" cy="3698240"/>
                        </a:xfrm>
                      </wpg:grpSpPr>
                      <pic:pic xmlns:pic="http://schemas.openxmlformats.org/drawingml/2006/picture">
                        <pic:nvPicPr>
                          <pic:cNvPr id="541392419" name="Picture 1"/>
                          <pic:cNvPicPr>
                            <a:picLocks noChangeAspect="1"/>
                          </pic:cNvPicPr>
                        </pic:nvPicPr>
                        <pic:blipFill>
                          <a:blip r:embed="rId8"/>
                          <a:stretch>
                            <a:fillRect/>
                          </a:stretch>
                        </pic:blipFill>
                        <pic:spPr>
                          <a:xfrm>
                            <a:off x="0" y="0"/>
                            <a:ext cx="5942965" cy="2985770"/>
                          </a:xfrm>
                          <a:prstGeom prst="rect">
                            <a:avLst/>
                          </a:prstGeom>
                        </pic:spPr>
                      </pic:pic>
                      <wps:wsp>
                        <wps:cNvPr id="338485477" name="Text Box 1"/>
                        <wps:cNvSpPr txBox="1"/>
                        <wps:spPr>
                          <a:xfrm>
                            <a:off x="0" y="3045460"/>
                            <a:ext cx="5943600" cy="652780"/>
                          </a:xfrm>
                          <a:prstGeom prst="rect">
                            <a:avLst/>
                          </a:prstGeom>
                          <a:solidFill>
                            <a:prstClr val="white"/>
                          </a:solidFill>
                          <a:ln>
                            <a:noFill/>
                          </a:ln>
                        </wps:spPr>
                        <wps:txbx>
                          <w:txbxContent>
                            <w:p w14:paraId="6076546F" w14:textId="7F2A3286" w:rsidR="00064DCE" w:rsidRPr="00E8487E" w:rsidRDefault="00064DCE" w:rsidP="00172FE2">
                              <w:pPr>
                                <w:pStyle w:val="Caption"/>
                                <w:jc w:val="both"/>
                                <w:rPr>
                                  <w:rFonts w:cs="Times New Roman"/>
                                  <w:noProof/>
                                  <w:color w:val="auto"/>
                                </w:rPr>
                              </w:pPr>
                              <w:r w:rsidRPr="00E8487E">
                                <w:rPr>
                                  <w:color w:val="auto"/>
                                </w:rPr>
                                <w:t xml:space="preserve">Figure </w:t>
                              </w:r>
                              <w:r w:rsidRPr="00E8487E">
                                <w:rPr>
                                  <w:color w:val="auto"/>
                                </w:rPr>
                                <w:fldChar w:fldCharType="begin"/>
                              </w:r>
                              <w:r w:rsidRPr="00E8487E">
                                <w:rPr>
                                  <w:color w:val="auto"/>
                                </w:rPr>
                                <w:instrText xml:space="preserve"> SEQ Figure \* ARABIC </w:instrText>
                              </w:r>
                              <w:r w:rsidRPr="00E8487E">
                                <w:rPr>
                                  <w:color w:val="auto"/>
                                </w:rPr>
                                <w:fldChar w:fldCharType="separate"/>
                              </w:r>
                              <w:r w:rsidR="007665E0" w:rsidRPr="00E8487E">
                                <w:rPr>
                                  <w:noProof/>
                                  <w:color w:val="auto"/>
                                </w:rPr>
                                <w:t>1</w:t>
                              </w:r>
                              <w:r w:rsidRPr="00E8487E">
                                <w:rPr>
                                  <w:color w:val="auto"/>
                                </w:rPr>
                                <w:fldChar w:fldCharType="end"/>
                              </w:r>
                              <w:r w:rsidRPr="00E8487E">
                                <w:rPr>
                                  <w:color w:val="auto"/>
                                </w:rPr>
                                <w:t xml:space="preserve"> </w:t>
                              </w:r>
                              <w:r w:rsidR="002216F8" w:rsidRPr="00E8487E">
                                <w:rPr>
                                  <w:color w:val="auto"/>
                                </w:rPr>
                                <w:t>–</w:t>
                              </w:r>
                              <w:r w:rsidRPr="00E8487E">
                                <w:rPr>
                                  <w:color w:val="auto"/>
                                </w:rPr>
                                <w:t xml:space="preserve"> </w:t>
                              </w:r>
                              <w:r w:rsidR="002216F8" w:rsidRPr="00E8487E">
                                <w:rPr>
                                  <w:color w:val="auto"/>
                                </w:rPr>
                                <w:t xml:space="preserve">The </w:t>
                              </w:r>
                              <w:r w:rsidR="00044932" w:rsidRPr="00E8487E">
                                <w:rPr>
                                  <w:color w:val="auto"/>
                                </w:rPr>
                                <w:t xml:space="preserve">real-time </w:t>
                              </w:r>
                              <w:r w:rsidR="002216F8" w:rsidRPr="00E8487E">
                                <w:rPr>
                                  <w:color w:val="auto"/>
                                </w:rPr>
                                <w:t>d</w:t>
                              </w:r>
                              <w:r w:rsidRPr="00E8487E">
                                <w:rPr>
                                  <w:color w:val="auto"/>
                                </w:rPr>
                                <w:t xml:space="preserve">igital </w:t>
                              </w:r>
                              <w:r w:rsidR="002216F8" w:rsidRPr="00E8487E">
                                <w:rPr>
                                  <w:color w:val="auto"/>
                                </w:rPr>
                                <w:t>t</w:t>
                              </w:r>
                              <w:r w:rsidRPr="00E8487E">
                                <w:rPr>
                                  <w:color w:val="auto"/>
                                </w:rPr>
                                <w:t>win</w:t>
                              </w:r>
                              <w:r w:rsidR="002216F8" w:rsidRPr="00E8487E">
                                <w:rPr>
                                  <w:color w:val="auto"/>
                                </w:rPr>
                                <w:t xml:space="preserve"> display for the UT TRIGA.  The upper left plot shows DT predicted power and measured reactor power, the middle</w:t>
                              </w:r>
                              <w:r w:rsidR="00044932" w:rsidRPr="00E8487E">
                                <w:rPr>
                                  <w:color w:val="auto"/>
                                </w:rPr>
                                <w:t>-</w:t>
                              </w:r>
                              <w:r w:rsidR="002216F8" w:rsidRPr="00E8487E">
                                <w:rPr>
                                  <w:color w:val="auto"/>
                                </w:rPr>
                                <w:t>left plot shows the measured contro</w:t>
                              </w:r>
                              <w:r w:rsidR="00044932" w:rsidRPr="00E8487E">
                                <w:rPr>
                                  <w:color w:val="auto"/>
                                </w:rPr>
                                <w:t>l rod positions, and the lower left plot shows the measured temperatures used by the digital twin.  The upper right plot shows the computed thermal flux distribution in the core, and the lower right plot shows the flux spectrum at a location near the regulating control-rod.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42BED7E" id="Group 3" o:spid="_x0000_s1026" style="position:absolute;left:0;text-align:left;margin-left:0;margin-top:0;width:468pt;height:291.2pt;z-index:251659264" coordsize="59436,3698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59429;height:298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">
                  <v:imagedata r:id="rId9" o:title=""/>
                </v:shape>
                <v:shapetype id="_x0000_t202" coordsize="21600,21600" o:spt="202" path="m,l,21600r21600,l21600,xe">
                  <v:stroke joinstyle="miter"/>
                  <v:path gradientshapeok="t" o:connecttype="rect"/>
                </v:shapetype>
                <v:shape id="Text Box 1" o:spid="_x0000_s1028" type="#_x0000_t202" style="position:absolute;top:30454;width:59436;height:65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" stroked="f">
                  <v:textbox style="mso-fit-shape-to-text:t" inset="0,0,0,0">
                    <w:txbxContent>
                      <w:p w14:paraId="6076546F" w14:textId="7F2A3286" w:rsidR="00064DCE" w:rsidRPr="00E8487E" w:rsidRDefault="00064DCE" w:rsidP="00172FE2">
                        <w:pPr>
                          <w:pStyle w:val="Caption"/>
                          <w:jc w:val="both"/>
                          <w:rPr>
                            <w:rFonts w:cs="Times New Roman"/>
                            <w:noProof/>
                            <w:color w:val="auto"/>
                          </w:rPr>
                        </w:pPr>
                        <w:r w:rsidRPr="00E8487E">
                          <w:rPr>
                            <w:color w:val="auto"/>
                          </w:rPr>
                          <w:t xml:space="preserve">Figure </w:t>
                        </w:r>
                        <w:r w:rsidRPr="00E8487E">
                          <w:rPr>
                            <w:color w:val="auto"/>
                          </w:rPr>
                          <w:fldChar w:fldCharType="begin"/>
                        </w:r>
                        <w:r w:rsidRPr="00E8487E">
                          <w:rPr>
                            <w:color w:val="auto"/>
                          </w:rPr>
                          <w:instrText xml:space="preserve"> SEQ Figure \* ARABIC </w:instrText>
                        </w:r>
                        <w:r w:rsidRPr="00E8487E">
                          <w:rPr>
                            <w:color w:val="auto"/>
                          </w:rPr>
                          <w:fldChar w:fldCharType="separate"/>
                        </w:r>
                        <w:r w:rsidR="007665E0" w:rsidRPr="00E8487E">
                          <w:rPr>
                            <w:noProof/>
                            <w:color w:val="auto"/>
                          </w:rPr>
                          <w:t>1</w:t>
                        </w:r>
                        <w:r w:rsidRPr="00E8487E">
                          <w:rPr>
                            <w:color w:val="auto"/>
                          </w:rPr>
                          <w:fldChar w:fldCharType="end"/>
                        </w:r>
                        <w:r w:rsidRPr="00E8487E">
                          <w:rPr>
                            <w:color w:val="auto"/>
                          </w:rPr>
                          <w:t xml:space="preserve"> </w:t>
                        </w:r>
                        <w:r w:rsidR="002216F8" w:rsidRPr="00E8487E">
                          <w:rPr>
                            <w:color w:val="auto"/>
                          </w:rPr>
                          <w:t>–</w:t>
                        </w:r>
                        <w:r w:rsidRPr="00E8487E">
                          <w:rPr>
                            <w:color w:val="auto"/>
                          </w:rPr>
                          <w:t xml:space="preserve"> </w:t>
                        </w:r>
                        <w:r w:rsidR="002216F8" w:rsidRPr="00E8487E">
                          <w:rPr>
                            <w:color w:val="auto"/>
                          </w:rPr>
                          <w:t xml:space="preserve">The </w:t>
                        </w:r>
                        <w:r w:rsidR="00044932" w:rsidRPr="00E8487E">
                          <w:rPr>
                            <w:color w:val="auto"/>
                          </w:rPr>
                          <w:t xml:space="preserve">real-time </w:t>
                        </w:r>
                        <w:r w:rsidR="002216F8" w:rsidRPr="00E8487E">
                          <w:rPr>
                            <w:color w:val="auto"/>
                          </w:rPr>
                          <w:t>d</w:t>
                        </w:r>
                        <w:r w:rsidRPr="00E8487E">
                          <w:rPr>
                            <w:color w:val="auto"/>
                          </w:rPr>
                          <w:t xml:space="preserve">igital </w:t>
                        </w:r>
                        <w:r w:rsidR="002216F8" w:rsidRPr="00E8487E">
                          <w:rPr>
                            <w:color w:val="auto"/>
                          </w:rPr>
                          <w:t>t</w:t>
                        </w:r>
                        <w:r w:rsidRPr="00E8487E">
                          <w:rPr>
                            <w:color w:val="auto"/>
                          </w:rPr>
                          <w:t>win</w:t>
                        </w:r>
                        <w:r w:rsidR="002216F8" w:rsidRPr="00E8487E">
                          <w:rPr>
                            <w:color w:val="auto"/>
                          </w:rPr>
                          <w:t xml:space="preserve"> display for the UT TRIGA.  The upper left plot shows DT predicted power and measured reactor power, the middle</w:t>
                        </w:r>
                        <w:r w:rsidR="00044932" w:rsidRPr="00E8487E">
                          <w:rPr>
                            <w:color w:val="auto"/>
                          </w:rPr>
                          <w:t>-</w:t>
                        </w:r>
                        <w:r w:rsidR="002216F8" w:rsidRPr="00E8487E">
                          <w:rPr>
                            <w:color w:val="auto"/>
                          </w:rPr>
                          <w:t>left plot shows the measured contro</w:t>
                        </w:r>
                        <w:r w:rsidR="00044932" w:rsidRPr="00E8487E">
                          <w:rPr>
                            <w:color w:val="auto"/>
                          </w:rPr>
                          <w:t>l rod positions, and the lower left plot shows the measured temperatures used by the digital twin.  The upper right plot shows the computed thermal flux distribution in the core, and the lower right plot shows the flux spectrum at a location near the regulating control-rod.</w:t>
                        </w:r>
                      </w:p>
                    </w:txbxContent>
                  </v:textbox>
                </v:shape>
                <w10:wrap type="topAndBottom"/>
              </v:group>
            </w:pict>
          </mc:Fallback>
        </mc:AlternateContent>
      </w:r>
      <w:r w:rsidR="42186CFC" w:rsidRPr="42186CFC">
        <w:rPr>
          <w:rFonts w:cs="Times New Roman"/>
        </w:rPr>
        <w:t>Our proposed innovation is the experimental demonstration of a digital twin-enabled MC&amp;A methodology that uses an ensemble of conventional sensors (</w:t>
      </w:r>
      <w:r w:rsidR="42186CFC" w:rsidRPr="00566549">
        <w:rPr>
          <w:rFonts w:cs="Times New Roman"/>
          <w:i/>
          <w:iCs/>
        </w:rPr>
        <w:t>e.g.</w:t>
      </w:r>
      <w:r w:rsidR="42186CFC" w:rsidRPr="42186CFC">
        <w:rPr>
          <w:rFonts w:cs="Times New Roman"/>
        </w:rPr>
        <w:t xml:space="preserve">, ex-core neutron detectors, thermocouples, flow measurements, and other plant signals) together with high-fidelity MSR multiphysics simulations to produce reduced-order, real-time inference models with formal uncertainty quantification (UQ). UT Austin has developed and deployed digital twins for </w:t>
      </w:r>
      <w:r w:rsidR="003A3088">
        <w:rPr>
          <w:rFonts w:cs="Times New Roman"/>
        </w:rPr>
        <w:t>reactor</w:t>
      </w:r>
      <w:r w:rsidR="42186CFC" w:rsidRPr="42186CFC">
        <w:rPr>
          <w:rFonts w:cs="Times New Roman"/>
        </w:rPr>
        <w:t xml:space="preserve"> and molten salt systems [2–4] and has created MSR simulation tools needed to generate high-quality datasets for MSR digital twins and to represent MSR phenomena, including coupled neutronics and thermal-hydraulics with delayed neutron precursor drift [5–7]. ORNL leads the development of domestic safeguards approaches and technologies for MSRs [8–10], while INL advances digital twin architectures for data trustworthiness, systems integration, and anomaly detection of reactor systems [11–13]. </w:t>
      </w:r>
      <w:r w:rsidR="00566549" w:rsidRPr="00566549">
        <w:rPr>
          <w:rFonts w:cs="Times New Roman"/>
        </w:rPr>
        <w:t xml:space="preserve">Together, </w:t>
      </w:r>
      <w:r w:rsidR="00566549">
        <w:rPr>
          <w:rFonts w:cs="Times New Roman"/>
        </w:rPr>
        <w:t>our</w:t>
      </w:r>
      <w:r w:rsidR="00566549" w:rsidRPr="00566549">
        <w:rPr>
          <w:rFonts w:cs="Times New Roman"/>
        </w:rPr>
        <w:t xml:space="preserve"> efforts </w:t>
      </w:r>
      <w:r w:rsidR="00011ED0">
        <w:rPr>
          <w:rFonts w:cs="Times New Roman"/>
        </w:rPr>
        <w:t xml:space="preserve">will </w:t>
      </w:r>
      <w:r w:rsidR="00566549" w:rsidRPr="00566549">
        <w:rPr>
          <w:rFonts w:cs="Times New Roman"/>
        </w:rPr>
        <w:t>enable the first experimental demonstration of a licensing-relevant technical basis for MC&amp;A that integrates high-fidelity MSR physics</w:t>
      </w:r>
      <w:r w:rsidR="00566549">
        <w:rPr>
          <w:rFonts w:cs="Times New Roman"/>
        </w:rPr>
        <w:t xml:space="preserve"> simulations</w:t>
      </w:r>
      <w:r w:rsidR="00566549" w:rsidRPr="00566549">
        <w:rPr>
          <w:rFonts w:cs="Times New Roman"/>
        </w:rPr>
        <w:t xml:space="preserve">, conventional </w:t>
      </w:r>
      <w:r w:rsidR="00566549">
        <w:rPr>
          <w:rFonts w:cs="Times New Roman"/>
        </w:rPr>
        <w:t>MSR</w:t>
      </w:r>
      <w:r w:rsidR="00566549" w:rsidRPr="00566549">
        <w:rPr>
          <w:rFonts w:cs="Times New Roman"/>
        </w:rPr>
        <w:t xml:space="preserve"> instrumentation, and uncertainty-aware digital twins to provide </w:t>
      </w:r>
      <w:r w:rsidR="00566549">
        <w:rPr>
          <w:rFonts w:cs="Times New Roman"/>
        </w:rPr>
        <w:t>an innovative</w:t>
      </w:r>
      <w:r w:rsidR="00566549" w:rsidRPr="00566549">
        <w:rPr>
          <w:rFonts w:cs="Times New Roman"/>
        </w:rPr>
        <w:t xml:space="preserve"> safeguards capability across a broad range of MSR designs.</w:t>
      </w:r>
    </w:p>
    <w:p w14:paraId="02C7C7B4" w14:textId="77777777" w:rsidR="0025413D" w:rsidRPr="007252D1" w:rsidRDefault="00525BC1" w:rsidP="00E74238">
      <w:pPr>
        <w:pStyle w:val="Heading1"/>
        <w:spacing w:before="220"/>
        <w:rPr>
          <w:rFonts w:ascii="Times New Roman" w:hAnsi="Times New Roman" w:cs="Times New Roman"/>
        </w:rPr>
      </w:pPr>
      <w:r w:rsidRPr="007252D1">
        <w:rPr>
          <w:rFonts w:ascii="Times New Roman" w:hAnsi="Times New Roman" w:cs="Times New Roman"/>
        </w:rPr>
        <w:t>3. Technical Approach</w:t>
      </w:r>
    </w:p>
    <w:p w14:paraId="24E4BF6D" w14:textId="2259B542" w:rsidR="009457D7" w:rsidRPr="009457D7" w:rsidRDefault="0054732D" w:rsidP="009457D7">
      <w:pPr>
        <w:spacing w:after="120" w:line="240" w:lineRule="auto"/>
        <w:jc w:val="both"/>
        <w:rPr>
          <w:rFonts w:cs="Times New Roman"/>
        </w:rPr>
      </w:pPr>
      <w:r w:rsidRPr="0054732D">
        <w:rPr>
          <w:rFonts w:cs="Times New Roman"/>
        </w:rPr>
        <w:t>A</w:t>
      </w:r>
      <w:r w:rsidR="009457D7">
        <w:t xml:space="preserve"> </w:t>
      </w:r>
      <w:r w:rsidR="009457D7" w:rsidRPr="009457D7">
        <w:rPr>
          <w:rFonts w:cs="Times New Roman"/>
        </w:rPr>
        <w:t xml:space="preserve">digital twin (DT) is a digital representation of a physical system in which data flow bidirectionally between the physical and digital twins, with both integrating </w:t>
      </w:r>
      <w:r w:rsidR="004D7DC5">
        <w:rPr>
          <w:rFonts w:cs="Times New Roman"/>
        </w:rPr>
        <w:t xml:space="preserve">the </w:t>
      </w:r>
      <w:r w:rsidR="009457D7" w:rsidRPr="009457D7">
        <w:rPr>
          <w:rFonts w:cs="Times New Roman"/>
        </w:rPr>
        <w:t xml:space="preserve">available </w:t>
      </w:r>
      <w:r w:rsidR="004D7DC5">
        <w:rPr>
          <w:rFonts w:cs="Times New Roman"/>
        </w:rPr>
        <w:t>data</w:t>
      </w:r>
      <w:r w:rsidR="009457D7" w:rsidRPr="009457D7">
        <w:rPr>
          <w:rFonts w:cs="Times New Roman"/>
        </w:rPr>
        <w:t xml:space="preserve"> in real time. Under the Texas Digital Twin Nuclear Reactor Program and the Digital Molten Salt Reactor Initiative, The University of Texas at Austin has developed</w:t>
      </w:r>
      <w:r w:rsidR="004D7DC5">
        <w:rPr>
          <w:rFonts w:cs="Times New Roman"/>
        </w:rPr>
        <w:t xml:space="preserve"> (</w:t>
      </w:r>
      <w:r w:rsidR="009457D7" w:rsidRPr="009457D7">
        <w:rPr>
          <w:rFonts w:cs="Times New Roman"/>
        </w:rPr>
        <w:t>and continues to advance</w:t>
      </w:r>
      <w:r w:rsidR="004D7DC5">
        <w:rPr>
          <w:rFonts w:cs="Times New Roman"/>
        </w:rPr>
        <w:t>)</w:t>
      </w:r>
      <w:r w:rsidR="00F97B9B">
        <w:rPr>
          <w:rFonts w:cs="Times New Roman"/>
        </w:rPr>
        <w:t xml:space="preserve"> </w:t>
      </w:r>
      <w:r w:rsidR="009457D7" w:rsidRPr="009457D7">
        <w:rPr>
          <w:rFonts w:cs="Times New Roman"/>
        </w:rPr>
        <w:t>real-time digital twins for the UT TRIGA research reactor [2–4], two thermal convection molten salt loops [14–17], and a pumped salt irradiation loop [18]. Figure 1 illustrates the real-time digital twin display for the UT TRIGA reactor. This DT continuously ingests reactor instrumentation and control (I&amp;C) signals and</w:t>
      </w:r>
      <w:r w:rsidR="00C86D18">
        <w:rPr>
          <w:rFonts w:cs="Times New Roman"/>
        </w:rPr>
        <w:t xml:space="preserve"> </w:t>
      </w:r>
      <w:r w:rsidR="00C86D18" w:rsidRPr="009457D7">
        <w:rPr>
          <w:rFonts w:cs="Times New Roman"/>
        </w:rPr>
        <w:t>predicts power and neutron flux distributions and spectra at arbitrary locations within the core</w:t>
      </w:r>
      <w:r w:rsidR="009457D7" w:rsidRPr="009457D7">
        <w:rPr>
          <w:rFonts w:cs="Times New Roman"/>
        </w:rPr>
        <w:t xml:space="preserve"> using a dynamic mode decomposition (DMD) ROM trained on high-fidelity neutronics simulations coupled with a point-kinetics model. The DT can also generate </w:t>
      </w:r>
      <w:r w:rsidR="004D7DC5">
        <w:rPr>
          <w:rFonts w:cs="Times New Roman"/>
        </w:rPr>
        <w:t xml:space="preserve">faster-than-real-time </w:t>
      </w:r>
      <w:r w:rsidR="009457D7" w:rsidRPr="009457D7">
        <w:rPr>
          <w:rFonts w:cs="Times New Roman"/>
        </w:rPr>
        <w:t>predictions, such as recommended control rod movements, based on the current reactor state</w:t>
      </w:r>
      <w:r w:rsidR="00C86D18">
        <w:rPr>
          <w:rFonts w:cs="Times New Roman"/>
        </w:rPr>
        <w:t xml:space="preserve"> and an objective</w:t>
      </w:r>
      <w:r w:rsidR="009457D7" w:rsidRPr="009457D7">
        <w:rPr>
          <w:rFonts w:cs="Times New Roman"/>
        </w:rPr>
        <w:t xml:space="preserve">. UT has </w:t>
      </w:r>
      <w:r w:rsidR="004D7DC5">
        <w:rPr>
          <w:rFonts w:cs="Times New Roman"/>
        </w:rPr>
        <w:t xml:space="preserve">also </w:t>
      </w:r>
      <w:r w:rsidR="009457D7" w:rsidRPr="009457D7">
        <w:rPr>
          <w:rFonts w:cs="Times New Roman"/>
        </w:rPr>
        <w:t xml:space="preserve">developed similar ROM-based DTs using alternative </w:t>
      </w:r>
      <w:r w:rsidR="009457D7" w:rsidRPr="009457D7">
        <w:rPr>
          <w:rFonts w:cs="Times New Roman"/>
        </w:rPr>
        <w:lastRenderedPageBreak/>
        <w:t>techniques, including proper orthogonal decomposition (POD) and long short-term memory (LSTM) models.</w:t>
      </w:r>
      <w:r w:rsidR="00B12966">
        <w:rPr>
          <w:rFonts w:cs="Times New Roman"/>
          <w:noProof/>
        </w:rPr>
        <mc:AlternateContent>
          <mc:Choice Requires="wpg">
            <w:drawing>
              <wp:anchor distT="0" distB="0" distL="114300" distR="114300" simplePos="0" relativeHeight="251661312" behindDoc="0" locked="0" layoutInCell="1" allowOverlap="1" wp14:anchorId="0CF5CB7E" wp14:editId="3246849B">
                <wp:simplePos x="0" y="0"/>
                <wp:positionH relativeFrom="column">
                  <wp:posOffset>731520</wp:posOffset>
                </wp:positionH>
                <wp:positionV relativeFrom="paragraph">
                  <wp:posOffset>0</wp:posOffset>
                </wp:positionV>
                <wp:extent cx="4485005" cy="2836545"/>
                <wp:effectExtent l="0" t="0" r="0" b="0"/>
                <wp:wrapTopAndBottom/>
                <wp:docPr id="720685919" name="Group 5"/>
                <wp:cNvGraphicFramePr/>
                <a:graphic xmlns:a="http://schemas.openxmlformats.org/drawingml/2006/main">
                  <a:graphicData uri="http://schemas.microsoft.com/office/word/2010/wordprocessingGroup">
                    <wpg:wgp>
                      <wpg:cNvGrpSpPr/>
                      <wpg:grpSpPr>
                        <a:xfrm>
                          <a:off x="0" y="0"/>
                          <a:ext cx="4485005" cy="2836545"/>
                          <a:chOff x="0" y="806400"/>
                          <a:chExt cx="3521075" cy="2709595"/>
                        </a:xfrm>
                      </wpg:grpSpPr>
                      <pic:pic xmlns:pic="http://schemas.openxmlformats.org/drawingml/2006/picture">
                        <pic:nvPicPr>
                          <pic:cNvPr id="205256657" name="Picture 4"/>
                          <pic:cNvPicPr>
                            <a:picLocks noChangeAspect="1"/>
                          </pic:cNvPicPr>
                        </pic:nvPicPr>
                        <pic:blipFill rotWithShape="1">
                          <a:blip r:embed="rId10"/>
                          <a:srcRect t="25812" b="5973"/>
                          <a:stretch>
                            <a:fillRect/>
                          </a:stretch>
                        </pic:blipFill>
                        <pic:spPr bwMode="auto">
                          <a:xfrm>
                            <a:off x="0" y="806400"/>
                            <a:ext cx="3521075" cy="2131110"/>
                          </a:xfrm>
                          <a:prstGeom prst="rect">
                            <a:avLst/>
                          </a:prstGeom>
                          <a:ln>
                            <a:noFill/>
                          </a:ln>
                          <a:extLst>
                            <a:ext uri="{53640926-AAD7-44D8-BBD7-CCE9431645EC}">
                              <a14:shadowObscured xmlns:a14="http://schemas.microsoft.com/office/drawing/2010/main"/>
                            </a:ext>
                          </a:extLst>
                        </pic:spPr>
                      </pic:pic>
                      <wps:wsp>
                        <wps:cNvPr id="111294570" name="Text Box 1"/>
                        <wps:cNvSpPr txBox="1"/>
                        <wps:spPr>
                          <a:xfrm>
                            <a:off x="0" y="2994660"/>
                            <a:ext cx="3521075" cy="521335"/>
                          </a:xfrm>
                          <a:prstGeom prst="rect">
                            <a:avLst/>
                          </a:prstGeom>
                          <a:solidFill>
                            <a:prstClr val="white"/>
                          </a:solidFill>
                          <a:ln>
                            <a:noFill/>
                          </a:ln>
                        </wps:spPr>
                        <wps:txbx>
                          <w:txbxContent>
                            <w:p w14:paraId="0F44DAD4" w14:textId="77777777" w:rsidR="002A01CB" w:rsidRPr="007665E0" w:rsidRDefault="002A01CB" w:rsidP="002A01CB">
                              <w:pPr>
                                <w:pStyle w:val="Caption"/>
                                <w:rPr>
                                  <w:rFonts w:cs="Times New Roman"/>
                                  <w:color w:val="auto"/>
                                  <w:sz w:val="22"/>
                                  <w:szCs w:val="22"/>
                                </w:rPr>
                              </w:pPr>
                              <w:r w:rsidRPr="007665E0">
                                <w:rPr>
                                  <w:color w:val="auto"/>
                                </w:rPr>
                                <w:t xml:space="preserve">Figure </w:t>
                              </w:r>
                              <w:r w:rsidRPr="007665E0">
                                <w:rPr>
                                  <w:color w:val="auto"/>
                                </w:rPr>
                                <w:fldChar w:fldCharType="begin"/>
                              </w:r>
                              <w:r w:rsidRPr="007665E0">
                                <w:rPr>
                                  <w:color w:val="auto"/>
                                </w:rPr>
                                <w:instrText xml:space="preserve"> SEQ Figure \* ARABIC </w:instrText>
                              </w:r>
                              <w:r w:rsidRPr="007665E0">
                                <w:rPr>
                                  <w:color w:val="auto"/>
                                </w:rPr>
                                <w:fldChar w:fldCharType="separate"/>
                              </w:r>
                              <w:r w:rsidRPr="007665E0">
                                <w:rPr>
                                  <w:noProof/>
                                  <w:color w:val="auto"/>
                                </w:rPr>
                                <w:t>2</w:t>
                              </w:r>
                              <w:r w:rsidRPr="007665E0">
                                <w:rPr>
                                  <w:color w:val="auto"/>
                                </w:rPr>
                                <w:fldChar w:fldCharType="end"/>
                              </w:r>
                              <w:r w:rsidRPr="007665E0">
                                <w:rPr>
                                  <w:color w:val="auto"/>
                                </w:rPr>
                                <w:t xml:space="preserve"> </w:t>
                              </w:r>
                              <w:r>
                                <w:rPr>
                                  <w:color w:val="auto"/>
                                </w:rPr>
                                <w:t>–</w:t>
                              </w:r>
                              <w:r w:rsidRPr="007665E0">
                                <w:rPr>
                                  <w:color w:val="auto"/>
                                </w:rPr>
                                <w:t xml:space="preserve"> </w:t>
                              </w:r>
                              <w:r>
                                <w:rPr>
                                  <w:color w:val="auto"/>
                                </w:rPr>
                                <w:t>Steady-state g</w:t>
                              </w:r>
                              <w:r w:rsidRPr="007665E0">
                                <w:rPr>
                                  <w:color w:val="auto"/>
                                </w:rPr>
                                <w:t>raphite and fuel salt temperature distribution</w:t>
                              </w:r>
                              <w:r>
                                <w:rPr>
                                  <w:color w:val="auto"/>
                                </w:rPr>
                                <w:t xml:space="preserve"> results</w:t>
                              </w:r>
                              <w:r w:rsidRPr="007665E0">
                                <w:rPr>
                                  <w:color w:val="auto"/>
                                </w:rPr>
                                <w:t xml:space="preserve"> </w:t>
                              </w:r>
                              <w:r>
                                <w:rPr>
                                  <w:color w:val="auto"/>
                                </w:rPr>
                                <w:t xml:space="preserve">of a coupled neutronics thermal-hydraulics simulation using </w:t>
                              </w:r>
                              <w:r w:rsidRPr="007665E0">
                                <w:rPr>
                                  <w:color w:val="auto"/>
                                </w:rPr>
                                <w:t xml:space="preserve">the </w:t>
                              </w:r>
                              <w:r>
                                <w:rPr>
                                  <w:color w:val="auto"/>
                                </w:rPr>
                                <w:t xml:space="preserve">UT-Austin developed </w:t>
                              </w:r>
                              <w:r w:rsidRPr="007665E0">
                                <w:rPr>
                                  <w:color w:val="auto"/>
                                </w:rPr>
                                <w:t>MSRE progression problems</w:t>
                              </w:r>
                              <w:r>
                                <w:rPr>
                                  <w:color w:val="auto"/>
                                </w:rPr>
                                <w:t xml:space="preserve"> [5,6]</w:t>
                              </w:r>
                              <w:r w:rsidRPr="007665E0">
                                <w:rPr>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F5CB7E" id="Group 5" o:spid="_x0000_s1029" style="position:absolute;left:0;text-align:left;margin-left:57.6pt;margin-top:0;width:353.15pt;height:223.35pt;z-index:251661312;mso-width-relative:margin;mso-height-relative:margin" coordorigin=",8064" coordsize="35210,27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">
                <v:shape id="Picture 4" o:spid="_x0000_s1030" type="#_x0000_t75" style="position:absolute;top:8064;width:35210;height:2131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">
                  <v:imagedata r:id="rId11" o:title="" croptop="16916f" cropbottom="3914f"/>
                </v:shape>
                <v:shape id="Text Box 1" o:spid="_x0000_s1031" type="#_x0000_t202" style="position:absolute;top:29946;width:35210;height:52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" stroked="f">
                  <v:textbox inset="0,0,0,0">
                    <w:txbxContent>
                      <w:p w14:paraId="0F44DAD4" w14:textId="77777777" w:rsidR="002A01CB" w:rsidRPr="007665E0" w:rsidRDefault="002A01CB" w:rsidP="002A01CB">
                        <w:pPr>
                          <w:pStyle w:val="Caption"/>
                          <w:rPr>
                            <w:rFonts w:cs="Times New Roman"/>
                            <w:color w:val="auto"/>
                            <w:sz w:val="22"/>
                            <w:szCs w:val="22"/>
                          </w:rPr>
                        </w:pPr>
                        <w:r w:rsidRPr="007665E0">
                          <w:rPr>
                            <w:color w:val="auto"/>
                          </w:rPr>
                          <w:t xml:space="preserve">Figure </w:t>
                        </w:r>
                        <w:r w:rsidRPr="007665E0">
                          <w:rPr>
                            <w:color w:val="auto"/>
                          </w:rPr>
                          <w:fldChar w:fldCharType="begin"/>
                        </w:r>
                        <w:r w:rsidRPr="007665E0">
                          <w:rPr>
                            <w:color w:val="auto"/>
                          </w:rPr>
                          <w:instrText xml:space="preserve"> SEQ Figure \* ARABIC </w:instrText>
                        </w:r>
                        <w:r w:rsidRPr="007665E0">
                          <w:rPr>
                            <w:color w:val="auto"/>
                          </w:rPr>
                          <w:fldChar w:fldCharType="separate"/>
                        </w:r>
                        <w:r w:rsidRPr="007665E0">
                          <w:rPr>
                            <w:noProof/>
                            <w:color w:val="auto"/>
                          </w:rPr>
                          <w:t>2</w:t>
                        </w:r>
                        <w:r w:rsidRPr="007665E0">
                          <w:rPr>
                            <w:color w:val="auto"/>
                          </w:rPr>
                          <w:fldChar w:fldCharType="end"/>
                        </w:r>
                        <w:r w:rsidRPr="007665E0">
                          <w:rPr>
                            <w:color w:val="auto"/>
                          </w:rPr>
                          <w:t xml:space="preserve"> </w:t>
                        </w:r>
                        <w:r>
                          <w:rPr>
                            <w:color w:val="auto"/>
                          </w:rPr>
                          <w:t>–</w:t>
                        </w:r>
                        <w:r w:rsidRPr="007665E0">
                          <w:rPr>
                            <w:color w:val="auto"/>
                          </w:rPr>
                          <w:t xml:space="preserve"> </w:t>
                        </w:r>
                        <w:r>
                          <w:rPr>
                            <w:color w:val="auto"/>
                          </w:rPr>
                          <w:t>Steady-state g</w:t>
                        </w:r>
                        <w:r w:rsidRPr="007665E0">
                          <w:rPr>
                            <w:color w:val="auto"/>
                          </w:rPr>
                          <w:t>raphite and fuel salt temperature distribution</w:t>
                        </w:r>
                        <w:r>
                          <w:rPr>
                            <w:color w:val="auto"/>
                          </w:rPr>
                          <w:t xml:space="preserve"> results</w:t>
                        </w:r>
                        <w:r w:rsidRPr="007665E0">
                          <w:rPr>
                            <w:color w:val="auto"/>
                          </w:rPr>
                          <w:t xml:space="preserve"> </w:t>
                        </w:r>
                        <w:r>
                          <w:rPr>
                            <w:color w:val="auto"/>
                          </w:rPr>
                          <w:t xml:space="preserve">of a coupled neutronics thermal-hydraulics simulation using </w:t>
                        </w:r>
                        <w:r w:rsidRPr="007665E0">
                          <w:rPr>
                            <w:color w:val="auto"/>
                          </w:rPr>
                          <w:t xml:space="preserve">the </w:t>
                        </w:r>
                        <w:r>
                          <w:rPr>
                            <w:color w:val="auto"/>
                          </w:rPr>
                          <w:t xml:space="preserve">UT-Austin developed </w:t>
                        </w:r>
                        <w:r w:rsidRPr="007665E0">
                          <w:rPr>
                            <w:color w:val="auto"/>
                          </w:rPr>
                          <w:t>MSRE progression problems</w:t>
                        </w:r>
                        <w:r>
                          <w:rPr>
                            <w:color w:val="auto"/>
                          </w:rPr>
                          <w:t xml:space="preserve"> [5,6]</w:t>
                        </w:r>
                        <w:r w:rsidRPr="007665E0">
                          <w:rPr>
                            <w:color w:val="auto"/>
                          </w:rPr>
                          <w:t>.</w:t>
                        </w:r>
                      </w:p>
                    </w:txbxContent>
                  </v:textbox>
                </v:shape>
                <w10:wrap type="topAndBottom"/>
              </v:group>
            </w:pict>
          </mc:Fallback>
        </mc:AlternateContent>
      </w:r>
    </w:p>
    <w:p w14:paraId="5EF5DFC2" w14:textId="310995ED" w:rsidR="0065618E" w:rsidRDefault="009457D7" w:rsidP="009457D7">
      <w:pPr>
        <w:spacing w:after="120" w:line="240" w:lineRule="auto"/>
        <w:jc w:val="both"/>
        <w:rPr>
          <w:rFonts w:cs="Times New Roman"/>
        </w:rPr>
      </w:pPr>
      <w:r w:rsidRPr="009457D7">
        <w:rPr>
          <w:rFonts w:cs="Times New Roman"/>
        </w:rPr>
        <w:t xml:space="preserve">During calibration of the UT TRIGA digital twin, it became evident that prediction of core reactivity depends </w:t>
      </w:r>
      <w:r w:rsidR="003C7F59">
        <w:rPr>
          <w:rFonts w:cs="Times New Roman"/>
        </w:rPr>
        <w:t>on the accurate</w:t>
      </w:r>
      <w:r w:rsidRPr="009457D7">
        <w:rPr>
          <w:rFonts w:cs="Times New Roman"/>
        </w:rPr>
        <w:t xml:space="preserve"> representation of local fuel composition due to burnup and control rod composition due to boron depletion</w:t>
      </w:r>
      <w:r w:rsidR="00F97B9B">
        <w:rPr>
          <w:rFonts w:cs="Times New Roman"/>
        </w:rPr>
        <w:t xml:space="preserve">, </w:t>
      </w:r>
      <w:r w:rsidRPr="009457D7">
        <w:rPr>
          <w:rFonts w:cs="Times New Roman"/>
        </w:rPr>
        <w:t xml:space="preserve">particularly during transients associated with startup, power maneuvers, and shutdown. Transient behavior is </w:t>
      </w:r>
      <w:r w:rsidR="003C7F59">
        <w:rPr>
          <w:rFonts w:cs="Times New Roman"/>
        </w:rPr>
        <w:t>driven</w:t>
      </w:r>
      <w:r w:rsidRPr="009457D7">
        <w:rPr>
          <w:rFonts w:cs="Times New Roman"/>
        </w:rPr>
        <w:t xml:space="preserve"> by neutronic kinetics parameters, including delayed neutron group fractions (βᵢ), which depend on the spatial isotopic distribution of delayed neutron precursors generated by different fissile isotopes. As a result, the effective delayed neutron fraction (β</w:t>
      </w:r>
      <w:r w:rsidR="00F97B9B" w:rsidRPr="00F97B9B">
        <w:rPr>
          <w:rFonts w:cs="Times New Roman"/>
          <w:vertAlign w:val="subscript"/>
        </w:rPr>
        <w:t>eff</w:t>
      </w:r>
      <w:r w:rsidRPr="009457D7">
        <w:rPr>
          <w:rFonts w:cs="Times New Roman"/>
        </w:rPr>
        <w:t xml:space="preserve">) differs substantially between a fresh uranium-fueled core and a burned core with increased plutonium content. Accurate knowledge of the local fissile inventory is therefore essential for a DT to correctly predict both current and future reactor behavior. The key insight motivating </w:t>
      </w:r>
      <w:r w:rsidR="00387D12">
        <w:rPr>
          <w:rFonts w:cs="Times New Roman"/>
        </w:rPr>
        <w:t>our</w:t>
      </w:r>
      <w:r w:rsidRPr="009457D7">
        <w:rPr>
          <w:rFonts w:cs="Times New Roman"/>
        </w:rPr>
        <w:t xml:space="preserve"> proposed MC&amp;A approach is to invert this relationship: if a previously calibrated digital twin </w:t>
      </w:r>
      <w:r w:rsidR="000838C1">
        <w:rPr>
          <w:rFonts w:cs="Times New Roman"/>
        </w:rPr>
        <w:t xml:space="preserve">using an ensemble of sensors </w:t>
      </w:r>
      <w:r w:rsidRPr="009457D7">
        <w:rPr>
          <w:rFonts w:cs="Times New Roman"/>
        </w:rPr>
        <w:t xml:space="preserve">systematically or abruptly fails to predict observed </w:t>
      </w:r>
      <w:r w:rsidR="00C86D18">
        <w:rPr>
          <w:rFonts w:cs="Times New Roman"/>
        </w:rPr>
        <w:t>reactor</w:t>
      </w:r>
      <w:r w:rsidRPr="009457D7">
        <w:rPr>
          <w:rFonts w:cs="Times New Roman"/>
        </w:rPr>
        <w:t xml:space="preserve"> behavior, the discrepancy provides evidence of a change in fissile inventory</w:t>
      </w:r>
      <w:r w:rsidR="00F97B9B">
        <w:rPr>
          <w:rFonts w:cs="Times New Roman"/>
        </w:rPr>
        <w:t xml:space="preserve"> </w:t>
      </w:r>
      <w:r w:rsidRPr="009457D7">
        <w:rPr>
          <w:rFonts w:cs="Times New Roman"/>
        </w:rPr>
        <w:t xml:space="preserve">consistent with material loss, theft, or </w:t>
      </w:r>
      <w:r w:rsidR="003C7F59">
        <w:rPr>
          <w:rFonts w:cs="Times New Roman"/>
        </w:rPr>
        <w:t>holdup</w:t>
      </w:r>
      <w:r w:rsidRPr="009457D7">
        <w:rPr>
          <w:rFonts w:cs="Times New Roman"/>
        </w:rPr>
        <w:t xml:space="preserve"> in a circulating-fuel system.</w:t>
      </w:r>
    </w:p>
    <w:p w14:paraId="1E33DF11" w14:textId="2E4E4BF3" w:rsidR="007357F2" w:rsidRDefault="007357F2" w:rsidP="007357F2">
      <w:pPr>
        <w:spacing w:after="120" w:line="240" w:lineRule="auto"/>
        <w:jc w:val="both"/>
        <w:rPr>
          <w:rFonts w:cs="Times New Roman"/>
        </w:rPr>
      </w:pPr>
      <w:r w:rsidRPr="007357F2">
        <w:rPr>
          <w:rFonts w:cs="Times New Roman"/>
        </w:rPr>
        <w:t xml:space="preserve">Under the ongoing Digital Molten Salt Reactor Initiative and the Natura Resources Research Alliance, UT has developed advanced modeling and simulation capabilities to represent the coupled neutronic and thermal-hydraulic behavior of molten salt reactors, including systems derived from the Molten Salt Reactor Experiment (MSRE) and the Molten Salt Research Reactor (MSRR). Figure 2 illustrates results from one such simulation, showing predicted steady-state temperature distributions in the flowing molten salt and </w:t>
      </w:r>
      <w:r w:rsidR="0052096E">
        <w:rPr>
          <w:rFonts w:cs="Times New Roman"/>
        </w:rPr>
        <w:t xml:space="preserve">the </w:t>
      </w:r>
      <w:r w:rsidRPr="007357F2">
        <w:rPr>
          <w:rFonts w:cs="Times New Roman"/>
        </w:rPr>
        <w:t>graphite moderator. In the absence of a physical MSR digital twin, current efforts focus on developing fast-running, engineering-scale codes and ROMs that reproduce reactor behavior with accuracy approaching that of high-fidelity simulations. These models are systematically benchmarked against high-fidelity results using a structured set of progression problems of increasing complexity. Through this process, MSR digital twins are being developed in which high-fidelity simulations serve as a surrogate for instrumentation and control (I&amp;C) data from a physical system, while fast codes and ROMs provide real-time state estimation and prediction. This digital-twin paradigm naturally extends beyond the reactor core to encompass the full MSR facility, including process piping, drain tanks, off-gas systems, and other material transport pathways</w:t>
      </w:r>
      <w:r w:rsidR="0052096E">
        <w:rPr>
          <w:rFonts w:cs="Times New Roman"/>
        </w:rPr>
        <w:t xml:space="preserve"> that are necessary to correctly account for in-process fissile material</w:t>
      </w:r>
      <w:r>
        <w:rPr>
          <w:rFonts w:cs="Times New Roman"/>
        </w:rPr>
        <w:t>.</w:t>
      </w:r>
      <w:r w:rsidR="00387D12">
        <w:rPr>
          <w:rFonts w:cs="Times New Roman"/>
        </w:rPr>
        <w:t xml:space="preserve"> </w:t>
      </w:r>
      <w:r w:rsidR="00387D12" w:rsidRPr="007252D1">
        <w:rPr>
          <w:rFonts w:cs="Times New Roman"/>
        </w:rPr>
        <w:t xml:space="preserve">Although no single conventional sensor can measure fissile inventory directly, an ensemble of conventional signals can provide statistically detectable signatures of </w:t>
      </w:r>
      <w:r w:rsidR="00387D12">
        <w:rPr>
          <w:rFonts w:cs="Times New Roman"/>
        </w:rPr>
        <w:t xml:space="preserve">fissile </w:t>
      </w:r>
      <w:r w:rsidR="00387D12" w:rsidRPr="007252D1">
        <w:rPr>
          <w:rFonts w:cs="Times New Roman"/>
        </w:rPr>
        <w:t>inventory changes when interpreted through an appropriately calibrated digital twin.</w:t>
      </w:r>
    </w:p>
    <w:p w14:paraId="474B7575" w14:textId="0CC478EE" w:rsidR="007357F2" w:rsidRDefault="00525BC1" w:rsidP="00387D12">
      <w:pPr>
        <w:pStyle w:val="Heading1"/>
        <w:spacing w:before="220"/>
        <w:rPr>
          <w:rFonts w:ascii="Times New Roman" w:hAnsi="Times New Roman" w:cs="Times New Roman"/>
        </w:rPr>
      </w:pPr>
      <w:r w:rsidRPr="007252D1">
        <w:rPr>
          <w:rFonts w:ascii="Times New Roman" w:hAnsi="Times New Roman" w:cs="Times New Roman"/>
        </w:rPr>
        <w:lastRenderedPageBreak/>
        <w:t>4. Scope of Work</w:t>
      </w:r>
    </w:p>
    <w:p w14:paraId="34E5D33C" w14:textId="03279FDD" w:rsidR="007357F2" w:rsidRPr="00747545" w:rsidRDefault="00E876F6" w:rsidP="00CE08FF">
      <w:pPr>
        <w:spacing w:after="0" w:line="240" w:lineRule="auto"/>
      </w:pPr>
      <w:r>
        <w:t xml:space="preserve">This project will build on prior work to develop a fast-running, multiphysics-based MSR digital twin capable of detecting MC&amp;A-relevant anomalies, including losses of fissile inventory. Because operational MSRs are not currently available for full-scale data generation, MSR “ground truth” will be established </w:t>
      </w:r>
      <w:r>
        <w:t>by</w:t>
      </w:r>
      <w:r>
        <w:t xml:space="preserve"> </w:t>
      </w:r>
      <w:r w:rsidR="00A94891">
        <w:t xml:space="preserve">generating data from </w:t>
      </w:r>
      <w:r>
        <w:t>high-fidelity multiphysics simulations</w:t>
      </w:r>
      <w:r>
        <w:t>. S</w:t>
      </w:r>
      <w:r>
        <w:t>urrogate models and reduced-order models (ROMs)</w:t>
      </w:r>
      <w:r>
        <w:t xml:space="preserve"> will</w:t>
      </w:r>
      <w:r w:rsidR="00A94891">
        <w:t xml:space="preserve"> simulate real-time monitoring of the MSR</w:t>
      </w:r>
      <w:r>
        <w:t>.</w:t>
      </w:r>
      <w:r>
        <w:t xml:space="preserve"> </w:t>
      </w:r>
      <w:r w:rsidR="007357F2" w:rsidRPr="007252D1">
        <w:rPr>
          <w:rFonts w:cs="Times New Roman"/>
        </w:rPr>
        <w:t>Pathway-specific models will represent:</w:t>
      </w:r>
    </w:p>
    <w:p w14:paraId="6FE57471" w14:textId="4D0FBA5F" w:rsidR="007357F2" w:rsidRPr="007252D1" w:rsidRDefault="007357F2" w:rsidP="00CE08FF">
      <w:pPr>
        <w:pStyle w:val="ListBullet"/>
        <w:tabs>
          <w:tab w:val="clear" w:pos="360"/>
          <w:tab w:val="num" w:pos="720"/>
        </w:tabs>
        <w:spacing w:after="0" w:line="240" w:lineRule="auto"/>
        <w:ind w:left="720"/>
        <w:rPr>
          <w:rFonts w:cs="Times New Roman"/>
        </w:rPr>
      </w:pPr>
      <w:r w:rsidRPr="007252D1">
        <w:rPr>
          <w:rFonts w:cs="Times New Roman"/>
        </w:rPr>
        <w:t xml:space="preserve">Off-gas transport and processing </w:t>
      </w:r>
    </w:p>
    <w:p w14:paraId="50B11679" w14:textId="77777777" w:rsidR="007357F2" w:rsidRPr="007252D1" w:rsidRDefault="007357F2" w:rsidP="00CE08FF">
      <w:pPr>
        <w:pStyle w:val="ListBullet"/>
        <w:tabs>
          <w:tab w:val="clear" w:pos="360"/>
          <w:tab w:val="num" w:pos="720"/>
        </w:tabs>
        <w:spacing w:after="40" w:line="240" w:lineRule="auto"/>
        <w:ind w:left="720"/>
        <w:rPr>
          <w:rFonts w:cs="Times New Roman"/>
        </w:rPr>
      </w:pPr>
      <w:r w:rsidRPr="007252D1">
        <w:rPr>
          <w:rFonts w:cs="Times New Roman"/>
        </w:rPr>
        <w:t>Drain tank transfers and salt redistribution during operations/maintenance.</w:t>
      </w:r>
    </w:p>
    <w:p w14:paraId="34B810BA" w14:textId="77777777" w:rsidR="007357F2" w:rsidRPr="007252D1" w:rsidRDefault="007357F2" w:rsidP="00CE08FF">
      <w:pPr>
        <w:pStyle w:val="ListBullet"/>
        <w:tabs>
          <w:tab w:val="clear" w:pos="360"/>
          <w:tab w:val="num" w:pos="720"/>
        </w:tabs>
        <w:spacing w:after="40" w:line="240" w:lineRule="auto"/>
        <w:ind w:left="720"/>
        <w:rPr>
          <w:rFonts w:cs="Times New Roman"/>
        </w:rPr>
      </w:pPr>
      <w:r w:rsidRPr="007252D1">
        <w:rPr>
          <w:rFonts w:cs="Times New Roman"/>
        </w:rPr>
        <w:t>Sampling operations and declared/undeclared perturbations to salt handling.</w:t>
      </w:r>
    </w:p>
    <w:p w14:paraId="14667136" w14:textId="742FBC9C" w:rsidR="007357F2" w:rsidRPr="007252D1" w:rsidRDefault="007357F2" w:rsidP="00CE08FF">
      <w:pPr>
        <w:pStyle w:val="ListBullet"/>
        <w:tabs>
          <w:tab w:val="clear" w:pos="360"/>
          <w:tab w:val="num" w:pos="720"/>
        </w:tabs>
        <w:spacing w:after="40" w:line="240" w:lineRule="auto"/>
        <w:ind w:left="720"/>
        <w:rPr>
          <w:rFonts w:cs="Times New Roman"/>
        </w:rPr>
      </w:pPr>
      <w:r w:rsidRPr="007252D1">
        <w:rPr>
          <w:rFonts w:cs="Times New Roman"/>
        </w:rPr>
        <w:t xml:space="preserve">Corrosion/plating and structural deposition </w:t>
      </w:r>
    </w:p>
    <w:p w14:paraId="1703351C" w14:textId="74F4DAF6" w:rsidR="00E876F6" w:rsidRPr="00A94891" w:rsidRDefault="007357F2" w:rsidP="00CE08FF">
      <w:pPr>
        <w:pStyle w:val="ListBullet"/>
        <w:tabs>
          <w:tab w:val="clear" w:pos="360"/>
          <w:tab w:val="num" w:pos="720"/>
        </w:tabs>
        <w:spacing w:after="40" w:line="240" w:lineRule="auto"/>
        <w:ind w:left="720"/>
        <w:rPr>
          <w:rFonts w:cs="Times New Roman"/>
        </w:rPr>
      </w:pPr>
      <w:r w:rsidRPr="007252D1">
        <w:rPr>
          <w:rFonts w:cs="Times New Roman"/>
        </w:rPr>
        <w:t>Protracted (slow) removal vs. abrupt (step) removal scenarios to bound timelines.</w:t>
      </w:r>
    </w:p>
    <w:p w14:paraId="7D485AA1" w14:textId="6663A022" w:rsidR="007357F2" w:rsidRPr="007252D1" w:rsidRDefault="007357F2" w:rsidP="007357F2">
      <w:pPr>
        <w:spacing w:after="120" w:line="240" w:lineRule="auto"/>
        <w:rPr>
          <w:rFonts w:cs="Times New Roman"/>
        </w:rPr>
      </w:pPr>
      <w:r w:rsidRPr="007252D1">
        <w:rPr>
          <w:rFonts w:cs="Times New Roman"/>
        </w:rPr>
        <w:t>These pathway models enable sensitivity and observability analyses that connect mechanisms to sensor signatures and uncertainty drivers, forming the technical basis for licensing and MC&amp;A plan arguments.</w:t>
      </w:r>
    </w:p>
    <w:p w14:paraId="5BC9C128" w14:textId="77777777" w:rsidR="007357F2" w:rsidRPr="007252D1" w:rsidRDefault="007357F2" w:rsidP="007357F2">
      <w:pPr>
        <w:spacing w:after="120" w:line="240" w:lineRule="auto"/>
        <w:rPr>
          <w:rFonts w:cs="Times New Roman"/>
        </w:rPr>
      </w:pPr>
      <w:r w:rsidRPr="007252D1">
        <w:rPr>
          <w:rFonts w:cs="Times New Roman"/>
        </w:rPr>
        <w:t>Reduced-order models suitable for real-time operation will be developed and calibrated against the high-fidelity truth data. Methods will include physics-informed surrogate modeling and dynamic mode decomposition–based reduced order models for reactor state reconstruction [</w:t>
      </w:r>
      <w:r>
        <w:rPr>
          <w:rFonts w:cs="Times New Roman"/>
        </w:rPr>
        <w:t>4</w:t>
      </w:r>
      <w:r w:rsidRPr="007252D1">
        <w:rPr>
          <w:rFonts w:cs="Times New Roman"/>
        </w:rPr>
        <w:t>]. Measurement models will account for noise, bias, and drift in each sensor class. UQ will propagate uncertainties through the estimation and anomaly detection pipeline to produce probability of detection as a function of diverted mass and time, as well as false-alarm performance under realistic operational transients. Anomaly detection will combine multi-sensor residual testing and change-point detection, with pathway likelihood ranking when supported by evidence.</w:t>
      </w:r>
    </w:p>
    <w:p w14:paraId="6604004F" w14:textId="77777777" w:rsidR="007357F2" w:rsidRPr="007252D1" w:rsidRDefault="007357F2" w:rsidP="007357F2">
      <w:pPr>
        <w:spacing w:after="120" w:line="240" w:lineRule="auto"/>
        <w:rPr>
          <w:rFonts w:cs="Times New Roman"/>
        </w:rPr>
      </w:pPr>
      <w:r w:rsidRPr="007252D1">
        <w:rPr>
          <w:rFonts w:cs="Times New Roman"/>
        </w:rPr>
        <w:t>The experimental component will use the NETL TRIGA research reactor as an operational testbed. The NETL TRIGA digital twin/digital shadow workflow will be used to implement DT-MC&amp;A inference and anomaly detection using conventional reactor signals [</w:t>
      </w:r>
      <w:r>
        <w:rPr>
          <w:rFonts w:cs="Times New Roman"/>
        </w:rPr>
        <w:t>2</w:t>
      </w:r>
      <w:r w:rsidRPr="007252D1">
        <w:rPr>
          <w:rFonts w:cs="Times New Roman"/>
        </w:rPr>
        <w:t>,</w:t>
      </w:r>
      <w:r>
        <w:rPr>
          <w:rFonts w:cs="Times New Roman"/>
        </w:rPr>
        <w:t>3</w:t>
      </w:r>
      <w:r w:rsidRPr="007252D1">
        <w:rPr>
          <w:rFonts w:cs="Times New Roman"/>
        </w:rPr>
        <w:t>]. A fissile-bearing irradiation sample will be inserted in-core during operations and periodically removed during planned overnight shutdowns. DT-MC&amp;A will be evaluated on its ability to detect removal events, quantify confidence bounds and detection times, and discriminate removal signatures from normal operational variability. This demonstration provides regulator-relevant validation of the central claim: detectability of inventory changes using conventional sensors plus calibrated models.</w:t>
      </w:r>
    </w:p>
    <w:p w14:paraId="54C29142" w14:textId="2C20BB81" w:rsidR="007357F2" w:rsidRDefault="007357F2">
      <w:pPr>
        <w:spacing w:after="120" w:line="240" w:lineRule="auto"/>
        <w:rPr>
          <w:rFonts w:cs="Times New Roman"/>
        </w:rPr>
      </w:pPr>
      <w:r w:rsidRPr="007252D1">
        <w:rPr>
          <w:rFonts w:cs="Times New Roman"/>
        </w:rPr>
        <w:t>ORNL safeguards analyses anticipate that NRC may require a formal MC&amp;A plan for liquid-fueled MSR license applications and emphasize challenges for bulk SNM inventories [</w:t>
      </w:r>
      <w:r>
        <w:rPr>
          <w:rFonts w:cs="Times New Roman"/>
        </w:rPr>
        <w:t>10</w:t>
      </w:r>
      <w:r w:rsidRPr="007252D1">
        <w:rPr>
          <w:rFonts w:cs="Times New Roman"/>
        </w:rPr>
        <w:t>]. DT-MC&amp;A is structured to produce regulator-usable artifacts: documented modeling and calibration bases, validated detection performance with false-alarm control, and explicit pathway coverage arguments. Economically, DT-MC&amp;A can reduce compliance costs by minimizing specialized instrumentation and can reduce regulatory friction by providing clearer, model-based evidence packages that improve schedule confidence for advanced reactor deployment.</w:t>
      </w:r>
    </w:p>
    <w:p w14:paraId="2B85EC20" w14:textId="7A6A22B6" w:rsidR="0025413D" w:rsidRPr="007252D1" w:rsidRDefault="00525BC1">
      <w:pPr>
        <w:spacing w:after="120" w:line="240" w:lineRule="auto"/>
        <w:rPr>
          <w:rFonts w:cs="Times New Roman"/>
        </w:rPr>
      </w:pPr>
      <w:r w:rsidRPr="007252D1">
        <w:rPr>
          <w:rFonts w:cs="Times New Roman"/>
        </w:rPr>
        <w:t>The project will be executed over 36 months using three integrated thrusts with defined milestones and deliverables.</w:t>
      </w:r>
    </w:p>
    <w:p w14:paraId="4BC044B1" w14:textId="77777777" w:rsidR="0025413D" w:rsidRPr="007252D1" w:rsidRDefault="00525BC1">
      <w:pPr>
        <w:pStyle w:val="ListBullet"/>
        <w:spacing w:after="40" w:line="240" w:lineRule="auto"/>
        <w:rPr>
          <w:rFonts w:cs="Times New Roman"/>
        </w:rPr>
      </w:pPr>
      <w:r w:rsidRPr="007252D1">
        <w:rPr>
          <w:rFonts w:cs="Times New Roman"/>
        </w:rPr>
        <w:t>Thrust A (Months 1–18): MSR virtual testbed and pathway modeling; labeled datasets; baseline observability and sensitivity.</w:t>
      </w:r>
    </w:p>
    <w:p w14:paraId="2A181591" w14:textId="77777777" w:rsidR="0025413D" w:rsidRPr="007252D1" w:rsidRDefault="00525BC1">
      <w:pPr>
        <w:pStyle w:val="ListBullet"/>
        <w:spacing w:after="40" w:line="240" w:lineRule="auto"/>
        <w:rPr>
          <w:rFonts w:cs="Times New Roman"/>
        </w:rPr>
      </w:pPr>
      <w:r w:rsidRPr="007252D1">
        <w:rPr>
          <w:rFonts w:cs="Times New Roman"/>
        </w:rPr>
        <w:t>Thrust B (Months 6–30): Reduced-order DT-MC&amp;A inference; calibration to truth; UQ; detection thresholds and diversion timelines.</w:t>
      </w:r>
    </w:p>
    <w:p w14:paraId="7900184A" w14:textId="77777777" w:rsidR="0025413D" w:rsidRPr="007252D1" w:rsidRDefault="00525BC1">
      <w:pPr>
        <w:pStyle w:val="ListBullet"/>
        <w:spacing w:after="40" w:line="240" w:lineRule="auto"/>
        <w:rPr>
          <w:rFonts w:cs="Times New Roman"/>
        </w:rPr>
      </w:pPr>
      <w:r w:rsidRPr="007252D1">
        <w:rPr>
          <w:rFonts w:cs="Times New Roman"/>
        </w:rPr>
        <w:t>Thrust C (Months 18–36): NETL TRIGA DT integration; fissile sample insertion/removal campaigns; detection performance; regulator-facing evidence package.</w:t>
      </w:r>
    </w:p>
    <w:p w14:paraId="13B0CD11" w14:textId="77777777" w:rsidR="0025413D" w:rsidRPr="007252D1" w:rsidRDefault="00525BC1">
      <w:pPr>
        <w:pStyle w:val="Heading2"/>
        <w:rPr>
          <w:rFonts w:ascii="Times New Roman" w:hAnsi="Times New Roman" w:cs="Times New Roman"/>
        </w:rPr>
      </w:pPr>
      <w:r w:rsidRPr="007252D1">
        <w:rPr>
          <w:rFonts w:ascii="Times New Roman" w:hAnsi="Times New Roman" w:cs="Times New Roman"/>
        </w:rPr>
        <w:t>Milestones and key deliverables</w:t>
      </w:r>
    </w:p>
    <w:tbl>
      <w:tblPr>
        <w:tblW w:w="0" w:type="auto"/>
        <w:tblLook w:val="04A0" w:firstRow="1" w:lastRow="0" w:firstColumn="1" w:lastColumn="0" w:noHBand="0" w:noVBand="1"/>
      </w:tblPr>
      <w:tblGrid>
        <w:gridCol w:w="3120"/>
        <w:gridCol w:w="3120"/>
        <w:gridCol w:w="3120"/>
      </w:tblGrid>
      <w:tr w:rsidR="0025413D" w:rsidRPr="007252D1" w14:paraId="21C88E33" w14:textId="77777777">
        <w:tc>
          <w:tcPr>
            <w:tcW w:w="3120" w:type="dxa"/>
          </w:tcPr>
          <w:p w14:paraId="00B7B429" w14:textId="77777777" w:rsidR="0025413D" w:rsidRPr="007252D1" w:rsidRDefault="00525BC1">
            <w:pPr>
              <w:rPr>
                <w:rFonts w:cs="Times New Roman"/>
              </w:rPr>
            </w:pPr>
            <w:r w:rsidRPr="007252D1">
              <w:rPr>
                <w:rFonts w:cs="Times New Roman"/>
                <w:sz w:val="20"/>
              </w:rPr>
              <w:t>Time</w:t>
            </w:r>
          </w:p>
        </w:tc>
        <w:tc>
          <w:tcPr>
            <w:tcW w:w="3120" w:type="dxa"/>
          </w:tcPr>
          <w:p w14:paraId="2287381A" w14:textId="77777777" w:rsidR="0025413D" w:rsidRPr="007252D1" w:rsidRDefault="00525BC1">
            <w:pPr>
              <w:rPr>
                <w:rFonts w:cs="Times New Roman"/>
              </w:rPr>
            </w:pPr>
            <w:r w:rsidRPr="007252D1">
              <w:rPr>
                <w:rFonts w:cs="Times New Roman"/>
                <w:sz w:val="20"/>
              </w:rPr>
              <w:t>Milestone</w:t>
            </w:r>
          </w:p>
        </w:tc>
        <w:tc>
          <w:tcPr>
            <w:tcW w:w="3120" w:type="dxa"/>
          </w:tcPr>
          <w:p w14:paraId="3880018F" w14:textId="77777777" w:rsidR="0025413D" w:rsidRPr="007252D1" w:rsidRDefault="00525BC1">
            <w:pPr>
              <w:rPr>
                <w:rFonts w:cs="Times New Roman"/>
              </w:rPr>
            </w:pPr>
            <w:r w:rsidRPr="007252D1">
              <w:rPr>
                <w:rFonts w:cs="Times New Roman"/>
                <w:sz w:val="20"/>
              </w:rPr>
              <w:t>Deliverable(s)</w:t>
            </w:r>
          </w:p>
        </w:tc>
      </w:tr>
      <w:tr w:rsidR="0025413D" w:rsidRPr="007252D1" w14:paraId="50E89FF6" w14:textId="77777777">
        <w:tc>
          <w:tcPr>
            <w:tcW w:w="3120" w:type="dxa"/>
          </w:tcPr>
          <w:p w14:paraId="26040216" w14:textId="77777777" w:rsidR="0025413D" w:rsidRPr="007252D1" w:rsidRDefault="00525BC1">
            <w:pPr>
              <w:rPr>
                <w:rFonts w:cs="Times New Roman"/>
              </w:rPr>
            </w:pPr>
            <w:r w:rsidRPr="007252D1">
              <w:rPr>
                <w:rFonts w:cs="Times New Roman"/>
                <w:sz w:val="20"/>
              </w:rPr>
              <w:lastRenderedPageBreak/>
              <w:t>M6</w:t>
            </w:r>
          </w:p>
        </w:tc>
        <w:tc>
          <w:tcPr>
            <w:tcW w:w="3120" w:type="dxa"/>
          </w:tcPr>
          <w:p w14:paraId="02D0CB61" w14:textId="77777777" w:rsidR="0025413D" w:rsidRPr="007252D1" w:rsidRDefault="00525BC1">
            <w:pPr>
              <w:rPr>
                <w:rFonts w:cs="Times New Roman"/>
              </w:rPr>
            </w:pPr>
            <w:r w:rsidRPr="007252D1">
              <w:rPr>
                <w:rFonts w:cs="Times New Roman"/>
                <w:sz w:val="20"/>
              </w:rPr>
              <w:t>Pathway definitions + initial MSR truth model</w:t>
            </w:r>
          </w:p>
        </w:tc>
        <w:tc>
          <w:tcPr>
            <w:tcW w:w="3120" w:type="dxa"/>
          </w:tcPr>
          <w:p w14:paraId="1F17035C" w14:textId="77777777" w:rsidR="0025413D" w:rsidRPr="007252D1" w:rsidRDefault="00525BC1">
            <w:pPr>
              <w:rPr>
                <w:rFonts w:cs="Times New Roman"/>
              </w:rPr>
            </w:pPr>
            <w:r w:rsidRPr="007252D1">
              <w:rPr>
                <w:rFonts w:cs="Times New Roman"/>
                <w:sz w:val="20"/>
              </w:rPr>
              <w:t>Pathway model set; baseline MSR datasets; observability assessment</w:t>
            </w:r>
          </w:p>
        </w:tc>
      </w:tr>
      <w:tr w:rsidR="0025413D" w:rsidRPr="007252D1" w14:paraId="61223821" w14:textId="77777777">
        <w:tc>
          <w:tcPr>
            <w:tcW w:w="3120" w:type="dxa"/>
          </w:tcPr>
          <w:p w14:paraId="074D9269" w14:textId="77777777" w:rsidR="0025413D" w:rsidRPr="007252D1" w:rsidRDefault="00525BC1">
            <w:pPr>
              <w:rPr>
                <w:rFonts w:cs="Times New Roman"/>
              </w:rPr>
            </w:pPr>
            <w:r w:rsidRPr="007252D1">
              <w:rPr>
                <w:rFonts w:cs="Times New Roman"/>
                <w:sz w:val="20"/>
              </w:rPr>
              <w:t>M12</w:t>
            </w:r>
          </w:p>
        </w:tc>
        <w:tc>
          <w:tcPr>
            <w:tcW w:w="3120" w:type="dxa"/>
          </w:tcPr>
          <w:p w14:paraId="45F68B27" w14:textId="77777777" w:rsidR="0025413D" w:rsidRPr="007252D1" w:rsidRDefault="00525BC1">
            <w:pPr>
              <w:rPr>
                <w:rFonts w:cs="Times New Roman"/>
              </w:rPr>
            </w:pPr>
            <w:r w:rsidRPr="007252D1">
              <w:rPr>
                <w:rFonts w:cs="Times New Roman"/>
                <w:sz w:val="20"/>
              </w:rPr>
              <w:t>Prototype DT-MC&amp;A estimator + UQ plan</w:t>
            </w:r>
          </w:p>
        </w:tc>
        <w:tc>
          <w:tcPr>
            <w:tcW w:w="3120" w:type="dxa"/>
          </w:tcPr>
          <w:p w14:paraId="1E453C2C" w14:textId="77777777" w:rsidR="0025413D" w:rsidRPr="007252D1" w:rsidRDefault="00525BC1">
            <w:pPr>
              <w:rPr>
                <w:rFonts w:cs="Times New Roman"/>
              </w:rPr>
            </w:pPr>
            <w:r w:rsidRPr="007252D1">
              <w:rPr>
                <w:rFonts w:cs="Times New Roman"/>
                <w:sz w:val="20"/>
              </w:rPr>
              <w:t>Estimator prototype; measurement models; initial detection metrics (simulation)</w:t>
            </w:r>
          </w:p>
        </w:tc>
      </w:tr>
      <w:tr w:rsidR="0025413D" w:rsidRPr="007252D1" w14:paraId="284B9CCA" w14:textId="77777777">
        <w:tc>
          <w:tcPr>
            <w:tcW w:w="3120" w:type="dxa"/>
          </w:tcPr>
          <w:p w14:paraId="78D02326" w14:textId="77777777" w:rsidR="0025413D" w:rsidRPr="007252D1" w:rsidRDefault="00525BC1">
            <w:pPr>
              <w:rPr>
                <w:rFonts w:cs="Times New Roman"/>
              </w:rPr>
            </w:pPr>
            <w:r w:rsidRPr="007252D1">
              <w:rPr>
                <w:rFonts w:cs="Times New Roman"/>
                <w:sz w:val="20"/>
              </w:rPr>
              <w:t>M18</w:t>
            </w:r>
          </w:p>
        </w:tc>
        <w:tc>
          <w:tcPr>
            <w:tcW w:w="3120" w:type="dxa"/>
          </w:tcPr>
          <w:p w14:paraId="63E16ED9" w14:textId="77777777" w:rsidR="0025413D" w:rsidRPr="007252D1" w:rsidRDefault="00525BC1">
            <w:pPr>
              <w:rPr>
                <w:rFonts w:cs="Times New Roman"/>
              </w:rPr>
            </w:pPr>
            <w:r w:rsidRPr="007252D1">
              <w:rPr>
                <w:rFonts w:cs="Times New Roman"/>
                <w:sz w:val="20"/>
              </w:rPr>
              <w:t>Calibrated inference + diversion sensitivity</w:t>
            </w:r>
          </w:p>
        </w:tc>
        <w:tc>
          <w:tcPr>
            <w:tcW w:w="3120" w:type="dxa"/>
          </w:tcPr>
          <w:p w14:paraId="5A667962" w14:textId="77777777" w:rsidR="0025413D" w:rsidRPr="007252D1" w:rsidRDefault="00525BC1">
            <w:pPr>
              <w:rPr>
                <w:rFonts w:cs="Times New Roman"/>
              </w:rPr>
            </w:pPr>
            <w:r w:rsidRPr="007252D1">
              <w:rPr>
                <w:rFonts w:cs="Times New Roman"/>
                <w:sz w:val="20"/>
              </w:rPr>
              <w:t>Calibration workflow; uncertainty propagation; sensitivity curves (simulation)</w:t>
            </w:r>
          </w:p>
        </w:tc>
      </w:tr>
      <w:tr w:rsidR="0025413D" w:rsidRPr="007252D1" w14:paraId="00EAB866" w14:textId="77777777">
        <w:tc>
          <w:tcPr>
            <w:tcW w:w="3120" w:type="dxa"/>
          </w:tcPr>
          <w:p w14:paraId="77CAB258" w14:textId="77777777" w:rsidR="0025413D" w:rsidRPr="007252D1" w:rsidRDefault="00525BC1">
            <w:pPr>
              <w:rPr>
                <w:rFonts w:cs="Times New Roman"/>
              </w:rPr>
            </w:pPr>
            <w:r w:rsidRPr="007252D1">
              <w:rPr>
                <w:rFonts w:cs="Times New Roman"/>
                <w:sz w:val="20"/>
              </w:rPr>
              <w:t>M24</w:t>
            </w:r>
          </w:p>
        </w:tc>
        <w:tc>
          <w:tcPr>
            <w:tcW w:w="3120" w:type="dxa"/>
          </w:tcPr>
          <w:p w14:paraId="3628C651" w14:textId="77777777" w:rsidR="0025413D" w:rsidRPr="007252D1" w:rsidRDefault="00525BC1">
            <w:pPr>
              <w:rPr>
                <w:rFonts w:cs="Times New Roman"/>
              </w:rPr>
            </w:pPr>
            <w:r w:rsidRPr="007252D1">
              <w:rPr>
                <w:rFonts w:cs="Times New Roman"/>
                <w:sz w:val="20"/>
              </w:rPr>
              <w:t>TRIGA DT integration readiness</w:t>
            </w:r>
          </w:p>
        </w:tc>
        <w:tc>
          <w:tcPr>
            <w:tcW w:w="3120" w:type="dxa"/>
          </w:tcPr>
          <w:p w14:paraId="554CDDED" w14:textId="77777777" w:rsidR="0025413D" w:rsidRPr="007252D1" w:rsidRDefault="00525BC1">
            <w:pPr>
              <w:rPr>
                <w:rFonts w:cs="Times New Roman"/>
              </w:rPr>
            </w:pPr>
            <w:r w:rsidRPr="007252D1">
              <w:rPr>
                <w:rFonts w:cs="Times New Roman"/>
                <w:sz w:val="20"/>
              </w:rPr>
              <w:t>Integrated pipeline; test protocol; acceptance tests on historical TRIGA data</w:t>
            </w:r>
          </w:p>
        </w:tc>
      </w:tr>
      <w:tr w:rsidR="0025413D" w:rsidRPr="007252D1" w14:paraId="292CF9D3" w14:textId="77777777">
        <w:tc>
          <w:tcPr>
            <w:tcW w:w="3120" w:type="dxa"/>
          </w:tcPr>
          <w:p w14:paraId="47B0D8BA" w14:textId="77777777" w:rsidR="0025413D" w:rsidRPr="007252D1" w:rsidRDefault="00525BC1">
            <w:pPr>
              <w:rPr>
                <w:rFonts w:cs="Times New Roman"/>
              </w:rPr>
            </w:pPr>
            <w:r w:rsidRPr="007252D1">
              <w:rPr>
                <w:rFonts w:cs="Times New Roman"/>
                <w:sz w:val="20"/>
              </w:rPr>
              <w:t>M30</w:t>
            </w:r>
          </w:p>
        </w:tc>
        <w:tc>
          <w:tcPr>
            <w:tcW w:w="3120" w:type="dxa"/>
          </w:tcPr>
          <w:p w14:paraId="66772FD6" w14:textId="77777777" w:rsidR="0025413D" w:rsidRPr="007252D1" w:rsidRDefault="00525BC1">
            <w:pPr>
              <w:rPr>
                <w:rFonts w:cs="Times New Roman"/>
              </w:rPr>
            </w:pPr>
            <w:r w:rsidRPr="007252D1">
              <w:rPr>
                <w:rFonts w:cs="Times New Roman"/>
                <w:sz w:val="20"/>
              </w:rPr>
              <w:t>TRIGA campaigns complete</w:t>
            </w:r>
          </w:p>
        </w:tc>
        <w:tc>
          <w:tcPr>
            <w:tcW w:w="3120" w:type="dxa"/>
          </w:tcPr>
          <w:p w14:paraId="05730900" w14:textId="77777777" w:rsidR="0025413D" w:rsidRPr="007252D1" w:rsidRDefault="00525BC1">
            <w:pPr>
              <w:rPr>
                <w:rFonts w:cs="Times New Roman"/>
              </w:rPr>
            </w:pPr>
            <w:r w:rsidRPr="007252D1">
              <w:rPr>
                <w:rFonts w:cs="Times New Roman"/>
                <w:sz w:val="20"/>
              </w:rPr>
              <w:t>Pd vs Pfa for step/repeated removals; lessons learned</w:t>
            </w:r>
          </w:p>
        </w:tc>
      </w:tr>
      <w:tr w:rsidR="0025413D" w:rsidRPr="007252D1" w14:paraId="099364F2" w14:textId="77777777">
        <w:tc>
          <w:tcPr>
            <w:tcW w:w="3120" w:type="dxa"/>
          </w:tcPr>
          <w:p w14:paraId="3D78EFAA" w14:textId="77777777" w:rsidR="0025413D" w:rsidRPr="007252D1" w:rsidRDefault="00525BC1">
            <w:pPr>
              <w:rPr>
                <w:rFonts w:cs="Times New Roman"/>
              </w:rPr>
            </w:pPr>
            <w:r w:rsidRPr="007252D1">
              <w:rPr>
                <w:rFonts w:cs="Times New Roman"/>
                <w:sz w:val="20"/>
              </w:rPr>
              <w:t>M36</w:t>
            </w:r>
          </w:p>
        </w:tc>
        <w:tc>
          <w:tcPr>
            <w:tcW w:w="3120" w:type="dxa"/>
          </w:tcPr>
          <w:p w14:paraId="638F28B1" w14:textId="77777777" w:rsidR="0025413D" w:rsidRPr="007252D1" w:rsidRDefault="00525BC1">
            <w:pPr>
              <w:rPr>
                <w:rFonts w:cs="Times New Roman"/>
              </w:rPr>
            </w:pPr>
            <w:r w:rsidRPr="007252D1">
              <w:rPr>
                <w:rFonts w:cs="Times New Roman"/>
                <w:sz w:val="20"/>
              </w:rPr>
              <w:t>Regulator-facing evidence package</w:t>
            </w:r>
          </w:p>
        </w:tc>
        <w:tc>
          <w:tcPr>
            <w:tcW w:w="3120" w:type="dxa"/>
          </w:tcPr>
          <w:p w14:paraId="061909A3" w14:textId="77777777" w:rsidR="0025413D" w:rsidRPr="007252D1" w:rsidRDefault="00525BC1">
            <w:pPr>
              <w:rPr>
                <w:rFonts w:cs="Times New Roman"/>
              </w:rPr>
            </w:pPr>
            <w:r w:rsidRPr="007252D1">
              <w:rPr>
                <w:rFonts w:cs="Times New Roman"/>
                <w:sz w:val="20"/>
              </w:rPr>
              <w:t>Final DT-MC&amp;A framework; documentation; NRC-oriented templates/recommendations</w:t>
            </w:r>
          </w:p>
        </w:tc>
      </w:tr>
    </w:tbl>
    <w:p w14:paraId="76944A43" w14:textId="77777777" w:rsidR="0025413D" w:rsidRPr="007252D1" w:rsidRDefault="0025413D">
      <w:pPr>
        <w:rPr>
          <w:rFonts w:cs="Times New Roman"/>
        </w:rPr>
      </w:pPr>
    </w:p>
    <w:p w14:paraId="45083420" w14:textId="218669DD" w:rsidR="0025413D" w:rsidRPr="007252D1" w:rsidRDefault="00525BC1" w:rsidP="00C35528">
      <w:pPr>
        <w:spacing w:after="120" w:line="240" w:lineRule="auto"/>
        <w:rPr>
          <w:rFonts w:cs="Times New Roman"/>
        </w:rPr>
      </w:pPr>
      <w:r w:rsidRPr="007252D1">
        <w:rPr>
          <w:rFonts w:cs="Times New Roman"/>
        </w:rPr>
        <w:t>Feasibility is supported by UT Austin’s demonstrated TRIGA digital twin workflow [</w:t>
      </w:r>
      <w:r w:rsidR="009F64BA">
        <w:rPr>
          <w:rFonts w:cs="Times New Roman"/>
        </w:rPr>
        <w:t>2</w:t>
      </w:r>
      <w:r w:rsidRPr="007252D1">
        <w:rPr>
          <w:rFonts w:cs="Times New Roman"/>
        </w:rPr>
        <w:t>,</w:t>
      </w:r>
      <w:r w:rsidR="009F64BA">
        <w:rPr>
          <w:rFonts w:cs="Times New Roman"/>
        </w:rPr>
        <w:t>3</w:t>
      </w:r>
      <w:r w:rsidRPr="007252D1">
        <w:rPr>
          <w:rFonts w:cs="Times New Roman"/>
        </w:rPr>
        <w:t>] and established MSR modeling/verification capabilities [</w:t>
      </w:r>
      <w:r w:rsidR="009F64BA">
        <w:rPr>
          <w:rFonts w:cs="Times New Roman"/>
        </w:rPr>
        <w:t>5</w:t>
      </w:r>
      <w:r w:rsidRPr="007252D1">
        <w:rPr>
          <w:rFonts w:cs="Times New Roman"/>
        </w:rPr>
        <w:t>–</w:t>
      </w:r>
      <w:r w:rsidR="009F64BA">
        <w:rPr>
          <w:rFonts w:cs="Times New Roman"/>
        </w:rPr>
        <w:t>7</w:t>
      </w:r>
      <w:r w:rsidRPr="007252D1">
        <w:rPr>
          <w:rFonts w:cs="Times New Roman"/>
        </w:rPr>
        <w:t>]. ORNL provides MSR heritage grounding through MSRE documentation and liquid-fueled MC&amp;A analyses [</w:t>
      </w:r>
      <w:r w:rsidR="009F64BA">
        <w:rPr>
          <w:rFonts w:cs="Times New Roman"/>
        </w:rPr>
        <w:t>8</w:t>
      </w:r>
      <w:r w:rsidRPr="007252D1">
        <w:rPr>
          <w:rFonts w:cs="Times New Roman"/>
        </w:rPr>
        <w:t>–</w:t>
      </w:r>
      <w:r w:rsidR="009F64BA">
        <w:rPr>
          <w:rFonts w:cs="Times New Roman"/>
        </w:rPr>
        <w:t>10</w:t>
      </w:r>
      <w:r w:rsidRPr="007252D1">
        <w:rPr>
          <w:rFonts w:cs="Times New Roman"/>
        </w:rPr>
        <w:t>]. INL contributes digital twin architectures for remote monitoring and resilient operations that inform data trustworthiness and systems integration [1</w:t>
      </w:r>
      <w:r w:rsidR="009F64BA">
        <w:rPr>
          <w:rFonts w:cs="Times New Roman"/>
        </w:rPr>
        <w:t>1</w:t>
      </w:r>
      <w:r w:rsidRPr="007252D1">
        <w:rPr>
          <w:rFonts w:cs="Times New Roman"/>
        </w:rPr>
        <w:t>–1</w:t>
      </w:r>
      <w:r w:rsidR="009F64BA">
        <w:rPr>
          <w:rFonts w:cs="Times New Roman"/>
        </w:rPr>
        <w:t>3</w:t>
      </w:r>
      <w:r w:rsidRPr="007252D1">
        <w:rPr>
          <w:rFonts w:cs="Times New Roman"/>
        </w:rPr>
        <w:t>].</w:t>
      </w:r>
    </w:p>
    <w:p w14:paraId="66C49081" w14:textId="77777777" w:rsidR="0025413D" w:rsidRPr="007252D1" w:rsidRDefault="00525BC1">
      <w:pPr>
        <w:pStyle w:val="Heading1"/>
        <w:rPr>
          <w:rFonts w:ascii="Times New Roman" w:hAnsi="Times New Roman" w:cs="Times New Roman"/>
        </w:rPr>
      </w:pPr>
      <w:r w:rsidRPr="007252D1">
        <w:rPr>
          <w:rFonts w:ascii="Times New Roman" w:hAnsi="Times New Roman" w:cs="Times New Roman"/>
        </w:rPr>
        <w:t>6. Expected Outcomes and Impact</w:t>
      </w:r>
    </w:p>
    <w:p w14:paraId="1DE89FC0" w14:textId="77777777" w:rsidR="0025413D" w:rsidRPr="007252D1" w:rsidRDefault="00525BC1">
      <w:pPr>
        <w:spacing w:after="120" w:line="240" w:lineRule="auto"/>
        <w:rPr>
          <w:rFonts w:cs="Times New Roman"/>
        </w:rPr>
      </w:pPr>
      <w:r w:rsidRPr="007252D1">
        <w:rPr>
          <w:rFonts w:cs="Times New Roman"/>
        </w:rPr>
        <w:t>Deliverables include: (1) DT-MC&amp;A software workflow for inventory-proxy inference and anomaly detection using conventional sensors; (2) quantified detection thresholds, false-alarm performance, and diversion timelines for representative pathways with uncertainty bounds; (3) an operating-reactor demonstration on NETL TRIGA using fissile sample insertion/removal scenarios; and (4) regulator-facing artifacts documenting evidence requirements, calibration/UQ practices, and pathway coverage arguments suitable for MSR MC&amp;A plans.</w:t>
      </w:r>
    </w:p>
    <w:p w14:paraId="11B13BB1" w14:textId="12F4DE7F" w:rsidR="0025413D" w:rsidRPr="007252D1" w:rsidRDefault="00525BC1">
      <w:pPr>
        <w:pStyle w:val="Heading1"/>
        <w:rPr>
          <w:rFonts w:ascii="Times New Roman" w:hAnsi="Times New Roman" w:cs="Times New Roman"/>
        </w:rPr>
      </w:pPr>
      <w:r w:rsidRPr="007252D1">
        <w:rPr>
          <w:rFonts w:ascii="Times New Roman" w:hAnsi="Times New Roman" w:cs="Times New Roman"/>
        </w:rPr>
        <w:t xml:space="preserve">References </w:t>
      </w:r>
    </w:p>
    <w:p w14:paraId="47F92B0E" w14:textId="77777777" w:rsidR="00787684" w:rsidRDefault="00787684" w:rsidP="00787684">
      <w:pPr>
        <w:spacing w:after="0" w:line="240" w:lineRule="auto"/>
      </w:pPr>
      <w:r>
        <w:t xml:space="preserve">[1] U.S. Nuclear Regulatory Commission, “Digital twins for nuclear safeguards and security: Assessment of challenges, opportunities, and current state-of-practice,” Technical Letter Report TLR-RES/DE/REB-2023-08, Washington, DC, USA, Oct. 5, 2023, ADAMS Accession No. ML23271A055. </w:t>
      </w:r>
      <w:hyperlink r:id="rId12" w:history="1">
        <w:r w:rsidRPr="00A92588">
          <w:rPr>
            <w:rStyle w:val="Hyperlink"/>
          </w:rPr>
          <w:t>https://www.nrc.gov/docs/ML2327/ML23271A055.pdf</w:t>
        </w:r>
      </w:hyperlink>
    </w:p>
    <w:p w14:paraId="3CF584E3" w14:textId="77777777" w:rsidR="00787684" w:rsidRDefault="00787684" w:rsidP="00787684">
      <w:pPr>
        <w:spacing w:after="0" w:line="240" w:lineRule="auto"/>
      </w:pPr>
      <w:r>
        <w:t xml:space="preserve">[2] N. P. Luciano, J. R. Ross, B. Collins, W. Charlton, and K. T. Clarno, “Developing a digital twin of the TRIGA II research reactor at The University of Texas at Austin,” Transactions of the American Nuclear Society, 2025. </w:t>
      </w:r>
      <w:hyperlink r:id="rId13" w:history="1">
        <w:r w:rsidRPr="00A92588">
          <w:rPr>
            <w:rStyle w:val="Hyperlink"/>
          </w:rPr>
          <w:t>https://www.ans.org/pubs/transactions/article-58488</w:t>
        </w:r>
      </w:hyperlink>
    </w:p>
    <w:p w14:paraId="31F7D946" w14:textId="77777777" w:rsidR="00787684" w:rsidRDefault="00787684" w:rsidP="00787684">
      <w:pPr>
        <w:spacing w:after="0" w:line="240" w:lineRule="auto"/>
      </w:pPr>
      <w:r>
        <w:t xml:space="preserve">[3] J. R. Ross, Development of a Digital Twin for Online State Reconstruction in TRIGA Reactors, Ph.D. dissertation, The University of Texas at Austin, Austin, TX, USA, Dec. 2024. </w:t>
      </w:r>
      <w:hyperlink r:id="rId14" w:history="1">
        <w:r w:rsidRPr="00A92588">
          <w:rPr>
            <w:rStyle w:val="Hyperlink"/>
          </w:rPr>
          <w:t>https://doi.org/10.26153/tsw/59600</w:t>
        </w:r>
      </w:hyperlink>
    </w:p>
    <w:p w14:paraId="0C571FFC" w14:textId="77777777" w:rsidR="00787684" w:rsidRDefault="00787684" w:rsidP="00787684">
      <w:pPr>
        <w:spacing w:after="0" w:line="240" w:lineRule="auto"/>
      </w:pPr>
      <w:r>
        <w:lastRenderedPageBreak/>
        <w:t xml:space="preserve">[4] J. R. Ross, “A multiphysics reduced order model in TRIGA reactors using dynamic mode decomposition,” 2025. </w:t>
      </w:r>
      <w:hyperlink r:id="rId15" w:history="1">
        <w:r w:rsidRPr="00A92588">
          <w:rPr>
            <w:rStyle w:val="Hyperlink"/>
          </w:rPr>
          <w:t>https://www.ans.org/pubs/proceedings/article-58116</w:t>
        </w:r>
      </w:hyperlink>
    </w:p>
    <w:p w14:paraId="0572B9F4" w14:textId="77777777" w:rsidR="00787684" w:rsidRDefault="00787684" w:rsidP="00787684">
      <w:pPr>
        <w:spacing w:after="0" w:line="240" w:lineRule="auto"/>
      </w:pPr>
      <w:r>
        <w:t>[5] S. M. Park, C. A. Gentry, N. P. Luciano, K. T. Clarno, et al., “A multiscale 3-D/1-D multiphysics molten salt reactor simulation framework based on Moltres–SAM coupling,” Proceedings of PHYSOR 2026, in preparation.</w:t>
      </w:r>
    </w:p>
    <w:p w14:paraId="1D5469FC" w14:textId="77777777" w:rsidR="00787684" w:rsidRDefault="00787684" w:rsidP="00787684">
      <w:pPr>
        <w:spacing w:after="0" w:line="240" w:lineRule="auto"/>
      </w:pPr>
      <w:r>
        <w:t xml:space="preserve">[6] C. A. Gentry, R. Krpan, K. T. Clarno, et al., “Graphite-moderated molten salt reactor progression problems,” Proceedings of M&amp;C 2025, 2025. </w:t>
      </w:r>
      <w:hyperlink r:id="rId16" w:history="1">
        <w:r w:rsidRPr="00A92588">
          <w:rPr>
            <w:rStyle w:val="Hyperlink"/>
          </w:rPr>
          <w:t>https://www.ans.org/pubs/proceedings/article-58239</w:t>
        </w:r>
      </w:hyperlink>
    </w:p>
    <w:p w14:paraId="4A729FB2" w14:textId="77777777" w:rsidR="00787684" w:rsidRDefault="00787684" w:rsidP="00787684">
      <w:pPr>
        <w:spacing w:after="0" w:line="240" w:lineRule="auto"/>
      </w:pPr>
      <w:r>
        <w:t xml:space="preserve">[7] C. Miller, B. Collins, and K. Clarno, “A convergence study of the SyTH thermal fluid flow system for time dependent problems,” Proceedings of the ANS Winter Meeting, 2025 </w:t>
      </w:r>
      <w:hyperlink r:id="rId17" w:history="1">
        <w:r w:rsidRPr="00A92588">
          <w:rPr>
            <w:rStyle w:val="Hyperlink"/>
          </w:rPr>
          <w:t>https://www.ans.org/pubs/transactions/article-59950</w:t>
        </w:r>
      </w:hyperlink>
    </w:p>
    <w:p w14:paraId="2A653D84" w14:textId="77777777" w:rsidR="00787684" w:rsidRDefault="00787684" w:rsidP="00787684">
      <w:pPr>
        <w:spacing w:after="0" w:line="240" w:lineRule="auto"/>
      </w:pPr>
      <w:r>
        <w:t xml:space="preserve"> [8] K. K. Hogue, N. Luciano, M. Krupcale, R. Elzohery, and L. G. Evans, Planning for Material Control and Accounting at Liquid-Fueled Molten Salt Reactors, ORNL/SPR-2023/3181, Oak Ridge National Laboratory, Oak Ridge, TN, USA, Jan. 2024. </w:t>
      </w:r>
      <w:hyperlink r:id="rId18" w:history="1">
        <w:r w:rsidRPr="00A92588">
          <w:rPr>
            <w:rStyle w:val="Hyperlink"/>
          </w:rPr>
          <w:t>https://www.sandia.gov/app/uploads/sites/273/2024/01/MSR_MCA_Approach_Jan24_final.pdf</w:t>
        </w:r>
      </w:hyperlink>
    </w:p>
    <w:p w14:paraId="08F5C03B" w14:textId="77777777" w:rsidR="00787684" w:rsidRDefault="00787684" w:rsidP="00787684">
      <w:pPr>
        <w:spacing w:after="0" w:line="240" w:lineRule="auto"/>
      </w:pPr>
      <w:r>
        <w:t xml:space="preserve">[9] M. D. Shah, K. K. Hogue, N. C. Rowe, and S. S. Chirayath, Material Control and Accounting for Liquid-Fueled Molten Salt Reactors: Material Control and Holdup Considerations, ORNL/SPR-2024/3555, Oak Ridge National Laboratory, Oak Ridge, TN, USA, Sept. 2024. </w:t>
      </w:r>
      <w:hyperlink r:id="rId19" w:history="1">
        <w:r w:rsidRPr="00A92588">
          <w:rPr>
            <w:rStyle w:val="Hyperlink"/>
          </w:rPr>
          <w:t>https://www.sandia.gov/app/uploads/sites/273/2024/11/Material-Control-and-Accounting-for-Liquid-Fueled-Molten-Salt-Reactors-Material-Control-and-Holdup-1.pdf</w:t>
        </w:r>
      </w:hyperlink>
    </w:p>
    <w:p w14:paraId="56DC51A7" w14:textId="77777777" w:rsidR="00787684" w:rsidRDefault="00787684" w:rsidP="00787684">
      <w:pPr>
        <w:spacing w:after="0" w:line="240" w:lineRule="auto"/>
      </w:pPr>
      <w:r>
        <w:t xml:space="preserve">[10] S. E. Skutnik, P. W. Sobel, M. W. Swinney, K. K. Hogue, M. M. Arno, and S. S. Chirayath, “Survey of prospective techniques for molten salt reactor feed monitoring,” Annals of Nuclear Energy, vol. 208, p. 110796, 2024, </w:t>
      </w:r>
      <w:hyperlink r:id="rId20" w:history="1">
        <w:r w:rsidRPr="006622EF">
          <w:rPr>
            <w:rStyle w:val="Hyperlink"/>
            <w:rFonts w:cs="Times New Roman"/>
            <w:sz w:val="20"/>
            <w:szCs w:val="20"/>
          </w:rPr>
          <w:t>doi: 10.1016/j.anucene.2024.110796</w:t>
        </w:r>
      </w:hyperlink>
      <w:r>
        <w:t>.</w:t>
      </w:r>
    </w:p>
    <w:p w14:paraId="5D3552AD" w14:textId="77777777" w:rsidR="00787684" w:rsidRDefault="00787684" w:rsidP="00787684">
      <w:pPr>
        <w:spacing w:after="0" w:line="240" w:lineRule="auto"/>
      </w:pPr>
      <w:r>
        <w:t xml:space="preserve">[11] N. Hergesheimer, E. Ryan, K. Heaps, J. Cavaluzzi, A. Shields, L. Browning, C. Ritter, and R. Stewart, “Developing a digital twin framework for remotely monitoring nuclear reactor facilities,” Nuclear Engineering and Design, vol. 446, p. 114585, 2026, </w:t>
      </w:r>
      <w:hyperlink r:id="rId21" w:history="1">
        <w:r w:rsidRPr="006622EF">
          <w:rPr>
            <w:rStyle w:val="Hyperlink"/>
            <w:rFonts w:cs="Times New Roman"/>
            <w:sz w:val="20"/>
            <w:szCs w:val="20"/>
          </w:rPr>
          <w:t>doi: 10.1016/j.nucengdes.2025.114585</w:t>
        </w:r>
      </w:hyperlink>
      <w:r>
        <w:t>.</w:t>
      </w:r>
    </w:p>
    <w:p w14:paraId="61B19CF9" w14:textId="77777777" w:rsidR="00787684" w:rsidRDefault="00787684" w:rsidP="00787684">
      <w:pPr>
        <w:spacing w:after="0" w:line="240" w:lineRule="auto"/>
      </w:pPr>
      <w:r>
        <w:t xml:space="preserve">[12] R. Stewart, A. Shields, S. Bays, C. Ritter, G. Reyes, and M. Schanfein, “Utilizing digital twins for nuclear safeguards and security,” Proceedings of the Institute of Nuclear Materials Management Annual Meeting, Mar. 2023. </w:t>
      </w:r>
      <w:hyperlink r:id="rId22" w:history="1">
        <w:r w:rsidRPr="00A92588">
          <w:rPr>
            <w:rStyle w:val="Hyperlink"/>
          </w:rPr>
          <w:t>https://resources.inmm.org/sites/default/files/2023-07/finalpaper_210_0513113916.pdf</w:t>
        </w:r>
      </w:hyperlink>
    </w:p>
    <w:p w14:paraId="75DFEC66" w14:textId="77777777" w:rsidR="00787684" w:rsidRDefault="00787684" w:rsidP="00787684">
      <w:pPr>
        <w:spacing w:after="0" w:line="240" w:lineRule="auto"/>
      </w:pPr>
      <w:r>
        <w:t xml:space="preserve">[13] R. Stewart, E. Ryan, and A. Shields, AGN-201 Digital Twin Concept of Operations, INL/RPT-24-80534, Idaho National Laboratory, Idaho Falls, ID, USA, Oct. 2024. </w:t>
      </w:r>
      <w:hyperlink r:id="rId23" w:history="1">
        <w:r w:rsidRPr="00A92588">
          <w:rPr>
            <w:rStyle w:val="Hyperlink"/>
          </w:rPr>
          <w:t>https://inldigitallibrary.inl.gov/sites/sti/sti/Sort_133344.pdf</w:t>
        </w:r>
      </w:hyperlink>
    </w:p>
    <w:p w14:paraId="2A7CED22" w14:textId="77777777" w:rsidR="00787684" w:rsidRDefault="00787684" w:rsidP="00787684">
      <w:pPr>
        <w:spacing w:after="0" w:line="240" w:lineRule="auto"/>
      </w:pPr>
      <w:r>
        <w:t xml:space="preserve">[14] E. Rozak, E. B. Issa, C. Gentry, and K. Clarno, “Modeling natural circulation of single-phase molten salt,” Transactions of the American Nuclear Society, 2024. </w:t>
      </w:r>
      <w:hyperlink r:id="rId24" w:history="1">
        <w:r w:rsidRPr="00A92588">
          <w:rPr>
            <w:rStyle w:val="Hyperlink"/>
          </w:rPr>
          <w:t>https://www.ans.org/pubs/proceedings/article-58047</w:t>
        </w:r>
      </w:hyperlink>
    </w:p>
    <w:p w14:paraId="15A1F05F" w14:textId="77777777" w:rsidR="00787684" w:rsidRDefault="00787684" w:rsidP="00787684">
      <w:pPr>
        <w:spacing w:after="0" w:line="240" w:lineRule="auto"/>
      </w:pPr>
      <w:r>
        <w:t xml:space="preserve">[15] T. Villarreal, E. Rozak, K. Clarno, and Y. Hassan, “An integrated operation and simulation approach for design and analysis of molten salt-based systems,” Transactions of the American Nuclear Society, 2024. </w:t>
      </w:r>
      <w:hyperlink r:id="rId25" w:history="1">
        <w:r w:rsidRPr="00A92588">
          <w:rPr>
            <w:rStyle w:val="Hyperlink"/>
          </w:rPr>
          <w:t>https://www.ans.org/pubs/transactions/article-57133</w:t>
        </w:r>
      </w:hyperlink>
    </w:p>
    <w:p w14:paraId="008F16C7" w14:textId="77777777" w:rsidR="00787684" w:rsidRDefault="00787684" w:rsidP="00787684">
      <w:pPr>
        <w:spacing w:after="0" w:line="240" w:lineRule="auto"/>
      </w:pPr>
      <w:r>
        <w:t xml:space="preserve">[16] A. F. Lopez, G. Giudicelli, M. T. Retamales, E. Rozak, and K. Clarno, “Validation of Pronghorn for molten salt natural-circulation loops,” Transactions of the American Nuclear Society, 2025. </w:t>
      </w:r>
      <w:hyperlink r:id="rId26" w:history="1">
        <w:r w:rsidRPr="00A92588">
          <w:rPr>
            <w:rStyle w:val="Hyperlink"/>
          </w:rPr>
          <w:t>https://www.ans.org/pubs/transactions/article-59744</w:t>
        </w:r>
      </w:hyperlink>
    </w:p>
    <w:p w14:paraId="0C696E7E" w14:textId="77777777" w:rsidR="00787684" w:rsidRDefault="00787684" w:rsidP="00787684">
      <w:pPr>
        <w:spacing w:after="0" w:line="240" w:lineRule="auto"/>
      </w:pPr>
      <w:r>
        <w:t>[17] N. Luciano, T. Head, L. Carasik, C. Gentry, and K. Clarno, “Molten salt thermal convection loops for generating high-fidelity data for digital twins,” Transactions of the American Nuclear Society, 2026, in preparation.</w:t>
      </w:r>
    </w:p>
    <w:p w14:paraId="43C092F8" w14:textId="77777777" w:rsidR="00787684" w:rsidRDefault="00787684" w:rsidP="00787684">
      <w:pPr>
        <w:spacing w:after="0" w:line="240" w:lineRule="auto"/>
      </w:pPr>
      <w:r>
        <w:t xml:space="preserve">[18] S. D. Dayawansa, Integrated Modeling to Design a Digital Twin of the Massachusetts Institute of Technology Molten Salt Irradiation Flow Loop, M.S. thesis, The University of Texas at Austin, Austin, TX, USA, Aug. 2024. </w:t>
      </w:r>
      <w:hyperlink r:id="rId27" w:history="1">
        <w:r w:rsidRPr="00A92588">
          <w:rPr>
            <w:rStyle w:val="Hyperlink"/>
          </w:rPr>
          <w:t>https://doi.org/10.26153/tsw/56830</w:t>
        </w:r>
      </w:hyperlink>
    </w:p>
    <w:p w14:paraId="006FEFCF" w14:textId="77777777" w:rsidR="00F421DA" w:rsidRPr="007252D1" w:rsidRDefault="00F421DA">
      <w:pPr>
        <w:spacing w:after="0" w:line="240" w:lineRule="auto"/>
        <w:rPr>
          <w:rFonts w:cs="Times New Roman"/>
        </w:rPr>
      </w:pPr>
    </w:p>
    <w:sectPr w:rsidR="00F421DA" w:rsidRPr="007252D1" w:rsidSect="00034616">
      <w:headerReference w:type="even" r:id="rId28"/>
      <w:headerReference w:type="default" r:id="rId29"/>
      <w:footerReference w:type="even" r:id="rId30"/>
      <w:footerReference w:type="default" r:id="rId31"/>
      <w:headerReference w:type="first" r:id="rId32"/>
      <w:footerReference w:type="firs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27E9AA" w14:textId="77777777" w:rsidR="00DD0BEB" w:rsidRDefault="00DD0BEB" w:rsidP="000D6B4C">
      <w:pPr>
        <w:spacing w:after="0" w:line="240" w:lineRule="auto"/>
      </w:pPr>
      <w:r>
        <w:separator/>
      </w:r>
    </w:p>
  </w:endnote>
  <w:endnote w:type="continuationSeparator" w:id="0">
    <w:p w14:paraId="0AADC9DD" w14:textId="77777777" w:rsidR="00DD0BEB" w:rsidRDefault="00DD0BEB" w:rsidP="000D6B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A54A5" w14:textId="77777777" w:rsidR="000D6B4C" w:rsidRDefault="000D6B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3EE53" w14:textId="77777777" w:rsidR="000D6B4C" w:rsidRDefault="000D6B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DFFD1" w14:textId="77777777" w:rsidR="000D6B4C" w:rsidRDefault="000D6B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5A01F" w14:textId="77777777" w:rsidR="00DD0BEB" w:rsidRDefault="00DD0BEB" w:rsidP="000D6B4C">
      <w:pPr>
        <w:spacing w:after="0" w:line="240" w:lineRule="auto"/>
      </w:pPr>
      <w:r>
        <w:separator/>
      </w:r>
    </w:p>
  </w:footnote>
  <w:footnote w:type="continuationSeparator" w:id="0">
    <w:p w14:paraId="233AAF2E" w14:textId="77777777" w:rsidR="00DD0BEB" w:rsidRDefault="00DD0BEB" w:rsidP="000D6B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BDA64" w14:textId="49BF1D8C" w:rsidR="000D6B4C" w:rsidRDefault="00DD0BEB">
    <w:pPr>
      <w:pStyle w:val="Header"/>
    </w:pPr>
    <w:r>
      <w:rPr>
        <w:noProof/>
      </w:rPr>
      <w:pict w14:anchorId="4EBA897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alt="" style="position:absolute;margin-left:0;margin-top:0;width:485.55pt;height:174.3pt;rotation:315;z-index:-251651072;mso-wrap-edited:f;mso-width-percent:0;mso-height-percent:0;mso-position-horizontal:center;mso-position-horizontal-relative:margin;mso-position-vertical:center;mso-position-vertical-relative:margin;mso-width-percent:0;mso-height-percent:0" o:allowincell="f" fillcolor="silver" stroked="f">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7834A" w14:textId="431EC089" w:rsidR="000D6B4C" w:rsidRDefault="00DD0BEB">
    <w:pPr>
      <w:pStyle w:val="Header"/>
    </w:pPr>
    <w:r>
      <w:rPr>
        <w:noProof/>
      </w:rPr>
      <w:pict w14:anchorId="4F498E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margin-left:0;margin-top:0;width:485.55pt;height:174.3pt;rotation:315;z-index:-251646976;mso-wrap-edited:f;mso-width-percent:0;mso-height-percent:0;mso-position-horizontal:center;mso-position-horizontal-relative:margin;mso-position-vertical:center;mso-position-vertical-relative:margin;mso-width-percent:0;mso-height-percent:0" o:allowincell="f" fillcolor="silver" stroked="f">
          <v:textpath style="font-family:&quot;Times New Roman&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0A23B" w14:textId="0FB1254C" w:rsidR="000D6B4C" w:rsidRDefault="00DD0BEB">
    <w:pPr>
      <w:pStyle w:val="Header"/>
    </w:pPr>
    <w:r>
      <w:rPr>
        <w:noProof/>
      </w:rPr>
      <w:pict w14:anchorId="1DE877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alt="" style="position:absolute;margin-left:0;margin-top:0;width:485.55pt;height:174.3pt;rotation:315;z-index:-251655168;mso-wrap-edited:f;mso-width-percent:0;mso-height-percent:0;mso-position-horizontal:center;mso-position-horizontal-relative:margin;mso-position-vertical:center;mso-position-vertical-relative:margin;mso-width-percent:0;mso-height-percent:0" o:allowincell="f" fillcolor="silver" stroked="f">
          <v:textpath style="font-family:&quot;Times New Roman&quot;;font-size:1pt" string="DRAFT"/>
          <w10:wrap anchorx="margin" anchory="margin"/>
        </v:shape>
      </w:pict>
    </w:r>
  </w:p>
</w:hdr>
</file>

<file path=word/intelligence2.xml><?xml version="1.0" encoding="utf-8"?>
<int2:intelligence xmlns:int2="http://schemas.microsoft.com/office/intelligence/2020/intelligence" xmlns:oel="http://schemas.microsoft.com/office/2019/extlst">
  <int2:observations>
    <int2:textHash int2:hashCode="BbrG9kRfsNMA8b" int2:id="4akG6W5L">
      <int2:state int2:value="Rejected" int2:type="spell"/>
    </int2:textHash>
    <int2:textHash int2:hashCode="SOVj8UjcBNizHJ" int2:id="JE3hi8sI">
      <int2:state int2:value="Rejected" int2:type="spell"/>
    </int2:textHash>
    <int2:textHash int2:hashCode="0clSC+u3ikmNWa" int2:id="A0YgI0cf">
      <int2:state int2:value="Rejected" int2:type="spell"/>
    </int2:textHash>
    <int2:textHash int2:hashCode="PnoMKvoUU0Ynu4" int2:id="E0ffPzsP">
      <int2:state int2:value="Rejected" int2:type="spell"/>
    </int2:textHash>
    <int2:textHash int2:hashCode="b9jdWMXIkyUBzO" int2:id="vIRLSpFd">
      <int2:state int2:value="Rejected" int2:type="spell"/>
    </int2:textHash>
    <int2:textHash int2:hashCode="t6DF1ddn6seN2E" int2:id="OLgSLs4U">
      <int2:state int2:value="Rejected" int2:type="spell"/>
    </int2:textHash>
    <int2:textHash int2:hashCode="wOmhYjJ+lAp582" int2:id="RtutFCCv">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151990522">
    <w:abstractNumId w:val="8"/>
  </w:num>
  <w:num w:numId="2" w16cid:durableId="1035041658">
    <w:abstractNumId w:val="6"/>
  </w:num>
  <w:num w:numId="3" w16cid:durableId="1862358128">
    <w:abstractNumId w:val="5"/>
  </w:num>
  <w:num w:numId="4" w16cid:durableId="468979791">
    <w:abstractNumId w:val="4"/>
  </w:num>
  <w:num w:numId="5" w16cid:durableId="1216770919">
    <w:abstractNumId w:val="7"/>
  </w:num>
  <w:num w:numId="6" w16cid:durableId="2018843409">
    <w:abstractNumId w:val="3"/>
  </w:num>
  <w:num w:numId="7" w16cid:durableId="256138897">
    <w:abstractNumId w:val="2"/>
  </w:num>
  <w:num w:numId="8" w16cid:durableId="881602134">
    <w:abstractNumId w:val="1"/>
  </w:num>
  <w:num w:numId="9" w16cid:durableId="17394765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6"/>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11ED0"/>
    <w:rsid w:val="00034616"/>
    <w:rsid w:val="00044932"/>
    <w:rsid w:val="0006063C"/>
    <w:rsid w:val="00064DCE"/>
    <w:rsid w:val="000838C1"/>
    <w:rsid w:val="000D6B4C"/>
    <w:rsid w:val="0010640D"/>
    <w:rsid w:val="0015074B"/>
    <w:rsid w:val="00172FE2"/>
    <w:rsid w:val="00183B94"/>
    <w:rsid w:val="001C1C8D"/>
    <w:rsid w:val="001E0698"/>
    <w:rsid w:val="002216F8"/>
    <w:rsid w:val="0025413D"/>
    <w:rsid w:val="00275E49"/>
    <w:rsid w:val="0029639D"/>
    <w:rsid w:val="002A01CB"/>
    <w:rsid w:val="002A7E9D"/>
    <w:rsid w:val="002E1812"/>
    <w:rsid w:val="00326F90"/>
    <w:rsid w:val="003579E8"/>
    <w:rsid w:val="00367D97"/>
    <w:rsid w:val="00387D12"/>
    <w:rsid w:val="003A3088"/>
    <w:rsid w:val="003C7F59"/>
    <w:rsid w:val="0041311B"/>
    <w:rsid w:val="004716AE"/>
    <w:rsid w:val="004D27C1"/>
    <w:rsid w:val="004D7DC5"/>
    <w:rsid w:val="004E1597"/>
    <w:rsid w:val="005136F9"/>
    <w:rsid w:val="0052096E"/>
    <w:rsid w:val="00525BC1"/>
    <w:rsid w:val="005408E9"/>
    <w:rsid w:val="0054732D"/>
    <w:rsid w:val="00566549"/>
    <w:rsid w:val="005864E0"/>
    <w:rsid w:val="005B682E"/>
    <w:rsid w:val="005C5B29"/>
    <w:rsid w:val="005C6BC0"/>
    <w:rsid w:val="00631AE5"/>
    <w:rsid w:val="00636ADE"/>
    <w:rsid w:val="006425EF"/>
    <w:rsid w:val="0065618E"/>
    <w:rsid w:val="006622EF"/>
    <w:rsid w:val="006677D7"/>
    <w:rsid w:val="00676271"/>
    <w:rsid w:val="00686808"/>
    <w:rsid w:val="006D552B"/>
    <w:rsid w:val="007252D1"/>
    <w:rsid w:val="007357F2"/>
    <w:rsid w:val="00747545"/>
    <w:rsid w:val="00755005"/>
    <w:rsid w:val="00760526"/>
    <w:rsid w:val="007665E0"/>
    <w:rsid w:val="00787684"/>
    <w:rsid w:val="008B0E43"/>
    <w:rsid w:val="008D35B9"/>
    <w:rsid w:val="009457D7"/>
    <w:rsid w:val="009B4778"/>
    <w:rsid w:val="009F64BA"/>
    <w:rsid w:val="00A7657C"/>
    <w:rsid w:val="00A87B42"/>
    <w:rsid w:val="00A94891"/>
    <w:rsid w:val="00AA1D8D"/>
    <w:rsid w:val="00AF3F7E"/>
    <w:rsid w:val="00B02E5C"/>
    <w:rsid w:val="00B12966"/>
    <w:rsid w:val="00B12AA2"/>
    <w:rsid w:val="00B47730"/>
    <w:rsid w:val="00B956B2"/>
    <w:rsid w:val="00C35528"/>
    <w:rsid w:val="00C364A1"/>
    <w:rsid w:val="00C61B6A"/>
    <w:rsid w:val="00C817CB"/>
    <w:rsid w:val="00C86D18"/>
    <w:rsid w:val="00CB0664"/>
    <w:rsid w:val="00CD09EB"/>
    <w:rsid w:val="00CE08FF"/>
    <w:rsid w:val="00CE4564"/>
    <w:rsid w:val="00D00829"/>
    <w:rsid w:val="00D12D4D"/>
    <w:rsid w:val="00D31703"/>
    <w:rsid w:val="00D846B3"/>
    <w:rsid w:val="00DD0BEB"/>
    <w:rsid w:val="00DD67C0"/>
    <w:rsid w:val="00E50F23"/>
    <w:rsid w:val="00E52638"/>
    <w:rsid w:val="00E74238"/>
    <w:rsid w:val="00E80003"/>
    <w:rsid w:val="00E8487E"/>
    <w:rsid w:val="00E859C8"/>
    <w:rsid w:val="00E876F6"/>
    <w:rsid w:val="00EB198B"/>
    <w:rsid w:val="00F06F41"/>
    <w:rsid w:val="00F421DA"/>
    <w:rsid w:val="00F531BC"/>
    <w:rsid w:val="00F56ACC"/>
    <w:rsid w:val="00F92009"/>
    <w:rsid w:val="00F97B9B"/>
    <w:rsid w:val="00FC693F"/>
    <w:rsid w:val="1C57B378"/>
    <w:rsid w:val="42186C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423E732"/>
  <w14:defaultImageDpi w14:val="300"/>
  <w15:docId w15:val="{27DBED1C-A76E-8C41-8045-2D8671D3A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Times New Roman" w:eastAsia="Times New Roman" w:hAnsi="Times New Roman"/>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000000"/>
      <w:sz w:val="24"/>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000000"/>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000000"/>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1C1C8D"/>
    <w:rPr>
      <w:color w:val="0000FF" w:themeColor="hyperlink"/>
      <w:u w:val="single"/>
    </w:rPr>
  </w:style>
  <w:style w:type="character" w:styleId="UnresolvedMention">
    <w:name w:val="Unresolved Mention"/>
    <w:basedOn w:val="DefaultParagraphFont"/>
    <w:uiPriority w:val="99"/>
    <w:semiHidden/>
    <w:unhideWhenUsed/>
    <w:rsid w:val="001C1C8D"/>
    <w:rPr>
      <w:color w:val="605E5C"/>
      <w:shd w:val="clear" w:color="auto" w:fill="E1DFDD"/>
    </w:rPr>
  </w:style>
  <w:style w:type="character" w:styleId="FollowedHyperlink">
    <w:name w:val="FollowedHyperlink"/>
    <w:basedOn w:val="DefaultParagraphFont"/>
    <w:uiPriority w:val="99"/>
    <w:semiHidden/>
    <w:unhideWhenUsed/>
    <w:rsid w:val="009B477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ns.org/pubs/transactions/article-58488" TargetMode="External"/><Relationship Id="rId18" Type="http://schemas.openxmlformats.org/officeDocument/2006/relationships/hyperlink" Target="https://www.sandia.gov/app/uploads/sites/273/2024/01/MSR_MCA_Approach_Jan24_final.pdf" TargetMode="External"/><Relationship Id="rId26" Type="http://schemas.openxmlformats.org/officeDocument/2006/relationships/hyperlink" Target="https://www.ans.org/pubs/transactions/article-59744" TargetMode="External"/><Relationship Id="rId3" Type="http://schemas.openxmlformats.org/officeDocument/2006/relationships/styles" Target="styles.xml"/><Relationship Id="rId21" Type="http://schemas.openxmlformats.org/officeDocument/2006/relationships/hyperlink" Target="https://doi.org/10.1016/j.nucengdes.2025.114585"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nrc.gov/docs/ML2327/ML23271A055.pdf" TargetMode="External"/><Relationship Id="rId17" Type="http://schemas.openxmlformats.org/officeDocument/2006/relationships/hyperlink" Target="https://www.ans.org/pubs/transactions/article-59950" TargetMode="External"/><Relationship Id="rId25" Type="http://schemas.openxmlformats.org/officeDocument/2006/relationships/hyperlink" Target="https://www.ans.org/pubs/transactions/article-57133"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www.ans.org/pubs/proceedings/article-58239" TargetMode="External"/><Relationship Id="rId20" Type="http://schemas.openxmlformats.org/officeDocument/2006/relationships/hyperlink" Target="https://doi.org/10.1016/j.anucene.2024.110796"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ans.org/pubs/proceedings/article-58047"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www.ans.org/pubs/proceedings/article-58116" TargetMode="External"/><Relationship Id="rId23" Type="http://schemas.openxmlformats.org/officeDocument/2006/relationships/hyperlink" Target="https://inldigitallibrary.inl.gov/sites/sti/sti/Sort_133344.pdf" TargetMode="External"/><Relationship Id="rId28" Type="http://schemas.openxmlformats.org/officeDocument/2006/relationships/header" Target="header1.xml"/><Relationship Id="rId36" Type="http://schemas.microsoft.com/office/2020/10/relationships/intelligence" Target="intelligence2.xml"/><Relationship Id="rId10" Type="http://schemas.openxmlformats.org/officeDocument/2006/relationships/image" Target="media/image3.png"/><Relationship Id="rId19" Type="http://schemas.openxmlformats.org/officeDocument/2006/relationships/hyperlink" Target="https://www.sandia.gov/app/uploads/sites/273/2024/11/Material-Control-and-Accounting-for-Liquid-Fueled-Molten-Salt-Reactors-Material-Control-and-Holdup-1.pdf"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doi.org/10.26153/tsw/59600" TargetMode="External"/><Relationship Id="rId22" Type="http://schemas.openxmlformats.org/officeDocument/2006/relationships/hyperlink" Target="https://resources.inmm.org/sites/default/files/2023-07/finalpaper_210_0513113916.pdf" TargetMode="External"/><Relationship Id="rId27" Type="http://schemas.openxmlformats.org/officeDocument/2006/relationships/hyperlink" Target="https://doi.org/10.26153/tsw/56830"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TotalTime>
  <Pages>6</Pages>
  <Words>3051</Words>
  <Characters>17396</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20407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Luciano, Nick</cp:lastModifiedBy>
  <cp:revision>65</cp:revision>
  <dcterms:created xsi:type="dcterms:W3CDTF">2026-01-14T15:30:00Z</dcterms:created>
  <dcterms:modified xsi:type="dcterms:W3CDTF">2026-01-26T20:11:00Z</dcterms:modified>
  <cp:category/>
</cp:coreProperties>
</file>